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C59221" w14:textId="7D531E75" w:rsidR="000D7ED1" w:rsidRPr="006A0354" w:rsidRDefault="00ED5F92" w:rsidP="006A0354">
      <w:pPr>
        <w:spacing w:after="0" w:line="240" w:lineRule="auto"/>
        <w:jc w:val="center"/>
        <w:rPr>
          <w:rFonts w:ascii="Times New Roman" w:eastAsia="Times New Roman" w:hAnsi="Times New Roman" w:cs="Times New Roman"/>
          <w:sz w:val="28"/>
          <w:szCs w:val="28"/>
          <w:lang w:eastAsia="ru-RU"/>
        </w:rPr>
      </w:pPr>
      <w:r w:rsidRPr="006A0354">
        <w:rPr>
          <w:rFonts w:ascii="Times New Roman" w:hAnsi="Times New Roman" w:cs="Times New Roman"/>
          <w:noProof/>
          <w:sz w:val="28"/>
          <w:szCs w:val="28"/>
          <w:lang w:eastAsia="ru-RU"/>
        </w:rPr>
        <w:drawing>
          <wp:anchor distT="0" distB="0" distL="114300" distR="114300" simplePos="0" relativeHeight="251663872" behindDoc="0" locked="0" layoutInCell="1" allowOverlap="1" wp14:anchorId="3F0F9AFF" wp14:editId="367AAE7A">
            <wp:simplePos x="0" y="0"/>
            <wp:positionH relativeFrom="margin">
              <wp:posOffset>-840105</wp:posOffset>
            </wp:positionH>
            <wp:positionV relativeFrom="margin">
              <wp:posOffset>-13648</wp:posOffset>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6A0354">
        <w:rPr>
          <w:rFonts w:ascii="Times New Roman" w:eastAsia="Times New Roman" w:hAnsi="Times New Roman" w:cs="Times New Roman"/>
          <w:sz w:val="28"/>
          <w:szCs w:val="28"/>
          <w:lang w:eastAsia="ru-RU"/>
        </w:rPr>
        <w:t xml:space="preserve"> </w:t>
      </w:r>
      <w:r w:rsidR="000D7ED1" w:rsidRPr="006A0354">
        <w:rPr>
          <w:rFonts w:ascii="Times New Roman" w:eastAsia="Times New Roman" w:hAnsi="Times New Roman" w:cs="Times New Roman"/>
          <w:sz w:val="28"/>
          <w:szCs w:val="28"/>
          <w:lang w:eastAsia="ru-RU"/>
        </w:rPr>
        <w:t>«Дальневосточный филиал Федерального государственного бюджетного образовательного учреждения высшего образования</w:t>
      </w:r>
    </w:p>
    <w:p w14:paraId="7683DC31" w14:textId="77777777" w:rsidR="000D7ED1" w:rsidRPr="006A0354" w:rsidRDefault="000D7ED1" w:rsidP="006A0354">
      <w:pPr>
        <w:spacing w:after="0" w:line="240" w:lineRule="auto"/>
        <w:jc w:val="center"/>
        <w:rPr>
          <w:rFonts w:ascii="Times New Roman" w:eastAsia="Times New Roman" w:hAnsi="Times New Roman" w:cs="Times New Roman"/>
          <w:sz w:val="28"/>
          <w:szCs w:val="28"/>
          <w:lang w:eastAsia="ru-RU"/>
        </w:rPr>
      </w:pPr>
      <w:r w:rsidRPr="006A0354">
        <w:rPr>
          <w:rFonts w:ascii="Times New Roman" w:eastAsia="Times New Roman" w:hAnsi="Times New Roman" w:cs="Times New Roman"/>
          <w:sz w:val="28"/>
          <w:szCs w:val="28"/>
          <w:lang w:eastAsia="ru-RU"/>
        </w:rPr>
        <w:t>«Всероссийская академия внешней торговли</w:t>
      </w:r>
    </w:p>
    <w:p w14:paraId="3BA34CB2" w14:textId="7348A09B" w:rsidR="000D7ED1" w:rsidRPr="006A0354" w:rsidRDefault="006A0354" w:rsidP="006A0354">
      <w:pPr>
        <w:spacing w:after="0" w:line="240" w:lineRule="auto"/>
        <w:jc w:val="center"/>
        <w:rPr>
          <w:rFonts w:ascii="Times New Roman" w:eastAsia="Times New Roman" w:hAnsi="Times New Roman" w:cs="Times New Roman"/>
          <w:sz w:val="28"/>
          <w:szCs w:val="28"/>
          <w:lang w:eastAsia="ru-RU"/>
        </w:rPr>
      </w:pPr>
      <w:r w:rsidRPr="006A0354">
        <w:rPr>
          <w:rFonts w:ascii="Times New Roman" w:hAnsi="Times New Roman" w:cs="Times New Roman"/>
          <w:noProof/>
          <w:sz w:val="28"/>
          <w:szCs w:val="28"/>
          <w:lang w:eastAsia="ru-RU"/>
        </w:rPr>
        <mc:AlternateContent>
          <mc:Choice Requires="wps">
            <w:drawing>
              <wp:anchor distT="0" distB="0" distL="114300" distR="114300" simplePos="0" relativeHeight="251659776" behindDoc="0" locked="0" layoutInCell="1" allowOverlap="1" wp14:anchorId="55A2AC6B" wp14:editId="0A51DD4E">
                <wp:simplePos x="0" y="0"/>
                <wp:positionH relativeFrom="column">
                  <wp:posOffset>-558762</wp:posOffset>
                </wp:positionH>
                <wp:positionV relativeFrom="paragraph">
                  <wp:posOffset>282575</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3A60A4" id="Прямая соединительная линия 4" o:spid="_x0000_s1026" style="position:absolute;flip:y;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pt,22.25pt" to="431.65pt,2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" strokeweight="4.5pt">
                <v:stroke linestyle="thickThin"/>
              </v:line>
            </w:pict>
          </mc:Fallback>
        </mc:AlternateContent>
      </w:r>
      <w:r w:rsidR="000D7ED1" w:rsidRPr="006A0354">
        <w:rPr>
          <w:rFonts w:ascii="Times New Roman" w:eastAsia="Times New Roman" w:hAnsi="Times New Roman" w:cs="Times New Roman"/>
          <w:sz w:val="28"/>
          <w:szCs w:val="28"/>
          <w:lang w:eastAsia="ru-RU"/>
        </w:rPr>
        <w:t xml:space="preserve">             Министерства экономического развития Российской Федерации»</w:t>
      </w:r>
    </w:p>
    <w:p w14:paraId="02C21D1D" w14:textId="389CD29D" w:rsidR="000D7ED1" w:rsidRPr="006A0354" w:rsidRDefault="000D7ED1" w:rsidP="006A0354">
      <w:pPr>
        <w:spacing w:after="0" w:line="240" w:lineRule="auto"/>
        <w:jc w:val="center"/>
        <w:rPr>
          <w:rFonts w:ascii="Times New Roman" w:eastAsia="Calibri" w:hAnsi="Times New Roman" w:cs="Times New Roman"/>
          <w:sz w:val="28"/>
          <w:szCs w:val="28"/>
          <w:lang w:eastAsia="ru-RU"/>
        </w:rPr>
      </w:pPr>
    </w:p>
    <w:p w14:paraId="6BE389D8" w14:textId="77777777" w:rsidR="000D7ED1" w:rsidRPr="006A0354" w:rsidRDefault="0075304E" w:rsidP="006A0354">
      <w:pPr>
        <w:spacing w:after="0" w:line="240" w:lineRule="auto"/>
        <w:jc w:val="center"/>
        <w:rPr>
          <w:rFonts w:ascii="Times New Roman" w:eastAsia="Calibri" w:hAnsi="Times New Roman" w:cs="Times New Roman"/>
          <w:b/>
          <w:bCs/>
          <w:caps/>
          <w:sz w:val="28"/>
          <w:szCs w:val="28"/>
          <w:lang w:eastAsia="ru-RU"/>
        </w:rPr>
      </w:pPr>
      <w:r w:rsidRPr="006A0354">
        <w:rPr>
          <w:rFonts w:ascii="Times New Roman" w:eastAsia="Calibri" w:hAnsi="Times New Roman" w:cs="Times New Roman"/>
          <w:b/>
          <w:bCs/>
          <w:caps/>
          <w:sz w:val="28"/>
          <w:szCs w:val="28"/>
          <w:lang w:eastAsia="ru-RU"/>
        </w:rPr>
        <w:t xml:space="preserve">КАФЕДРА </w:t>
      </w:r>
      <w:r w:rsidR="0022649A" w:rsidRPr="006A0354">
        <w:rPr>
          <w:rFonts w:ascii="Times New Roman" w:eastAsia="Calibri" w:hAnsi="Times New Roman" w:cs="Times New Roman"/>
          <w:b/>
          <w:bCs/>
          <w:caps/>
          <w:sz w:val="28"/>
          <w:szCs w:val="28"/>
          <w:lang w:eastAsia="ru-RU"/>
        </w:rPr>
        <w:t>«</w:t>
      </w:r>
      <w:r w:rsidRPr="006A0354">
        <w:rPr>
          <w:rFonts w:ascii="Times New Roman" w:eastAsia="Calibri" w:hAnsi="Times New Roman" w:cs="Times New Roman"/>
          <w:b/>
          <w:bCs/>
          <w:caps/>
          <w:sz w:val="28"/>
          <w:szCs w:val="28"/>
          <w:lang w:eastAsia="ru-RU"/>
        </w:rPr>
        <w:t>Естественные и социально-гуманитарные</w:t>
      </w:r>
      <w:r w:rsidR="000D7ED1" w:rsidRPr="006A0354">
        <w:rPr>
          <w:rFonts w:ascii="Times New Roman" w:eastAsia="Calibri" w:hAnsi="Times New Roman" w:cs="Times New Roman"/>
          <w:b/>
          <w:bCs/>
          <w:caps/>
          <w:sz w:val="28"/>
          <w:szCs w:val="28"/>
          <w:lang w:eastAsia="ru-RU"/>
        </w:rPr>
        <w:t xml:space="preserve"> наук</w:t>
      </w:r>
      <w:r w:rsidRPr="006A0354">
        <w:rPr>
          <w:rFonts w:ascii="Times New Roman" w:eastAsia="Calibri" w:hAnsi="Times New Roman" w:cs="Times New Roman"/>
          <w:b/>
          <w:bCs/>
          <w:caps/>
          <w:sz w:val="28"/>
          <w:szCs w:val="28"/>
          <w:lang w:eastAsia="ru-RU"/>
        </w:rPr>
        <w:t>и</w:t>
      </w:r>
      <w:r w:rsidR="0022649A" w:rsidRPr="006A0354">
        <w:rPr>
          <w:rFonts w:ascii="Times New Roman" w:eastAsia="Calibri" w:hAnsi="Times New Roman" w:cs="Times New Roman"/>
          <w:b/>
          <w:bCs/>
          <w:caps/>
          <w:sz w:val="28"/>
          <w:szCs w:val="28"/>
          <w:lang w:eastAsia="ru-RU"/>
        </w:rPr>
        <w:t>»</w:t>
      </w:r>
    </w:p>
    <w:p w14:paraId="132C1909" w14:textId="77777777" w:rsidR="000D7ED1" w:rsidRPr="006A0354" w:rsidRDefault="000D7ED1" w:rsidP="006A0354">
      <w:pPr>
        <w:spacing w:after="0" w:line="240" w:lineRule="auto"/>
        <w:jc w:val="center"/>
        <w:rPr>
          <w:rFonts w:ascii="Times New Roman" w:eastAsia="Calibri" w:hAnsi="Times New Roman" w:cs="Times New Roman"/>
          <w:b/>
          <w:bCs/>
          <w:caps/>
          <w:sz w:val="28"/>
          <w:szCs w:val="28"/>
          <w:lang w:eastAsia="ru-RU"/>
        </w:rPr>
      </w:pPr>
    </w:p>
    <w:p w14:paraId="1DC93887" w14:textId="77777777" w:rsidR="000D7ED1" w:rsidRPr="006A0354" w:rsidRDefault="000D7ED1" w:rsidP="006A0354">
      <w:pPr>
        <w:spacing w:after="0" w:line="240" w:lineRule="auto"/>
        <w:jc w:val="center"/>
        <w:rPr>
          <w:rFonts w:ascii="Times New Roman" w:eastAsia="Calibri" w:hAnsi="Times New Roman" w:cs="Times New Roman"/>
          <w:b/>
          <w:bCs/>
          <w:caps/>
          <w:sz w:val="28"/>
          <w:szCs w:val="28"/>
          <w:lang w:eastAsia="ru-RU"/>
        </w:rPr>
      </w:pPr>
    </w:p>
    <w:p w14:paraId="665AB79E" w14:textId="77777777" w:rsidR="000D7ED1" w:rsidRPr="006A0354" w:rsidRDefault="000D7ED1" w:rsidP="006A0354">
      <w:pPr>
        <w:keepNext/>
        <w:keepLines/>
        <w:spacing w:after="0" w:line="240" w:lineRule="auto"/>
        <w:jc w:val="center"/>
        <w:rPr>
          <w:rFonts w:ascii="Times New Roman" w:eastAsia="Times New Roman" w:hAnsi="Times New Roman" w:cs="Times New Roman"/>
          <w:b/>
          <w:bCs/>
          <w:sz w:val="28"/>
          <w:szCs w:val="28"/>
        </w:rPr>
      </w:pPr>
    </w:p>
    <w:p w14:paraId="414305FC" w14:textId="12745BAF" w:rsidR="000D7ED1" w:rsidRPr="006A0354" w:rsidRDefault="0022634A" w:rsidP="006A0354">
      <w:pPr>
        <w:keepNext/>
        <w:keepLines/>
        <w:spacing w:after="0" w:line="240" w:lineRule="auto"/>
        <w:jc w:val="center"/>
        <w:rPr>
          <w:rFonts w:ascii="Times New Roman" w:eastAsia="Times New Roman" w:hAnsi="Times New Roman" w:cs="Times New Roman"/>
          <w:b/>
          <w:bCs/>
          <w:sz w:val="28"/>
          <w:szCs w:val="28"/>
        </w:rPr>
      </w:pPr>
      <w:r w:rsidRPr="006A0354">
        <w:rPr>
          <w:noProof/>
          <w:sz w:val="28"/>
          <w:szCs w:val="28"/>
          <w:lang w:eastAsia="ru-RU"/>
        </w:rPr>
        <w:drawing>
          <wp:inline distT="0" distB="0" distL="0" distR="0" wp14:anchorId="14EE09C4" wp14:editId="742244D6">
            <wp:extent cx="5850255" cy="2512060"/>
            <wp:effectExtent l="0" t="0" r="0" b="2540"/>
            <wp:docPr id="24" name="Рисунок 24"/>
            <wp:cNvGraphicFramePr/>
            <a:graphic xmlns:a="http://schemas.openxmlformats.org/drawingml/2006/main">
              <a:graphicData uri="http://schemas.openxmlformats.org/drawingml/2006/picture">
                <pic:pic xmlns:pic="http://schemas.openxmlformats.org/drawingml/2006/picture">
                  <pic:nvPicPr>
                    <pic:cNvPr id="24" name="Рисунок 24"/>
                    <pic:cNvPicPr/>
                  </pic:nvPicPr>
                  <pic:blipFill>
                    <a:blip r:embed="rId8"/>
                    <a:stretch>
                      <a:fillRect/>
                    </a:stretch>
                  </pic:blipFill>
                  <pic:spPr>
                    <a:xfrm>
                      <a:off x="0" y="0"/>
                      <a:ext cx="5850255" cy="2512060"/>
                    </a:xfrm>
                    <a:prstGeom prst="rect">
                      <a:avLst/>
                    </a:prstGeom>
                  </pic:spPr>
                </pic:pic>
              </a:graphicData>
            </a:graphic>
          </wp:inline>
        </w:drawing>
      </w:r>
    </w:p>
    <w:p w14:paraId="4349695E" w14:textId="77777777" w:rsidR="000D7ED1" w:rsidRPr="006A0354" w:rsidRDefault="000D7ED1" w:rsidP="006A0354">
      <w:pPr>
        <w:keepNext/>
        <w:keepLines/>
        <w:spacing w:after="0" w:line="240" w:lineRule="auto"/>
        <w:jc w:val="center"/>
        <w:rPr>
          <w:rFonts w:ascii="Times New Roman" w:eastAsia="Times New Roman" w:hAnsi="Times New Roman" w:cs="Times New Roman"/>
          <w:bCs/>
          <w:sz w:val="28"/>
          <w:szCs w:val="28"/>
        </w:rPr>
      </w:pPr>
      <w:r w:rsidRPr="006A0354">
        <w:rPr>
          <w:rFonts w:ascii="Times New Roman" w:eastAsia="Times New Roman" w:hAnsi="Times New Roman" w:cs="Times New Roman"/>
          <w:b/>
          <w:bCs/>
          <w:sz w:val="28"/>
          <w:szCs w:val="28"/>
        </w:rPr>
        <w:t>РАБОЧАЯ ПРОГРАММА УЧЕБНОЙ ДИСЦИПЛИНЫ</w:t>
      </w:r>
      <w:r w:rsidRPr="006A0354">
        <w:rPr>
          <w:rFonts w:ascii="Times New Roman" w:eastAsia="Times New Roman" w:hAnsi="Times New Roman" w:cs="Times New Roman"/>
          <w:bCs/>
          <w:sz w:val="28"/>
          <w:szCs w:val="28"/>
        </w:rPr>
        <w:t xml:space="preserve"> </w:t>
      </w:r>
    </w:p>
    <w:p w14:paraId="725C064C" w14:textId="77777777" w:rsidR="000D7ED1" w:rsidRPr="006A0354" w:rsidRDefault="000D7ED1" w:rsidP="006A0354">
      <w:pPr>
        <w:keepNext/>
        <w:keepLines/>
        <w:spacing w:after="0" w:line="240" w:lineRule="auto"/>
        <w:jc w:val="center"/>
        <w:rPr>
          <w:rFonts w:ascii="Times New Roman" w:eastAsia="Times New Roman" w:hAnsi="Times New Roman" w:cs="Times New Roman"/>
          <w:bCs/>
          <w:sz w:val="28"/>
          <w:szCs w:val="28"/>
        </w:rPr>
      </w:pPr>
    </w:p>
    <w:p w14:paraId="4F6A98EE" w14:textId="77777777" w:rsidR="004765AD" w:rsidRPr="006A0354" w:rsidRDefault="003208DC" w:rsidP="006A0354">
      <w:pPr>
        <w:spacing w:after="0" w:line="240" w:lineRule="auto"/>
        <w:jc w:val="center"/>
        <w:rPr>
          <w:rFonts w:ascii="Times New Roman" w:eastAsia="Calibri" w:hAnsi="Times New Roman" w:cs="Times New Roman"/>
          <w:b/>
          <w:sz w:val="28"/>
          <w:szCs w:val="28"/>
          <w:lang w:eastAsia="ru-RU"/>
        </w:rPr>
      </w:pPr>
      <w:r w:rsidRPr="006A0354">
        <w:rPr>
          <w:rFonts w:ascii="Times New Roman" w:eastAsia="Calibri" w:hAnsi="Times New Roman" w:cs="Times New Roman"/>
          <w:b/>
          <w:sz w:val="28"/>
          <w:szCs w:val="28"/>
          <w:lang w:eastAsia="ru-RU"/>
        </w:rPr>
        <w:t>ФИЗИЧЕСКАЯ КУЛЬТУРА И СПОРТ</w:t>
      </w:r>
    </w:p>
    <w:p w14:paraId="4779BE19" w14:textId="77777777" w:rsidR="003208DC" w:rsidRPr="006A0354" w:rsidRDefault="003208DC" w:rsidP="006A0354">
      <w:pPr>
        <w:spacing w:after="0" w:line="240" w:lineRule="auto"/>
        <w:jc w:val="center"/>
        <w:rPr>
          <w:rFonts w:ascii="Times New Roman" w:eastAsia="Calibri" w:hAnsi="Times New Roman" w:cs="Times New Roman"/>
          <w:sz w:val="28"/>
          <w:szCs w:val="28"/>
          <w:lang w:eastAsia="ru-RU"/>
        </w:rPr>
      </w:pPr>
      <w:r w:rsidRPr="006A0354">
        <w:rPr>
          <w:rFonts w:ascii="Times New Roman" w:eastAsia="Calibri" w:hAnsi="Times New Roman" w:cs="Times New Roman"/>
          <w:sz w:val="28"/>
          <w:szCs w:val="28"/>
          <w:lang w:eastAsia="ru-RU"/>
        </w:rPr>
        <w:t>по направлению подготовки 38.03.01 «Экономика»</w:t>
      </w:r>
    </w:p>
    <w:p w14:paraId="247EA48B" w14:textId="77777777" w:rsidR="003208DC" w:rsidRPr="006A0354" w:rsidRDefault="00545F6D" w:rsidP="006A0354">
      <w:pPr>
        <w:spacing w:after="0" w:line="240" w:lineRule="auto"/>
        <w:jc w:val="center"/>
        <w:rPr>
          <w:rFonts w:ascii="Arial" w:eastAsia="Times New Roman" w:hAnsi="Arial" w:cs="Arial"/>
          <w:sz w:val="28"/>
          <w:szCs w:val="28"/>
          <w:u w:val="single"/>
          <w:lang w:eastAsia="ru-RU"/>
        </w:rPr>
      </w:pPr>
      <w:r w:rsidRPr="006A0354">
        <w:rPr>
          <w:rFonts w:ascii="Times New Roman" w:eastAsia="Calibri" w:hAnsi="Times New Roman" w:cs="Times New Roman"/>
          <w:sz w:val="28"/>
          <w:szCs w:val="28"/>
          <w:lang w:eastAsia="ru-RU"/>
        </w:rPr>
        <w:t>н</w:t>
      </w:r>
      <w:r w:rsidR="003208DC" w:rsidRPr="006A0354">
        <w:rPr>
          <w:rFonts w:ascii="Times New Roman" w:eastAsia="Calibri" w:hAnsi="Times New Roman" w:cs="Times New Roman"/>
          <w:sz w:val="28"/>
          <w:szCs w:val="28"/>
          <w:lang w:eastAsia="ru-RU"/>
        </w:rPr>
        <w:t>аправленность (профиль) «</w:t>
      </w:r>
      <w:r w:rsidR="003208DC" w:rsidRPr="006A0354">
        <w:rPr>
          <w:rFonts w:ascii="Times New Roman" w:eastAsia="Times New Roman" w:hAnsi="Times New Roman" w:cs="Times New Roman"/>
          <w:sz w:val="28"/>
          <w:szCs w:val="28"/>
          <w:lang w:eastAsia="ru-RU"/>
        </w:rPr>
        <w:t>Экономика предприятий и организаций»</w:t>
      </w:r>
    </w:p>
    <w:p w14:paraId="297B2BB5" w14:textId="77777777" w:rsidR="003208DC" w:rsidRPr="006A0354" w:rsidRDefault="003208DC" w:rsidP="006A0354">
      <w:pPr>
        <w:spacing w:after="0" w:line="240" w:lineRule="auto"/>
        <w:jc w:val="center"/>
        <w:rPr>
          <w:rFonts w:ascii="Times New Roman" w:eastAsia="Times New Roman" w:hAnsi="Times New Roman" w:cs="Times New Roman"/>
          <w:i/>
          <w:sz w:val="28"/>
          <w:szCs w:val="28"/>
          <w:lang w:eastAsia="ru-RU"/>
        </w:rPr>
      </w:pPr>
      <w:r w:rsidRPr="006A0354">
        <w:rPr>
          <w:rFonts w:ascii="Times New Roman" w:eastAsia="Times New Roman" w:hAnsi="Times New Roman" w:cs="Times New Roman"/>
          <w:i/>
          <w:sz w:val="28"/>
          <w:szCs w:val="28"/>
          <w:lang w:eastAsia="ru-RU"/>
        </w:rPr>
        <w:t>уровень бакалавриата</w:t>
      </w:r>
    </w:p>
    <w:p w14:paraId="754895F8" w14:textId="36FA89BA" w:rsidR="003208DC" w:rsidRPr="006A0354" w:rsidRDefault="006A0354" w:rsidP="006A0354">
      <w:pPr>
        <w:suppressAutoHyphens/>
        <w:spacing w:after="0" w:line="240" w:lineRule="auto"/>
        <w:jc w:val="center"/>
        <w:rPr>
          <w:rFonts w:ascii="Times New Roman" w:eastAsia="Calibri" w:hAnsi="Times New Roman" w:cs="Times New Roman"/>
          <w:sz w:val="28"/>
          <w:szCs w:val="28"/>
          <w:lang w:eastAsia="ru-RU"/>
        </w:rPr>
      </w:pPr>
      <w:r w:rsidRPr="006A0354">
        <w:rPr>
          <w:rFonts w:ascii="Times New Roman" w:eastAsia="Calibri" w:hAnsi="Times New Roman" w:cs="Times New Roman"/>
          <w:i/>
          <w:sz w:val="28"/>
          <w:szCs w:val="28"/>
          <w:lang w:eastAsia="ru-RU"/>
        </w:rPr>
        <w:t>Обязательная</w:t>
      </w:r>
      <w:r w:rsidR="003208DC" w:rsidRPr="006A0354">
        <w:rPr>
          <w:rFonts w:ascii="Times New Roman" w:eastAsia="Calibri" w:hAnsi="Times New Roman" w:cs="Times New Roman"/>
          <w:i/>
          <w:sz w:val="28"/>
          <w:szCs w:val="28"/>
          <w:lang w:eastAsia="ru-RU"/>
        </w:rPr>
        <w:t xml:space="preserve"> часть</w:t>
      </w:r>
    </w:p>
    <w:p w14:paraId="7CAE356A" w14:textId="164AC725" w:rsidR="003208DC" w:rsidRPr="006A0354" w:rsidRDefault="00545F6D" w:rsidP="006A0354">
      <w:pPr>
        <w:spacing w:after="0" w:line="240" w:lineRule="auto"/>
        <w:jc w:val="center"/>
        <w:rPr>
          <w:rFonts w:ascii="Times New Roman" w:eastAsia="Times New Roman" w:hAnsi="Times New Roman" w:cs="Times New Roman"/>
          <w:bCs/>
          <w:sz w:val="28"/>
          <w:szCs w:val="28"/>
          <w:lang w:eastAsia="ru-RU"/>
        </w:rPr>
      </w:pPr>
      <w:r w:rsidRPr="006A0354">
        <w:rPr>
          <w:rFonts w:ascii="Times New Roman" w:eastAsia="Times New Roman" w:hAnsi="Times New Roman" w:cs="Times New Roman"/>
          <w:bCs/>
          <w:sz w:val="28"/>
          <w:szCs w:val="28"/>
          <w:lang w:eastAsia="ru-RU"/>
        </w:rPr>
        <w:t>ф</w:t>
      </w:r>
      <w:r w:rsidR="003208DC" w:rsidRPr="006A0354">
        <w:rPr>
          <w:rFonts w:ascii="Times New Roman" w:eastAsia="Times New Roman" w:hAnsi="Times New Roman" w:cs="Times New Roman"/>
          <w:bCs/>
          <w:sz w:val="28"/>
          <w:szCs w:val="28"/>
          <w:lang w:eastAsia="ru-RU"/>
        </w:rPr>
        <w:t xml:space="preserve">орма </w:t>
      </w:r>
      <w:r w:rsidR="006A0354" w:rsidRPr="006A0354">
        <w:rPr>
          <w:rFonts w:ascii="Times New Roman" w:eastAsia="Times New Roman" w:hAnsi="Times New Roman" w:cs="Times New Roman"/>
          <w:bCs/>
          <w:sz w:val="28"/>
          <w:szCs w:val="28"/>
          <w:lang w:eastAsia="ru-RU"/>
        </w:rPr>
        <w:t>обучения</w:t>
      </w:r>
      <w:r w:rsidR="003208DC" w:rsidRPr="006A0354">
        <w:rPr>
          <w:rFonts w:ascii="Times New Roman" w:eastAsia="Times New Roman" w:hAnsi="Times New Roman" w:cs="Times New Roman"/>
          <w:bCs/>
          <w:sz w:val="28"/>
          <w:szCs w:val="28"/>
          <w:lang w:eastAsia="ru-RU"/>
        </w:rPr>
        <w:t xml:space="preserve"> (очная/ заочная)</w:t>
      </w:r>
    </w:p>
    <w:p w14:paraId="42441A1F" w14:textId="77777777" w:rsidR="000475A0" w:rsidRPr="006A0354" w:rsidRDefault="000475A0" w:rsidP="006A0354">
      <w:pPr>
        <w:suppressAutoHyphens/>
        <w:spacing w:after="0" w:line="240" w:lineRule="auto"/>
        <w:jc w:val="center"/>
        <w:rPr>
          <w:rFonts w:ascii="Times New Roman" w:eastAsia="Calibri" w:hAnsi="Times New Roman" w:cs="Times New Roman"/>
          <w:sz w:val="28"/>
          <w:szCs w:val="28"/>
          <w:lang w:eastAsia="ru-RU"/>
        </w:rPr>
      </w:pPr>
    </w:p>
    <w:p w14:paraId="49AADF6B" w14:textId="77777777" w:rsidR="000D7ED1" w:rsidRPr="006A0354" w:rsidRDefault="000D7ED1" w:rsidP="006A0354">
      <w:pPr>
        <w:suppressAutoHyphens/>
        <w:spacing w:after="0" w:line="240" w:lineRule="auto"/>
        <w:jc w:val="center"/>
        <w:rPr>
          <w:rFonts w:ascii="Times New Roman" w:eastAsia="Calibri" w:hAnsi="Times New Roman" w:cs="Times New Roman"/>
          <w:sz w:val="28"/>
          <w:szCs w:val="28"/>
          <w:lang w:eastAsia="ru-RU"/>
        </w:rPr>
      </w:pPr>
    </w:p>
    <w:p w14:paraId="3B49E2A3" w14:textId="77777777" w:rsidR="000D7ED1" w:rsidRPr="006A0354" w:rsidRDefault="000D7ED1" w:rsidP="006A0354">
      <w:pPr>
        <w:suppressAutoHyphens/>
        <w:spacing w:after="0" w:line="240" w:lineRule="auto"/>
        <w:jc w:val="center"/>
        <w:rPr>
          <w:rFonts w:ascii="Times New Roman" w:eastAsia="Calibri" w:hAnsi="Times New Roman" w:cs="Times New Roman"/>
          <w:sz w:val="28"/>
          <w:szCs w:val="28"/>
          <w:lang w:eastAsia="ru-RU"/>
        </w:rPr>
      </w:pPr>
    </w:p>
    <w:p w14:paraId="1C886E18" w14:textId="77777777" w:rsidR="000D7ED1" w:rsidRPr="006A0354" w:rsidRDefault="000D7ED1" w:rsidP="006A0354">
      <w:pPr>
        <w:suppressAutoHyphens/>
        <w:spacing w:after="0" w:line="240" w:lineRule="auto"/>
        <w:jc w:val="center"/>
        <w:rPr>
          <w:rFonts w:ascii="Times New Roman" w:eastAsia="Calibri" w:hAnsi="Times New Roman" w:cs="Times New Roman"/>
          <w:sz w:val="28"/>
          <w:szCs w:val="28"/>
          <w:lang w:eastAsia="ru-RU"/>
        </w:rPr>
      </w:pPr>
    </w:p>
    <w:p w14:paraId="38F45141" w14:textId="77777777" w:rsidR="000D7ED1" w:rsidRPr="006A0354" w:rsidRDefault="000D7ED1" w:rsidP="006A0354">
      <w:pPr>
        <w:suppressAutoHyphens/>
        <w:spacing w:after="0" w:line="240" w:lineRule="auto"/>
        <w:jc w:val="center"/>
        <w:rPr>
          <w:rFonts w:ascii="Times New Roman" w:eastAsia="Calibri" w:hAnsi="Times New Roman" w:cs="Times New Roman"/>
          <w:sz w:val="28"/>
          <w:szCs w:val="28"/>
          <w:lang w:eastAsia="ru-RU"/>
        </w:rPr>
      </w:pPr>
    </w:p>
    <w:p w14:paraId="61B7ACEB" w14:textId="77777777" w:rsidR="0022634A" w:rsidRPr="006A0354" w:rsidRDefault="0022634A" w:rsidP="006A0354">
      <w:pPr>
        <w:suppressAutoHyphens/>
        <w:spacing w:after="0" w:line="240" w:lineRule="auto"/>
        <w:jc w:val="center"/>
        <w:rPr>
          <w:rFonts w:ascii="Times New Roman" w:eastAsia="Calibri" w:hAnsi="Times New Roman" w:cs="Times New Roman"/>
          <w:sz w:val="28"/>
          <w:szCs w:val="28"/>
          <w:lang w:eastAsia="ru-RU"/>
        </w:rPr>
      </w:pPr>
    </w:p>
    <w:p w14:paraId="5E7191DB" w14:textId="77777777" w:rsidR="0022634A" w:rsidRPr="006A0354" w:rsidRDefault="0022634A" w:rsidP="006A0354">
      <w:pPr>
        <w:suppressAutoHyphens/>
        <w:spacing w:after="0" w:line="240" w:lineRule="auto"/>
        <w:jc w:val="center"/>
        <w:rPr>
          <w:rFonts w:ascii="Times New Roman" w:eastAsia="Calibri" w:hAnsi="Times New Roman" w:cs="Times New Roman"/>
          <w:sz w:val="28"/>
          <w:szCs w:val="28"/>
          <w:lang w:eastAsia="ru-RU"/>
        </w:rPr>
      </w:pPr>
    </w:p>
    <w:p w14:paraId="45F55A45" w14:textId="77777777" w:rsidR="0022634A" w:rsidRPr="006A0354" w:rsidRDefault="0022634A" w:rsidP="006A0354">
      <w:pPr>
        <w:suppressAutoHyphens/>
        <w:spacing w:after="0" w:line="240" w:lineRule="auto"/>
        <w:jc w:val="center"/>
        <w:rPr>
          <w:rFonts w:ascii="Times New Roman" w:eastAsia="Calibri" w:hAnsi="Times New Roman" w:cs="Times New Roman"/>
          <w:sz w:val="28"/>
          <w:szCs w:val="28"/>
          <w:lang w:eastAsia="ru-RU"/>
        </w:rPr>
      </w:pPr>
    </w:p>
    <w:p w14:paraId="0FDE0FD8" w14:textId="77777777" w:rsidR="000D7ED1" w:rsidRPr="006A0354" w:rsidRDefault="000D7ED1" w:rsidP="006A0354">
      <w:pPr>
        <w:suppressAutoHyphens/>
        <w:spacing w:after="0" w:line="240" w:lineRule="auto"/>
        <w:jc w:val="center"/>
        <w:rPr>
          <w:rFonts w:ascii="Times New Roman" w:eastAsia="Calibri" w:hAnsi="Times New Roman" w:cs="Times New Roman"/>
          <w:sz w:val="28"/>
          <w:szCs w:val="28"/>
          <w:lang w:eastAsia="ru-RU"/>
        </w:rPr>
      </w:pPr>
    </w:p>
    <w:p w14:paraId="55129427" w14:textId="77777777" w:rsidR="000D7ED1" w:rsidRPr="006A0354" w:rsidRDefault="000D7ED1" w:rsidP="006A0354">
      <w:pPr>
        <w:suppressAutoHyphens/>
        <w:spacing w:after="0" w:line="240" w:lineRule="auto"/>
        <w:jc w:val="center"/>
        <w:rPr>
          <w:rFonts w:ascii="Times New Roman" w:eastAsia="Calibri" w:hAnsi="Times New Roman" w:cs="Times New Roman"/>
          <w:sz w:val="28"/>
          <w:szCs w:val="28"/>
          <w:lang w:eastAsia="ru-RU"/>
        </w:rPr>
      </w:pPr>
    </w:p>
    <w:p w14:paraId="44CA8F55" w14:textId="64B776D7" w:rsidR="000D7ED1" w:rsidRPr="006A0354" w:rsidRDefault="000D7ED1" w:rsidP="006A0354">
      <w:pPr>
        <w:suppressAutoHyphens/>
        <w:spacing w:after="0" w:line="240" w:lineRule="auto"/>
        <w:jc w:val="center"/>
        <w:rPr>
          <w:rFonts w:ascii="Times New Roman" w:eastAsia="Calibri" w:hAnsi="Times New Roman" w:cs="Times New Roman"/>
          <w:sz w:val="28"/>
          <w:szCs w:val="28"/>
          <w:lang w:eastAsia="ru-RU"/>
        </w:rPr>
      </w:pPr>
    </w:p>
    <w:p w14:paraId="6D570A51" w14:textId="77777777" w:rsidR="006A0354" w:rsidRPr="006A0354" w:rsidRDefault="006A0354" w:rsidP="006A0354">
      <w:pPr>
        <w:suppressAutoHyphens/>
        <w:spacing w:after="0" w:line="240" w:lineRule="auto"/>
        <w:jc w:val="center"/>
        <w:rPr>
          <w:rFonts w:ascii="Times New Roman" w:eastAsia="Calibri" w:hAnsi="Times New Roman" w:cs="Times New Roman"/>
          <w:sz w:val="28"/>
          <w:szCs w:val="28"/>
          <w:lang w:eastAsia="ru-RU"/>
        </w:rPr>
      </w:pPr>
    </w:p>
    <w:p w14:paraId="29E990B0" w14:textId="77777777" w:rsidR="000D7ED1" w:rsidRPr="006A0354" w:rsidRDefault="000D7ED1" w:rsidP="006A0354">
      <w:pPr>
        <w:tabs>
          <w:tab w:val="left" w:pos="4404"/>
        </w:tabs>
        <w:spacing w:after="0" w:line="240" w:lineRule="auto"/>
        <w:jc w:val="center"/>
        <w:rPr>
          <w:rFonts w:ascii="Times New Roman" w:eastAsia="Times New Roman" w:hAnsi="Times New Roman" w:cs="Times New Roman"/>
          <w:sz w:val="28"/>
          <w:szCs w:val="28"/>
          <w:lang w:eastAsia="ru-RU"/>
        </w:rPr>
      </w:pPr>
      <w:r w:rsidRPr="006A0354">
        <w:rPr>
          <w:rFonts w:ascii="Times New Roman" w:eastAsia="Times New Roman" w:hAnsi="Times New Roman" w:cs="Times New Roman"/>
          <w:sz w:val="28"/>
          <w:szCs w:val="28"/>
          <w:lang w:eastAsia="ru-RU"/>
        </w:rPr>
        <w:t>г. Петропавловск-Камчатский</w:t>
      </w:r>
    </w:p>
    <w:p w14:paraId="00607D7E" w14:textId="3ADE5CE4" w:rsidR="000D7ED1" w:rsidRPr="006A0354" w:rsidRDefault="006A0354" w:rsidP="006A0354">
      <w:pPr>
        <w:tabs>
          <w:tab w:val="left" w:pos="4404"/>
        </w:tabs>
        <w:spacing w:after="0" w:line="240" w:lineRule="auto"/>
        <w:jc w:val="center"/>
        <w:rPr>
          <w:rFonts w:ascii="Times New Roman" w:eastAsia="Times New Roman" w:hAnsi="Times New Roman" w:cs="Times New Roman"/>
          <w:sz w:val="28"/>
          <w:szCs w:val="28"/>
          <w:lang w:eastAsia="ru-RU"/>
        </w:rPr>
      </w:pPr>
      <w:r w:rsidRPr="006A0354">
        <w:rPr>
          <w:rFonts w:ascii="Times New Roman" w:eastAsia="Times New Roman" w:hAnsi="Times New Roman" w:cs="Times New Roman"/>
          <w:sz w:val="28"/>
          <w:szCs w:val="28"/>
          <w:lang w:eastAsia="ru-RU"/>
        </w:rPr>
        <w:t>2023 год</w:t>
      </w:r>
    </w:p>
    <w:p w14:paraId="10BAFE2D" w14:textId="77777777" w:rsidR="009B729B" w:rsidRPr="006A0354" w:rsidRDefault="009B729B" w:rsidP="006A0354">
      <w:pPr>
        <w:tabs>
          <w:tab w:val="left" w:pos="4404"/>
        </w:tabs>
        <w:spacing w:after="0" w:line="240" w:lineRule="auto"/>
        <w:jc w:val="center"/>
        <w:rPr>
          <w:rFonts w:ascii="Times New Roman" w:eastAsia="Times New Roman" w:hAnsi="Times New Roman" w:cs="Times New Roman"/>
          <w:sz w:val="24"/>
          <w:szCs w:val="24"/>
          <w:lang w:eastAsia="ru-RU"/>
        </w:rPr>
      </w:pPr>
    </w:p>
    <w:p w14:paraId="70B5CF0D" w14:textId="31E5B545" w:rsidR="000D7ED1" w:rsidRPr="006A0354" w:rsidRDefault="000D7ED1" w:rsidP="006A0354">
      <w:pPr>
        <w:pStyle w:val="ConsPlusTitle"/>
        <w:spacing w:line="360" w:lineRule="auto"/>
        <w:jc w:val="both"/>
        <w:rPr>
          <w:rFonts w:ascii="Times New Roman" w:hAnsi="Times New Roman" w:cs="Times New Roman"/>
          <w:b w:val="0"/>
          <w:sz w:val="24"/>
          <w:szCs w:val="24"/>
        </w:rPr>
      </w:pPr>
      <w:r w:rsidRPr="006A0354">
        <w:rPr>
          <w:rFonts w:ascii="Times New Roman" w:hAnsi="Times New Roman" w:cs="Times New Roman"/>
          <w:sz w:val="24"/>
          <w:szCs w:val="24"/>
        </w:rPr>
        <w:lastRenderedPageBreak/>
        <w:t>Рабочая программа по дисциплине «</w:t>
      </w:r>
      <w:r w:rsidR="00D317A9" w:rsidRPr="006A0354">
        <w:rPr>
          <w:rFonts w:ascii="Times New Roman" w:eastAsia="Calibri" w:hAnsi="Times New Roman" w:cs="Times New Roman"/>
          <w:sz w:val="24"/>
          <w:szCs w:val="24"/>
          <w:u w:val="single"/>
        </w:rPr>
        <w:t>Физическая культура и спорт</w:t>
      </w:r>
      <w:r w:rsidRPr="006A0354">
        <w:rPr>
          <w:rFonts w:ascii="Times New Roman" w:hAnsi="Times New Roman" w:cs="Times New Roman"/>
          <w:sz w:val="24"/>
          <w:szCs w:val="24"/>
        </w:rPr>
        <w:t xml:space="preserve">» </w:t>
      </w:r>
      <w:r w:rsidRPr="006A0354">
        <w:rPr>
          <w:rFonts w:ascii="Times New Roman" w:hAnsi="Times New Roman" w:cs="Times New Roman"/>
          <w:b w:val="0"/>
          <w:sz w:val="24"/>
          <w:szCs w:val="24"/>
        </w:rPr>
        <w:t xml:space="preserve">разработана </w:t>
      </w:r>
      <w:r w:rsidRPr="006A0354">
        <w:rPr>
          <w:rFonts w:ascii="Times New Roman" w:eastAsia="MS Mincho" w:hAnsi="Times New Roman" w:cs="Times New Roman"/>
          <w:b w:val="0"/>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w:t>
      </w:r>
      <w:r w:rsidR="000B0F5B" w:rsidRPr="006A0354">
        <w:rPr>
          <w:rFonts w:ascii="Times New Roman" w:eastAsia="MS Mincho" w:hAnsi="Times New Roman" w:cs="Times New Roman"/>
          <w:b w:val="0"/>
          <w:sz w:val="24"/>
          <w:szCs w:val="24"/>
        </w:rPr>
        <w:t xml:space="preserve">№ 954 от 12.08.2020 г и Приказом Минобразования РФ № 245 от 06.04.2021 г. </w:t>
      </w:r>
      <w:r w:rsidRPr="006A0354">
        <w:rPr>
          <w:rFonts w:ascii="Times New Roman" w:eastAsia="MS Mincho" w:hAnsi="Times New Roman" w:cs="Times New Roman"/>
          <w:b w:val="0"/>
          <w:sz w:val="24"/>
          <w:szCs w:val="24"/>
        </w:rPr>
        <w:t>«Об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w:t>
      </w:r>
    </w:p>
    <w:p w14:paraId="09D5119B" w14:textId="77777777" w:rsidR="000D7ED1" w:rsidRPr="006A0354" w:rsidRDefault="000D7ED1" w:rsidP="006A0354">
      <w:pPr>
        <w:spacing w:after="0" w:line="360" w:lineRule="auto"/>
        <w:jc w:val="both"/>
        <w:outlineLvl w:val="5"/>
        <w:rPr>
          <w:rFonts w:ascii="Times New Roman" w:eastAsia="Times New Roman" w:hAnsi="Times New Roman" w:cs="Times New Roman"/>
          <w:bCs/>
          <w:sz w:val="24"/>
          <w:szCs w:val="24"/>
          <w:lang w:eastAsia="ru-RU"/>
        </w:rPr>
      </w:pPr>
    </w:p>
    <w:p w14:paraId="4E1111F1" w14:textId="77777777" w:rsidR="000D7ED1" w:rsidRPr="006A0354" w:rsidRDefault="000D7ED1" w:rsidP="006A0354">
      <w:pPr>
        <w:suppressAutoHyphens/>
        <w:spacing w:after="0" w:line="360" w:lineRule="auto"/>
        <w:rPr>
          <w:rFonts w:ascii="Times New Roman" w:eastAsia="Calibri" w:hAnsi="Times New Roman" w:cs="Times New Roman"/>
          <w:sz w:val="24"/>
          <w:szCs w:val="24"/>
          <w:lang w:eastAsia="ru-RU"/>
        </w:rPr>
      </w:pPr>
    </w:p>
    <w:p w14:paraId="7FEA31F3" w14:textId="77777777" w:rsidR="000D7ED1" w:rsidRPr="006A0354" w:rsidRDefault="000D7ED1" w:rsidP="006A0354">
      <w:pPr>
        <w:suppressAutoHyphens/>
        <w:spacing w:after="0" w:line="360" w:lineRule="auto"/>
        <w:jc w:val="both"/>
        <w:rPr>
          <w:rFonts w:ascii="Times New Roman" w:eastAsia="Calibri" w:hAnsi="Times New Roman" w:cs="Times New Roman"/>
          <w:sz w:val="24"/>
          <w:szCs w:val="24"/>
          <w:lang w:eastAsia="ru-RU"/>
        </w:rPr>
      </w:pPr>
      <w:r w:rsidRPr="006A0354">
        <w:rPr>
          <w:rFonts w:ascii="Times New Roman" w:eastAsia="Calibri" w:hAnsi="Times New Roman" w:cs="Times New Roman"/>
          <w:b/>
          <w:sz w:val="24"/>
          <w:szCs w:val="24"/>
          <w:lang w:eastAsia="ru-RU"/>
        </w:rPr>
        <w:t>Составитель:</w:t>
      </w:r>
      <w:r w:rsidR="00963FDD" w:rsidRPr="006A0354">
        <w:rPr>
          <w:rFonts w:ascii="Times New Roman" w:eastAsia="Calibri" w:hAnsi="Times New Roman" w:cs="Times New Roman"/>
          <w:sz w:val="24"/>
          <w:szCs w:val="24"/>
          <w:lang w:eastAsia="ru-RU"/>
        </w:rPr>
        <w:t xml:space="preserve"> Зуева Людмила Николаевна </w:t>
      </w:r>
      <w:r w:rsidR="00C2297F" w:rsidRPr="006A0354">
        <w:rPr>
          <w:rFonts w:ascii="Times New Roman" w:eastAsia="Calibri" w:hAnsi="Times New Roman" w:cs="Times New Roman"/>
          <w:sz w:val="24"/>
          <w:szCs w:val="24"/>
          <w:lang w:eastAsia="ru-RU"/>
        </w:rPr>
        <w:t xml:space="preserve">– </w:t>
      </w:r>
      <w:r w:rsidR="00963FDD" w:rsidRPr="006A0354">
        <w:rPr>
          <w:rFonts w:ascii="Times New Roman" w:eastAsia="Calibri" w:hAnsi="Times New Roman" w:cs="Times New Roman"/>
          <w:sz w:val="24"/>
          <w:szCs w:val="24"/>
          <w:lang w:eastAsia="ru-RU"/>
        </w:rPr>
        <w:t xml:space="preserve">преподаватель кафедры </w:t>
      </w:r>
      <w:r w:rsidR="0075304E" w:rsidRPr="006A0354">
        <w:rPr>
          <w:rFonts w:ascii="Times New Roman" w:eastAsia="Calibri" w:hAnsi="Times New Roman" w:cs="Times New Roman"/>
          <w:sz w:val="24"/>
          <w:szCs w:val="24"/>
          <w:lang w:eastAsia="ru-RU"/>
        </w:rPr>
        <w:t>естес</w:t>
      </w:r>
      <w:r w:rsidR="004008A6" w:rsidRPr="006A0354">
        <w:rPr>
          <w:rFonts w:ascii="Times New Roman" w:eastAsia="Calibri" w:hAnsi="Times New Roman" w:cs="Times New Roman"/>
          <w:sz w:val="24"/>
          <w:szCs w:val="24"/>
          <w:lang w:eastAsia="ru-RU"/>
        </w:rPr>
        <w:t>твенных и социально-гуманитарных наук</w:t>
      </w:r>
      <w:r w:rsidRPr="006A0354">
        <w:rPr>
          <w:rFonts w:ascii="Times New Roman" w:eastAsia="Calibri" w:hAnsi="Times New Roman" w:cs="Times New Roman"/>
          <w:sz w:val="24"/>
          <w:szCs w:val="24"/>
          <w:lang w:eastAsia="ru-RU"/>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568B2A97" w14:textId="77777777" w:rsidR="000D7ED1" w:rsidRPr="006A0354" w:rsidRDefault="000D7ED1" w:rsidP="006A0354">
      <w:pPr>
        <w:pStyle w:val="26"/>
        <w:shd w:val="clear" w:color="auto" w:fill="auto"/>
        <w:spacing w:before="0" w:after="0" w:line="360" w:lineRule="auto"/>
        <w:jc w:val="both"/>
        <w:rPr>
          <w:rFonts w:eastAsia="Calibri"/>
          <w:b w:val="0"/>
          <w:sz w:val="24"/>
          <w:szCs w:val="24"/>
        </w:rPr>
      </w:pPr>
    </w:p>
    <w:p w14:paraId="33EDD1AD" w14:textId="77777777" w:rsidR="000D7ED1" w:rsidRPr="006A0354" w:rsidRDefault="000D7ED1" w:rsidP="006A0354">
      <w:pPr>
        <w:pStyle w:val="26"/>
        <w:shd w:val="clear" w:color="auto" w:fill="auto"/>
        <w:spacing w:before="0" w:after="0" w:line="360" w:lineRule="auto"/>
        <w:jc w:val="both"/>
        <w:rPr>
          <w:rFonts w:eastAsia="Calibri"/>
          <w:b w:val="0"/>
          <w:sz w:val="24"/>
          <w:szCs w:val="24"/>
        </w:rPr>
      </w:pPr>
    </w:p>
    <w:p w14:paraId="4591A620" w14:textId="77777777" w:rsidR="000D7ED1" w:rsidRPr="006A0354" w:rsidRDefault="000D7ED1" w:rsidP="006A0354">
      <w:pPr>
        <w:pStyle w:val="26"/>
        <w:shd w:val="clear" w:color="auto" w:fill="auto"/>
        <w:spacing w:before="0" w:after="0" w:line="360" w:lineRule="auto"/>
        <w:jc w:val="both"/>
        <w:rPr>
          <w:rFonts w:eastAsia="Calibri"/>
          <w:b w:val="0"/>
          <w:sz w:val="24"/>
          <w:szCs w:val="24"/>
        </w:rPr>
      </w:pPr>
    </w:p>
    <w:p w14:paraId="7F9EF004" w14:textId="77777777" w:rsidR="000D7ED1" w:rsidRPr="006A0354" w:rsidRDefault="000D7ED1" w:rsidP="006A0354">
      <w:pPr>
        <w:suppressAutoHyphens/>
        <w:spacing w:after="0" w:line="360" w:lineRule="auto"/>
        <w:rPr>
          <w:rFonts w:ascii="Times New Roman" w:eastAsia="Calibri" w:hAnsi="Times New Roman" w:cs="Times New Roman"/>
          <w:sz w:val="24"/>
          <w:szCs w:val="24"/>
          <w:lang w:eastAsia="ru-RU"/>
        </w:rPr>
      </w:pPr>
    </w:p>
    <w:p w14:paraId="0F6AB3DB" w14:textId="77777777" w:rsidR="000D7ED1" w:rsidRPr="006A0354" w:rsidRDefault="000D7ED1" w:rsidP="006A0354">
      <w:pPr>
        <w:suppressAutoHyphens/>
        <w:spacing w:after="0" w:line="360" w:lineRule="auto"/>
        <w:rPr>
          <w:rFonts w:ascii="Times New Roman" w:eastAsia="Calibri" w:hAnsi="Times New Roman" w:cs="Times New Roman"/>
          <w:sz w:val="24"/>
          <w:szCs w:val="24"/>
          <w:lang w:eastAsia="ru-RU"/>
        </w:rPr>
      </w:pPr>
    </w:p>
    <w:p w14:paraId="0B828957" w14:textId="77777777" w:rsidR="000D7ED1" w:rsidRPr="006A0354" w:rsidRDefault="000D7ED1" w:rsidP="006A0354">
      <w:pPr>
        <w:spacing w:after="0" w:line="360" w:lineRule="auto"/>
        <w:rPr>
          <w:rFonts w:ascii="Times New Roman" w:eastAsia="Calibri" w:hAnsi="Times New Roman" w:cs="Times New Roman"/>
          <w:b/>
          <w:caps/>
          <w:sz w:val="24"/>
          <w:szCs w:val="24"/>
          <w:lang w:eastAsia="ru-RU"/>
        </w:rPr>
      </w:pPr>
    </w:p>
    <w:p w14:paraId="29DB8B99" w14:textId="77777777" w:rsidR="000D7ED1" w:rsidRPr="006A0354" w:rsidRDefault="000D7ED1" w:rsidP="006A0354">
      <w:pPr>
        <w:tabs>
          <w:tab w:val="left" w:pos="4404"/>
        </w:tabs>
        <w:spacing w:after="0" w:line="360" w:lineRule="auto"/>
        <w:jc w:val="center"/>
        <w:rPr>
          <w:rFonts w:ascii="Times New Roman" w:eastAsia="Times New Roman" w:hAnsi="Times New Roman" w:cs="Times New Roman"/>
          <w:sz w:val="24"/>
          <w:szCs w:val="24"/>
          <w:lang w:eastAsia="ru-RU"/>
        </w:rPr>
      </w:pPr>
    </w:p>
    <w:p w14:paraId="668740E0" w14:textId="77777777" w:rsidR="000D7ED1" w:rsidRPr="006A0354" w:rsidRDefault="000D7ED1" w:rsidP="006A0354">
      <w:pPr>
        <w:spacing w:after="0" w:line="360" w:lineRule="auto"/>
        <w:jc w:val="center"/>
        <w:rPr>
          <w:rFonts w:ascii="Times New Roman" w:eastAsia="Calibri" w:hAnsi="Times New Roman" w:cs="Times New Roman"/>
          <w:b/>
          <w:sz w:val="24"/>
          <w:szCs w:val="24"/>
        </w:rPr>
      </w:pPr>
    </w:p>
    <w:p w14:paraId="6DD0B879" w14:textId="77777777" w:rsidR="000D7ED1" w:rsidRPr="006A0354" w:rsidRDefault="000D7ED1" w:rsidP="006A0354">
      <w:pPr>
        <w:spacing w:after="0" w:line="360" w:lineRule="auto"/>
        <w:jc w:val="center"/>
        <w:rPr>
          <w:rFonts w:ascii="Times New Roman" w:eastAsia="Calibri" w:hAnsi="Times New Roman" w:cs="Times New Roman"/>
          <w:b/>
          <w:sz w:val="24"/>
          <w:szCs w:val="24"/>
        </w:rPr>
      </w:pPr>
    </w:p>
    <w:p w14:paraId="7B41F7C2" w14:textId="77777777" w:rsidR="000D7ED1" w:rsidRPr="006A0354" w:rsidRDefault="000D7ED1" w:rsidP="006A0354">
      <w:pPr>
        <w:spacing w:after="0" w:line="360" w:lineRule="auto"/>
        <w:jc w:val="center"/>
        <w:rPr>
          <w:rFonts w:ascii="Times New Roman" w:eastAsia="Calibri" w:hAnsi="Times New Roman" w:cs="Times New Roman"/>
          <w:b/>
          <w:sz w:val="24"/>
          <w:szCs w:val="24"/>
        </w:rPr>
      </w:pPr>
    </w:p>
    <w:p w14:paraId="2CCACCC8" w14:textId="77777777" w:rsidR="000D7ED1" w:rsidRPr="006A0354" w:rsidRDefault="000D7ED1" w:rsidP="006A0354">
      <w:pPr>
        <w:spacing w:after="0" w:line="360" w:lineRule="auto"/>
        <w:jc w:val="center"/>
        <w:rPr>
          <w:rFonts w:ascii="Times New Roman" w:eastAsia="Calibri" w:hAnsi="Times New Roman" w:cs="Times New Roman"/>
          <w:b/>
          <w:sz w:val="24"/>
          <w:szCs w:val="24"/>
        </w:rPr>
      </w:pPr>
    </w:p>
    <w:p w14:paraId="7B1EDF82" w14:textId="77777777" w:rsidR="000D7ED1" w:rsidRPr="006A0354" w:rsidRDefault="000D7ED1" w:rsidP="006A0354">
      <w:pPr>
        <w:spacing w:after="0" w:line="360" w:lineRule="auto"/>
        <w:jc w:val="center"/>
        <w:rPr>
          <w:rFonts w:ascii="Times New Roman" w:eastAsia="Calibri" w:hAnsi="Times New Roman" w:cs="Times New Roman"/>
          <w:b/>
          <w:sz w:val="24"/>
          <w:szCs w:val="24"/>
        </w:rPr>
      </w:pPr>
    </w:p>
    <w:p w14:paraId="6A7169AC" w14:textId="77777777" w:rsidR="000D7ED1" w:rsidRPr="006A0354" w:rsidRDefault="000D7ED1" w:rsidP="006A0354">
      <w:pPr>
        <w:spacing w:after="0" w:line="360" w:lineRule="auto"/>
        <w:jc w:val="center"/>
        <w:rPr>
          <w:rFonts w:ascii="Times New Roman" w:eastAsia="Calibri" w:hAnsi="Times New Roman" w:cs="Times New Roman"/>
          <w:b/>
          <w:sz w:val="24"/>
          <w:szCs w:val="24"/>
        </w:rPr>
      </w:pPr>
    </w:p>
    <w:p w14:paraId="1BEFD79C" w14:textId="77777777" w:rsidR="000D7ED1" w:rsidRPr="006A0354" w:rsidRDefault="000D7ED1" w:rsidP="006A0354">
      <w:pPr>
        <w:spacing w:after="0" w:line="360" w:lineRule="auto"/>
        <w:jc w:val="center"/>
        <w:rPr>
          <w:rFonts w:ascii="Times New Roman" w:eastAsia="Calibri" w:hAnsi="Times New Roman" w:cs="Times New Roman"/>
          <w:b/>
          <w:sz w:val="24"/>
          <w:szCs w:val="24"/>
        </w:rPr>
      </w:pPr>
    </w:p>
    <w:p w14:paraId="5B2F3344" w14:textId="77777777" w:rsidR="000D7ED1" w:rsidRPr="006A0354" w:rsidRDefault="000D7ED1" w:rsidP="006A0354">
      <w:pPr>
        <w:spacing w:after="0" w:line="360" w:lineRule="auto"/>
        <w:jc w:val="center"/>
        <w:rPr>
          <w:rFonts w:ascii="Times New Roman" w:eastAsia="Calibri" w:hAnsi="Times New Roman" w:cs="Times New Roman"/>
          <w:b/>
          <w:sz w:val="24"/>
          <w:szCs w:val="24"/>
        </w:rPr>
      </w:pPr>
    </w:p>
    <w:p w14:paraId="3CCEAF5D" w14:textId="77777777" w:rsidR="000D7ED1" w:rsidRPr="006A0354" w:rsidRDefault="000D7ED1" w:rsidP="006A0354">
      <w:pPr>
        <w:spacing w:after="0" w:line="360" w:lineRule="auto"/>
        <w:jc w:val="center"/>
        <w:rPr>
          <w:rFonts w:ascii="Times New Roman" w:eastAsia="Calibri" w:hAnsi="Times New Roman" w:cs="Times New Roman"/>
          <w:b/>
          <w:sz w:val="24"/>
          <w:szCs w:val="24"/>
        </w:rPr>
      </w:pPr>
    </w:p>
    <w:p w14:paraId="602A5FB2" w14:textId="77777777" w:rsidR="000D7ED1" w:rsidRPr="006A0354" w:rsidRDefault="000D7ED1" w:rsidP="006A0354">
      <w:pPr>
        <w:spacing w:after="0" w:line="360" w:lineRule="auto"/>
        <w:jc w:val="center"/>
        <w:rPr>
          <w:rFonts w:ascii="Times New Roman" w:eastAsia="Calibri" w:hAnsi="Times New Roman" w:cs="Times New Roman"/>
          <w:b/>
          <w:sz w:val="24"/>
          <w:szCs w:val="24"/>
        </w:rPr>
      </w:pPr>
    </w:p>
    <w:p w14:paraId="54A6127E" w14:textId="77777777" w:rsidR="000D7ED1" w:rsidRPr="006A0354" w:rsidRDefault="000D7ED1" w:rsidP="006A0354">
      <w:pPr>
        <w:spacing w:after="0" w:line="360" w:lineRule="auto"/>
        <w:jc w:val="center"/>
        <w:rPr>
          <w:rFonts w:ascii="Times New Roman" w:eastAsia="Calibri" w:hAnsi="Times New Roman" w:cs="Times New Roman"/>
          <w:b/>
          <w:sz w:val="24"/>
          <w:szCs w:val="24"/>
        </w:rPr>
      </w:pPr>
    </w:p>
    <w:p w14:paraId="02205C05" w14:textId="77777777" w:rsidR="000D7ED1" w:rsidRPr="006A0354" w:rsidRDefault="000D7ED1" w:rsidP="006A0354">
      <w:pPr>
        <w:spacing w:after="0" w:line="360" w:lineRule="auto"/>
        <w:jc w:val="center"/>
        <w:rPr>
          <w:rFonts w:ascii="Times New Roman" w:eastAsia="Calibri" w:hAnsi="Times New Roman" w:cs="Times New Roman"/>
          <w:b/>
          <w:sz w:val="24"/>
          <w:szCs w:val="24"/>
        </w:rPr>
      </w:pPr>
    </w:p>
    <w:p w14:paraId="2E76E30A" w14:textId="77777777" w:rsidR="000D7ED1" w:rsidRPr="006A0354" w:rsidRDefault="000D7ED1" w:rsidP="006A0354">
      <w:pPr>
        <w:spacing w:after="0" w:line="360" w:lineRule="auto"/>
        <w:jc w:val="center"/>
        <w:rPr>
          <w:rFonts w:ascii="Times New Roman" w:eastAsia="Calibri" w:hAnsi="Times New Roman" w:cs="Times New Roman"/>
          <w:b/>
          <w:sz w:val="24"/>
          <w:szCs w:val="24"/>
        </w:rPr>
      </w:pPr>
    </w:p>
    <w:p w14:paraId="21F0CB75" w14:textId="77777777" w:rsidR="000D7ED1" w:rsidRPr="006A0354" w:rsidRDefault="000D7ED1" w:rsidP="006A0354">
      <w:pPr>
        <w:spacing w:after="0" w:line="360" w:lineRule="auto"/>
        <w:rPr>
          <w:rFonts w:ascii="Times New Roman" w:eastAsia="Calibri" w:hAnsi="Times New Roman" w:cs="Times New Roman"/>
          <w:b/>
          <w:sz w:val="24"/>
          <w:szCs w:val="24"/>
        </w:rPr>
      </w:pPr>
    </w:p>
    <w:p w14:paraId="505727FD" w14:textId="77777777" w:rsidR="00B12DB2" w:rsidRPr="006A0354" w:rsidRDefault="00B12DB2" w:rsidP="006A0354">
      <w:pPr>
        <w:spacing w:after="0" w:line="360" w:lineRule="auto"/>
        <w:jc w:val="center"/>
        <w:rPr>
          <w:rFonts w:ascii="Times New Roman" w:eastAsia="Calibri" w:hAnsi="Times New Roman" w:cs="Times New Roman"/>
          <w:b/>
          <w:sz w:val="24"/>
          <w:szCs w:val="24"/>
        </w:rPr>
      </w:pPr>
      <w:r w:rsidRPr="006A0354">
        <w:rPr>
          <w:rFonts w:ascii="Times New Roman" w:eastAsia="Calibri" w:hAnsi="Times New Roman" w:cs="Times New Roman"/>
          <w:b/>
          <w:sz w:val="24"/>
          <w:szCs w:val="24"/>
        </w:rPr>
        <w:lastRenderedPageBreak/>
        <w:t>СОДЕРЖАНИЕ</w:t>
      </w:r>
    </w:p>
    <w:p w14:paraId="3AA5E41C" w14:textId="77777777" w:rsidR="00B12DB2" w:rsidRPr="006A0354" w:rsidRDefault="00B12DB2" w:rsidP="006A0354">
      <w:pPr>
        <w:spacing w:after="0" w:line="36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6A0354" w:rsidRPr="006A0354" w14:paraId="4FA4030D" w14:textId="77777777" w:rsidTr="00B12DB2">
        <w:trPr>
          <w:jc w:val="center"/>
        </w:trPr>
        <w:tc>
          <w:tcPr>
            <w:tcW w:w="516" w:type="dxa"/>
          </w:tcPr>
          <w:p w14:paraId="092CDFCA" w14:textId="77777777" w:rsidR="00B12DB2" w:rsidRPr="006A0354" w:rsidRDefault="00B12DB2" w:rsidP="006A0354">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19920527" w14:textId="77777777" w:rsidR="00B12DB2" w:rsidRPr="006A0354" w:rsidRDefault="00B12DB2" w:rsidP="006A0354">
            <w:pPr>
              <w:spacing w:after="0" w:line="360" w:lineRule="auto"/>
              <w:jc w:val="both"/>
              <w:rPr>
                <w:rFonts w:ascii="Times New Roman" w:eastAsia="Calibri" w:hAnsi="Times New Roman" w:cs="Times New Roman"/>
                <w:sz w:val="24"/>
                <w:szCs w:val="24"/>
              </w:rPr>
            </w:pPr>
            <w:r w:rsidRPr="006A0354">
              <w:rPr>
                <w:rFonts w:ascii="Times New Roman" w:eastAsia="Calibri" w:hAnsi="Times New Roman" w:cs="Times New Roman"/>
                <w:sz w:val="24"/>
                <w:szCs w:val="24"/>
              </w:rPr>
              <w:t>Организационно-методический раздел</w:t>
            </w:r>
          </w:p>
        </w:tc>
        <w:tc>
          <w:tcPr>
            <w:tcW w:w="978" w:type="dxa"/>
            <w:hideMark/>
          </w:tcPr>
          <w:p w14:paraId="11DC688F" w14:textId="77777777" w:rsidR="00B12DB2" w:rsidRPr="006A0354" w:rsidRDefault="00B12DB2" w:rsidP="006A0354">
            <w:pPr>
              <w:spacing w:after="0" w:line="360" w:lineRule="auto"/>
              <w:jc w:val="center"/>
              <w:rPr>
                <w:rFonts w:ascii="Times New Roman" w:eastAsia="Calibri" w:hAnsi="Times New Roman" w:cs="Times New Roman"/>
                <w:sz w:val="24"/>
                <w:szCs w:val="24"/>
              </w:rPr>
            </w:pPr>
            <w:r w:rsidRPr="006A0354">
              <w:rPr>
                <w:rFonts w:ascii="Times New Roman" w:eastAsia="Calibri" w:hAnsi="Times New Roman" w:cs="Times New Roman"/>
                <w:sz w:val="24"/>
                <w:szCs w:val="24"/>
              </w:rPr>
              <w:t>4</w:t>
            </w:r>
          </w:p>
        </w:tc>
      </w:tr>
      <w:tr w:rsidR="006A0354" w:rsidRPr="006A0354" w14:paraId="0F107409" w14:textId="77777777" w:rsidTr="00B12DB2">
        <w:trPr>
          <w:jc w:val="center"/>
        </w:trPr>
        <w:tc>
          <w:tcPr>
            <w:tcW w:w="516" w:type="dxa"/>
          </w:tcPr>
          <w:p w14:paraId="6215E00A" w14:textId="77777777" w:rsidR="00B12DB2" w:rsidRPr="006A0354" w:rsidRDefault="00B12DB2" w:rsidP="006A0354">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7C40C30F" w14:textId="77777777" w:rsidR="00B12DB2" w:rsidRPr="006A0354" w:rsidRDefault="00B12DB2" w:rsidP="006A0354">
            <w:pPr>
              <w:spacing w:after="0" w:line="360" w:lineRule="auto"/>
              <w:jc w:val="both"/>
              <w:rPr>
                <w:rFonts w:ascii="Times New Roman" w:eastAsia="Calibri" w:hAnsi="Times New Roman" w:cs="Times New Roman"/>
                <w:sz w:val="24"/>
                <w:szCs w:val="24"/>
              </w:rPr>
            </w:pPr>
            <w:r w:rsidRPr="006A0354">
              <w:rPr>
                <w:rFonts w:ascii="Times New Roman" w:eastAsia="Calibri" w:hAnsi="Times New Roman" w:cs="Times New Roman"/>
                <w:sz w:val="24"/>
                <w:szCs w:val="24"/>
              </w:rPr>
              <w:t>Распределение часов дисциплины по формам и видам работ</w:t>
            </w:r>
          </w:p>
        </w:tc>
        <w:tc>
          <w:tcPr>
            <w:tcW w:w="978" w:type="dxa"/>
            <w:hideMark/>
          </w:tcPr>
          <w:p w14:paraId="5B881813" w14:textId="77777777" w:rsidR="00B12DB2" w:rsidRPr="006A0354" w:rsidRDefault="00B12DB2" w:rsidP="006A0354">
            <w:pPr>
              <w:spacing w:after="0" w:line="360" w:lineRule="auto"/>
              <w:jc w:val="center"/>
              <w:rPr>
                <w:rFonts w:ascii="Times New Roman" w:eastAsia="Calibri" w:hAnsi="Times New Roman" w:cs="Times New Roman"/>
                <w:sz w:val="24"/>
                <w:szCs w:val="24"/>
              </w:rPr>
            </w:pPr>
            <w:r w:rsidRPr="006A0354">
              <w:rPr>
                <w:rFonts w:ascii="Times New Roman" w:eastAsia="Calibri" w:hAnsi="Times New Roman" w:cs="Times New Roman"/>
                <w:sz w:val="24"/>
                <w:szCs w:val="24"/>
              </w:rPr>
              <w:t>5</w:t>
            </w:r>
          </w:p>
        </w:tc>
      </w:tr>
      <w:tr w:rsidR="006A0354" w:rsidRPr="006A0354" w14:paraId="44563792" w14:textId="77777777" w:rsidTr="00B12DB2">
        <w:trPr>
          <w:jc w:val="center"/>
        </w:trPr>
        <w:tc>
          <w:tcPr>
            <w:tcW w:w="516" w:type="dxa"/>
          </w:tcPr>
          <w:p w14:paraId="05403CAA" w14:textId="77777777" w:rsidR="00B12DB2" w:rsidRPr="006A0354" w:rsidRDefault="00B12DB2" w:rsidP="006A0354">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0C63EC80" w14:textId="77777777" w:rsidR="00B12DB2" w:rsidRPr="006A0354" w:rsidRDefault="00B12DB2" w:rsidP="006A0354">
            <w:pPr>
              <w:spacing w:after="0" w:line="360" w:lineRule="auto"/>
              <w:jc w:val="both"/>
              <w:rPr>
                <w:rFonts w:ascii="Times New Roman" w:eastAsia="Calibri" w:hAnsi="Times New Roman" w:cs="Times New Roman"/>
                <w:sz w:val="24"/>
                <w:szCs w:val="24"/>
              </w:rPr>
            </w:pPr>
            <w:r w:rsidRPr="006A0354">
              <w:rPr>
                <w:rFonts w:ascii="Times New Roman" w:eastAsia="Calibri" w:hAnsi="Times New Roman" w:cs="Times New Roman"/>
                <w:sz w:val="24"/>
                <w:szCs w:val="24"/>
              </w:rPr>
              <w:t>Структура и содержание теоретической части дисциплины</w:t>
            </w:r>
          </w:p>
        </w:tc>
        <w:tc>
          <w:tcPr>
            <w:tcW w:w="978" w:type="dxa"/>
            <w:hideMark/>
          </w:tcPr>
          <w:p w14:paraId="70749A74" w14:textId="77777777" w:rsidR="00B12DB2" w:rsidRPr="006A0354" w:rsidRDefault="00B12DB2" w:rsidP="006A0354">
            <w:pPr>
              <w:spacing w:after="0" w:line="360" w:lineRule="auto"/>
              <w:jc w:val="center"/>
              <w:rPr>
                <w:rFonts w:ascii="Times New Roman" w:eastAsia="Calibri" w:hAnsi="Times New Roman" w:cs="Times New Roman"/>
                <w:sz w:val="24"/>
                <w:szCs w:val="24"/>
              </w:rPr>
            </w:pPr>
            <w:r w:rsidRPr="006A0354">
              <w:rPr>
                <w:rFonts w:ascii="Times New Roman" w:eastAsia="Calibri" w:hAnsi="Times New Roman" w:cs="Times New Roman"/>
                <w:sz w:val="24"/>
                <w:szCs w:val="24"/>
              </w:rPr>
              <w:t>7</w:t>
            </w:r>
          </w:p>
        </w:tc>
      </w:tr>
      <w:tr w:rsidR="006A0354" w:rsidRPr="006A0354" w14:paraId="2FC7D520" w14:textId="77777777" w:rsidTr="00B12DB2">
        <w:trPr>
          <w:jc w:val="center"/>
        </w:trPr>
        <w:tc>
          <w:tcPr>
            <w:tcW w:w="516" w:type="dxa"/>
          </w:tcPr>
          <w:p w14:paraId="3A9EB761" w14:textId="77777777" w:rsidR="00B12DB2" w:rsidRPr="006A0354" w:rsidRDefault="00B12DB2" w:rsidP="006A0354">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75EDC7D2" w14:textId="77777777" w:rsidR="00B12DB2" w:rsidRPr="006A0354" w:rsidRDefault="00B12DB2" w:rsidP="006A0354">
            <w:pPr>
              <w:spacing w:after="0" w:line="360" w:lineRule="auto"/>
              <w:jc w:val="both"/>
              <w:rPr>
                <w:rFonts w:ascii="Times New Roman" w:eastAsia="Calibri" w:hAnsi="Times New Roman" w:cs="Times New Roman"/>
                <w:sz w:val="24"/>
                <w:szCs w:val="24"/>
                <w:lang w:bidi="ru-RU"/>
              </w:rPr>
            </w:pPr>
            <w:r w:rsidRPr="006A0354">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hideMark/>
          </w:tcPr>
          <w:p w14:paraId="3E17BD59" w14:textId="77777777" w:rsidR="00B12DB2" w:rsidRPr="006A0354" w:rsidRDefault="00B12DB2" w:rsidP="006A0354">
            <w:pPr>
              <w:spacing w:after="0" w:line="360" w:lineRule="auto"/>
              <w:jc w:val="center"/>
              <w:rPr>
                <w:rFonts w:ascii="Times New Roman" w:eastAsia="Calibri" w:hAnsi="Times New Roman" w:cs="Times New Roman"/>
                <w:sz w:val="24"/>
                <w:szCs w:val="24"/>
              </w:rPr>
            </w:pPr>
            <w:r w:rsidRPr="006A0354">
              <w:rPr>
                <w:rFonts w:ascii="Times New Roman" w:eastAsia="Calibri" w:hAnsi="Times New Roman" w:cs="Times New Roman"/>
                <w:sz w:val="24"/>
                <w:szCs w:val="24"/>
              </w:rPr>
              <w:t>10</w:t>
            </w:r>
          </w:p>
        </w:tc>
      </w:tr>
      <w:tr w:rsidR="006A0354" w:rsidRPr="006A0354" w14:paraId="006FE1B3" w14:textId="77777777" w:rsidTr="00B12DB2">
        <w:trPr>
          <w:jc w:val="center"/>
        </w:trPr>
        <w:tc>
          <w:tcPr>
            <w:tcW w:w="516" w:type="dxa"/>
          </w:tcPr>
          <w:p w14:paraId="204805A4" w14:textId="77777777" w:rsidR="00B12DB2" w:rsidRPr="006A0354" w:rsidRDefault="00B12DB2" w:rsidP="006A0354">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060D3654" w14:textId="77777777" w:rsidR="00B12DB2" w:rsidRPr="006A0354" w:rsidRDefault="00B12DB2" w:rsidP="006A0354">
            <w:pPr>
              <w:spacing w:after="0" w:line="360" w:lineRule="auto"/>
              <w:jc w:val="both"/>
              <w:rPr>
                <w:rFonts w:ascii="Times New Roman" w:eastAsia="Calibri" w:hAnsi="Times New Roman" w:cs="Times New Roman"/>
                <w:sz w:val="24"/>
                <w:szCs w:val="24"/>
              </w:rPr>
            </w:pPr>
            <w:r w:rsidRPr="006A0354">
              <w:rPr>
                <w:rFonts w:ascii="Times New Roman" w:eastAsia="Calibri" w:hAnsi="Times New Roman" w:cs="Times New Roman"/>
                <w:sz w:val="24"/>
                <w:szCs w:val="24"/>
              </w:rPr>
              <w:t>Методические указания по освоению дисциплины</w:t>
            </w:r>
          </w:p>
        </w:tc>
        <w:tc>
          <w:tcPr>
            <w:tcW w:w="978" w:type="dxa"/>
            <w:hideMark/>
          </w:tcPr>
          <w:p w14:paraId="43E9EE83" w14:textId="77777777" w:rsidR="00B12DB2" w:rsidRPr="006A0354" w:rsidRDefault="00B12DB2" w:rsidP="006A0354">
            <w:pPr>
              <w:spacing w:after="0" w:line="360" w:lineRule="auto"/>
              <w:jc w:val="center"/>
              <w:rPr>
                <w:rFonts w:ascii="Times New Roman" w:eastAsia="Calibri" w:hAnsi="Times New Roman" w:cs="Times New Roman"/>
                <w:sz w:val="24"/>
                <w:szCs w:val="24"/>
              </w:rPr>
            </w:pPr>
            <w:r w:rsidRPr="006A0354">
              <w:rPr>
                <w:rFonts w:ascii="Times New Roman" w:eastAsia="Calibri" w:hAnsi="Times New Roman" w:cs="Times New Roman"/>
                <w:sz w:val="24"/>
                <w:szCs w:val="24"/>
              </w:rPr>
              <w:t>11</w:t>
            </w:r>
          </w:p>
        </w:tc>
      </w:tr>
      <w:tr w:rsidR="006A0354" w:rsidRPr="006A0354" w14:paraId="4C62CC3A" w14:textId="77777777" w:rsidTr="00B12DB2">
        <w:trPr>
          <w:jc w:val="center"/>
        </w:trPr>
        <w:tc>
          <w:tcPr>
            <w:tcW w:w="516" w:type="dxa"/>
          </w:tcPr>
          <w:p w14:paraId="5F3235CA" w14:textId="77777777" w:rsidR="00B12DB2" w:rsidRPr="006A0354" w:rsidRDefault="00B12DB2" w:rsidP="006A0354">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24467534" w14:textId="77777777" w:rsidR="00B12DB2" w:rsidRPr="006A0354" w:rsidRDefault="00B12DB2" w:rsidP="006A0354">
            <w:pPr>
              <w:spacing w:after="0" w:line="360" w:lineRule="auto"/>
              <w:jc w:val="both"/>
              <w:rPr>
                <w:rFonts w:ascii="Times New Roman" w:eastAsia="Calibri" w:hAnsi="Times New Roman" w:cs="Times New Roman"/>
                <w:sz w:val="24"/>
                <w:szCs w:val="24"/>
              </w:rPr>
            </w:pPr>
            <w:r w:rsidRPr="006A0354">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hideMark/>
          </w:tcPr>
          <w:p w14:paraId="3E0B23A2" w14:textId="77777777" w:rsidR="00B12DB2" w:rsidRPr="006A0354" w:rsidRDefault="00B12DB2" w:rsidP="006A0354">
            <w:pPr>
              <w:spacing w:after="0" w:line="360" w:lineRule="auto"/>
              <w:jc w:val="center"/>
              <w:rPr>
                <w:rFonts w:ascii="Times New Roman" w:eastAsia="Calibri" w:hAnsi="Times New Roman" w:cs="Times New Roman"/>
                <w:sz w:val="24"/>
                <w:szCs w:val="24"/>
              </w:rPr>
            </w:pPr>
            <w:r w:rsidRPr="006A0354">
              <w:rPr>
                <w:rFonts w:ascii="Times New Roman" w:eastAsia="Calibri" w:hAnsi="Times New Roman" w:cs="Times New Roman"/>
                <w:sz w:val="24"/>
                <w:szCs w:val="24"/>
              </w:rPr>
              <w:t>14</w:t>
            </w:r>
          </w:p>
        </w:tc>
      </w:tr>
      <w:tr w:rsidR="006A0354" w:rsidRPr="006A0354" w14:paraId="324DE5BF" w14:textId="77777777" w:rsidTr="00B12DB2">
        <w:trPr>
          <w:jc w:val="center"/>
        </w:trPr>
        <w:tc>
          <w:tcPr>
            <w:tcW w:w="516" w:type="dxa"/>
          </w:tcPr>
          <w:p w14:paraId="0541A6C3" w14:textId="77777777" w:rsidR="00B12DB2" w:rsidRPr="006A0354" w:rsidRDefault="00B12DB2" w:rsidP="006A0354">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42A74A93" w14:textId="77777777" w:rsidR="00B12DB2" w:rsidRPr="006A0354" w:rsidRDefault="00B12DB2" w:rsidP="006A0354">
            <w:pPr>
              <w:spacing w:after="0" w:line="360" w:lineRule="auto"/>
              <w:jc w:val="both"/>
              <w:rPr>
                <w:rFonts w:ascii="Times New Roman" w:eastAsia="Calibri" w:hAnsi="Times New Roman" w:cs="Times New Roman"/>
                <w:sz w:val="24"/>
                <w:szCs w:val="24"/>
              </w:rPr>
            </w:pPr>
            <w:r w:rsidRPr="006A0354">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hideMark/>
          </w:tcPr>
          <w:p w14:paraId="26E4CB09" w14:textId="77777777" w:rsidR="00B12DB2" w:rsidRPr="006A0354" w:rsidRDefault="00B12DB2" w:rsidP="006A0354">
            <w:pPr>
              <w:spacing w:after="0" w:line="360" w:lineRule="auto"/>
              <w:jc w:val="center"/>
              <w:rPr>
                <w:rFonts w:ascii="Times New Roman" w:eastAsia="Calibri" w:hAnsi="Times New Roman" w:cs="Times New Roman"/>
                <w:sz w:val="24"/>
                <w:szCs w:val="24"/>
              </w:rPr>
            </w:pPr>
            <w:r w:rsidRPr="006A0354">
              <w:rPr>
                <w:rFonts w:ascii="Times New Roman" w:eastAsia="Calibri" w:hAnsi="Times New Roman" w:cs="Times New Roman"/>
                <w:sz w:val="24"/>
                <w:szCs w:val="24"/>
              </w:rPr>
              <w:t>20</w:t>
            </w:r>
          </w:p>
        </w:tc>
      </w:tr>
      <w:tr w:rsidR="006A0354" w:rsidRPr="006A0354" w14:paraId="3A356BC0" w14:textId="77777777" w:rsidTr="00B12DB2">
        <w:trPr>
          <w:jc w:val="center"/>
        </w:trPr>
        <w:tc>
          <w:tcPr>
            <w:tcW w:w="516" w:type="dxa"/>
          </w:tcPr>
          <w:p w14:paraId="7173A32E" w14:textId="77777777" w:rsidR="00B12DB2" w:rsidRPr="006A0354" w:rsidRDefault="00B12DB2" w:rsidP="006A0354">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7C4810E5" w14:textId="77777777" w:rsidR="00B12DB2" w:rsidRPr="006A0354" w:rsidRDefault="00B12DB2" w:rsidP="006A0354">
            <w:pPr>
              <w:spacing w:after="0" w:line="360" w:lineRule="auto"/>
              <w:jc w:val="both"/>
              <w:rPr>
                <w:rFonts w:ascii="Times New Roman" w:eastAsia="Calibri" w:hAnsi="Times New Roman" w:cs="Times New Roman"/>
                <w:sz w:val="24"/>
                <w:szCs w:val="24"/>
              </w:rPr>
            </w:pPr>
            <w:r w:rsidRPr="006A0354">
              <w:rPr>
                <w:rFonts w:ascii="Times New Roman" w:eastAsia="Calibri" w:hAnsi="Times New Roman" w:cs="Times New Roman"/>
                <w:sz w:val="24"/>
                <w:szCs w:val="24"/>
              </w:rPr>
              <w:t>Материально-техническое обеспечение дисциплины</w:t>
            </w:r>
          </w:p>
        </w:tc>
        <w:tc>
          <w:tcPr>
            <w:tcW w:w="978" w:type="dxa"/>
            <w:hideMark/>
          </w:tcPr>
          <w:p w14:paraId="73BD24B0" w14:textId="77777777" w:rsidR="00B12DB2" w:rsidRPr="006A0354" w:rsidRDefault="00B12DB2" w:rsidP="006A0354">
            <w:pPr>
              <w:spacing w:after="0" w:line="360" w:lineRule="auto"/>
              <w:jc w:val="center"/>
              <w:rPr>
                <w:rFonts w:ascii="Times New Roman" w:eastAsia="Calibri" w:hAnsi="Times New Roman" w:cs="Times New Roman"/>
                <w:sz w:val="24"/>
                <w:szCs w:val="24"/>
              </w:rPr>
            </w:pPr>
            <w:r w:rsidRPr="006A0354">
              <w:rPr>
                <w:rFonts w:ascii="Times New Roman" w:eastAsia="Calibri" w:hAnsi="Times New Roman" w:cs="Times New Roman"/>
                <w:sz w:val="24"/>
                <w:szCs w:val="24"/>
              </w:rPr>
              <w:t>21</w:t>
            </w:r>
          </w:p>
        </w:tc>
      </w:tr>
      <w:tr w:rsidR="006A0354" w:rsidRPr="006A0354" w14:paraId="3B20B2F7" w14:textId="77777777" w:rsidTr="00B12DB2">
        <w:trPr>
          <w:jc w:val="center"/>
        </w:trPr>
        <w:tc>
          <w:tcPr>
            <w:tcW w:w="516" w:type="dxa"/>
          </w:tcPr>
          <w:p w14:paraId="2E736950" w14:textId="77777777" w:rsidR="00B12DB2" w:rsidRPr="006A0354" w:rsidRDefault="00B12DB2" w:rsidP="006A0354">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1C9BDD42" w14:textId="77777777" w:rsidR="00B12DB2" w:rsidRPr="006A0354" w:rsidRDefault="00B12DB2" w:rsidP="006A0354">
            <w:pPr>
              <w:spacing w:after="0" w:line="360" w:lineRule="auto"/>
              <w:jc w:val="both"/>
              <w:rPr>
                <w:rFonts w:ascii="Times New Roman" w:eastAsia="Calibri" w:hAnsi="Times New Roman" w:cs="Times New Roman"/>
                <w:sz w:val="24"/>
                <w:szCs w:val="24"/>
              </w:rPr>
            </w:pPr>
            <w:r w:rsidRPr="006A0354">
              <w:rPr>
                <w:rFonts w:ascii="Times New Roman" w:eastAsia="Calibri" w:hAnsi="Times New Roman" w:cs="Times New Roman"/>
                <w:sz w:val="24"/>
                <w:szCs w:val="24"/>
              </w:rPr>
              <w:t>Библиографический список</w:t>
            </w:r>
          </w:p>
        </w:tc>
        <w:tc>
          <w:tcPr>
            <w:tcW w:w="978" w:type="dxa"/>
            <w:hideMark/>
          </w:tcPr>
          <w:p w14:paraId="2283F37C" w14:textId="77777777" w:rsidR="00B12DB2" w:rsidRPr="006A0354" w:rsidRDefault="00B12DB2" w:rsidP="006A0354">
            <w:pPr>
              <w:spacing w:after="0" w:line="360" w:lineRule="auto"/>
              <w:jc w:val="center"/>
              <w:rPr>
                <w:rFonts w:ascii="Times New Roman" w:eastAsia="Calibri" w:hAnsi="Times New Roman" w:cs="Times New Roman"/>
                <w:sz w:val="24"/>
                <w:szCs w:val="24"/>
              </w:rPr>
            </w:pPr>
            <w:r w:rsidRPr="006A0354">
              <w:rPr>
                <w:rFonts w:ascii="Times New Roman" w:eastAsia="Calibri" w:hAnsi="Times New Roman" w:cs="Times New Roman"/>
                <w:sz w:val="24"/>
                <w:szCs w:val="24"/>
              </w:rPr>
              <w:t>22</w:t>
            </w:r>
          </w:p>
        </w:tc>
      </w:tr>
      <w:tr w:rsidR="006A0354" w:rsidRPr="006A0354" w14:paraId="029C1260" w14:textId="77777777" w:rsidTr="00B12DB2">
        <w:trPr>
          <w:jc w:val="center"/>
        </w:trPr>
        <w:tc>
          <w:tcPr>
            <w:tcW w:w="516" w:type="dxa"/>
            <w:hideMark/>
          </w:tcPr>
          <w:p w14:paraId="707E7C2E" w14:textId="77777777" w:rsidR="00B12DB2" w:rsidRPr="006A0354" w:rsidRDefault="00B12DB2" w:rsidP="006A0354">
            <w:pPr>
              <w:spacing w:after="0" w:line="360" w:lineRule="auto"/>
              <w:contextualSpacing/>
              <w:rPr>
                <w:rFonts w:ascii="Times New Roman" w:eastAsia="Calibri" w:hAnsi="Times New Roman" w:cs="Times New Roman"/>
                <w:sz w:val="24"/>
                <w:szCs w:val="24"/>
              </w:rPr>
            </w:pPr>
            <w:r w:rsidRPr="006A0354">
              <w:rPr>
                <w:rFonts w:ascii="Times New Roman" w:eastAsia="Calibri" w:hAnsi="Times New Roman" w:cs="Times New Roman"/>
                <w:sz w:val="24"/>
                <w:szCs w:val="24"/>
              </w:rPr>
              <w:t>10.</w:t>
            </w:r>
          </w:p>
        </w:tc>
        <w:tc>
          <w:tcPr>
            <w:tcW w:w="8135" w:type="dxa"/>
            <w:hideMark/>
          </w:tcPr>
          <w:p w14:paraId="3F6ED15E" w14:textId="77777777" w:rsidR="00B12DB2" w:rsidRPr="006A0354" w:rsidRDefault="00B12DB2" w:rsidP="006A0354">
            <w:pPr>
              <w:spacing w:after="0" w:line="360" w:lineRule="auto"/>
              <w:jc w:val="both"/>
              <w:rPr>
                <w:rFonts w:ascii="Times New Roman" w:eastAsia="Calibri" w:hAnsi="Times New Roman" w:cs="Times New Roman"/>
                <w:sz w:val="24"/>
                <w:szCs w:val="24"/>
              </w:rPr>
            </w:pPr>
            <w:r w:rsidRPr="006A0354">
              <w:rPr>
                <w:rFonts w:ascii="Times New Roman" w:eastAsia="Calibri" w:hAnsi="Times New Roman" w:cs="Times New Roman"/>
                <w:sz w:val="24"/>
                <w:szCs w:val="24"/>
              </w:rPr>
              <w:t xml:space="preserve">Оценочные средства </w:t>
            </w:r>
          </w:p>
        </w:tc>
        <w:tc>
          <w:tcPr>
            <w:tcW w:w="978" w:type="dxa"/>
            <w:hideMark/>
          </w:tcPr>
          <w:p w14:paraId="1962E947" w14:textId="77777777" w:rsidR="00B12DB2" w:rsidRPr="006A0354" w:rsidRDefault="00B12DB2" w:rsidP="006A0354">
            <w:pPr>
              <w:spacing w:after="0" w:line="360" w:lineRule="auto"/>
              <w:jc w:val="center"/>
              <w:rPr>
                <w:rFonts w:ascii="Times New Roman" w:eastAsia="Calibri" w:hAnsi="Times New Roman" w:cs="Times New Roman"/>
                <w:sz w:val="24"/>
                <w:szCs w:val="24"/>
              </w:rPr>
            </w:pPr>
            <w:r w:rsidRPr="006A0354">
              <w:rPr>
                <w:rFonts w:ascii="Times New Roman" w:eastAsia="Calibri" w:hAnsi="Times New Roman" w:cs="Times New Roman"/>
                <w:sz w:val="24"/>
                <w:szCs w:val="24"/>
              </w:rPr>
              <w:t>24</w:t>
            </w:r>
          </w:p>
        </w:tc>
      </w:tr>
      <w:tr w:rsidR="006A0354" w:rsidRPr="006A0354" w14:paraId="7F4D56CB" w14:textId="77777777" w:rsidTr="00B12DB2">
        <w:trPr>
          <w:jc w:val="center"/>
        </w:trPr>
        <w:tc>
          <w:tcPr>
            <w:tcW w:w="516" w:type="dxa"/>
          </w:tcPr>
          <w:p w14:paraId="3879AE97" w14:textId="77777777" w:rsidR="00B12DB2" w:rsidRPr="006A0354" w:rsidRDefault="00B12DB2" w:rsidP="006A0354">
            <w:pPr>
              <w:spacing w:after="0" w:line="360" w:lineRule="auto"/>
              <w:contextualSpacing/>
              <w:rPr>
                <w:rFonts w:ascii="Times New Roman" w:eastAsia="Calibri" w:hAnsi="Times New Roman" w:cs="Times New Roman"/>
                <w:sz w:val="24"/>
                <w:szCs w:val="24"/>
              </w:rPr>
            </w:pPr>
          </w:p>
        </w:tc>
        <w:tc>
          <w:tcPr>
            <w:tcW w:w="8135" w:type="dxa"/>
            <w:hideMark/>
          </w:tcPr>
          <w:p w14:paraId="2F2B95CD" w14:textId="77777777" w:rsidR="00B12DB2" w:rsidRPr="006A0354" w:rsidRDefault="00B12DB2" w:rsidP="006A0354">
            <w:pPr>
              <w:spacing w:after="0" w:line="360" w:lineRule="auto"/>
              <w:jc w:val="both"/>
              <w:rPr>
                <w:rFonts w:ascii="Times New Roman" w:eastAsia="Calibri" w:hAnsi="Times New Roman" w:cs="Times New Roman"/>
                <w:i/>
                <w:sz w:val="24"/>
                <w:szCs w:val="24"/>
              </w:rPr>
            </w:pPr>
            <w:r w:rsidRPr="006A0354">
              <w:rPr>
                <w:rFonts w:ascii="Times New Roman" w:eastAsia="Calibri" w:hAnsi="Times New Roman" w:cs="Times New Roman"/>
                <w:i/>
                <w:sz w:val="24"/>
                <w:szCs w:val="24"/>
              </w:rPr>
              <w:t xml:space="preserve">10.1.Паспорт оценочных средств </w:t>
            </w:r>
          </w:p>
          <w:p w14:paraId="361E93C5" w14:textId="77777777" w:rsidR="00B12DB2" w:rsidRPr="006A0354" w:rsidRDefault="00B12DB2" w:rsidP="006A0354">
            <w:pPr>
              <w:spacing w:after="0" w:line="360" w:lineRule="auto"/>
              <w:jc w:val="both"/>
              <w:rPr>
                <w:rFonts w:ascii="Times New Roman" w:eastAsia="Calibri" w:hAnsi="Times New Roman" w:cs="Times New Roman"/>
                <w:i/>
                <w:sz w:val="24"/>
                <w:szCs w:val="24"/>
              </w:rPr>
            </w:pPr>
            <w:r w:rsidRPr="006A0354">
              <w:rPr>
                <w:rFonts w:ascii="Times New Roman" w:eastAsia="Calibri" w:hAnsi="Times New Roman" w:cs="Times New Roman"/>
                <w:i/>
                <w:sz w:val="24"/>
                <w:szCs w:val="24"/>
              </w:rPr>
              <w:t>10.2. План-график проведения контрольно-оценочных мероприятий</w:t>
            </w:r>
          </w:p>
        </w:tc>
        <w:tc>
          <w:tcPr>
            <w:tcW w:w="978" w:type="dxa"/>
            <w:hideMark/>
          </w:tcPr>
          <w:p w14:paraId="4E17AC2E" w14:textId="77777777" w:rsidR="00B12DB2" w:rsidRPr="006A0354" w:rsidRDefault="00B12DB2" w:rsidP="006A0354">
            <w:pPr>
              <w:spacing w:after="0" w:line="360" w:lineRule="auto"/>
              <w:jc w:val="center"/>
              <w:rPr>
                <w:rFonts w:ascii="Times New Roman" w:eastAsia="Calibri" w:hAnsi="Times New Roman" w:cs="Times New Roman"/>
                <w:sz w:val="24"/>
                <w:szCs w:val="24"/>
              </w:rPr>
            </w:pPr>
            <w:r w:rsidRPr="006A0354">
              <w:rPr>
                <w:rFonts w:ascii="Times New Roman" w:eastAsia="Calibri" w:hAnsi="Times New Roman" w:cs="Times New Roman"/>
                <w:sz w:val="24"/>
                <w:szCs w:val="24"/>
              </w:rPr>
              <w:t>25</w:t>
            </w:r>
          </w:p>
          <w:p w14:paraId="7D3542B7" w14:textId="77777777" w:rsidR="00B12DB2" w:rsidRPr="006A0354" w:rsidRDefault="00B12DB2" w:rsidP="006A0354">
            <w:pPr>
              <w:spacing w:after="0" w:line="360" w:lineRule="auto"/>
              <w:jc w:val="center"/>
              <w:rPr>
                <w:rFonts w:ascii="Times New Roman" w:eastAsia="Calibri" w:hAnsi="Times New Roman" w:cs="Times New Roman"/>
                <w:sz w:val="24"/>
                <w:szCs w:val="24"/>
              </w:rPr>
            </w:pPr>
            <w:r w:rsidRPr="006A0354">
              <w:rPr>
                <w:rFonts w:ascii="Times New Roman" w:eastAsia="Calibri" w:hAnsi="Times New Roman" w:cs="Times New Roman"/>
                <w:sz w:val="24"/>
                <w:szCs w:val="24"/>
              </w:rPr>
              <w:t>25</w:t>
            </w:r>
          </w:p>
        </w:tc>
      </w:tr>
      <w:tr w:rsidR="006A0354" w:rsidRPr="006A0354" w14:paraId="3C95EC70" w14:textId="77777777" w:rsidTr="00B12DB2">
        <w:trPr>
          <w:trHeight w:val="213"/>
          <w:jc w:val="center"/>
        </w:trPr>
        <w:tc>
          <w:tcPr>
            <w:tcW w:w="516" w:type="dxa"/>
          </w:tcPr>
          <w:p w14:paraId="5507B4BD" w14:textId="77777777" w:rsidR="00B12DB2" w:rsidRPr="006A0354" w:rsidRDefault="00B12DB2" w:rsidP="006A0354">
            <w:pPr>
              <w:spacing w:after="0" w:line="360" w:lineRule="auto"/>
              <w:contextualSpacing/>
              <w:rPr>
                <w:rFonts w:ascii="Times New Roman" w:eastAsia="Calibri" w:hAnsi="Times New Roman" w:cs="Times New Roman"/>
                <w:sz w:val="24"/>
                <w:szCs w:val="24"/>
              </w:rPr>
            </w:pPr>
          </w:p>
        </w:tc>
        <w:tc>
          <w:tcPr>
            <w:tcW w:w="8135" w:type="dxa"/>
            <w:hideMark/>
          </w:tcPr>
          <w:p w14:paraId="23AD8E67" w14:textId="77777777" w:rsidR="00B12DB2" w:rsidRPr="006A0354" w:rsidRDefault="00B12DB2" w:rsidP="006A0354">
            <w:pPr>
              <w:spacing w:after="0" w:line="360" w:lineRule="auto"/>
              <w:jc w:val="both"/>
              <w:rPr>
                <w:rFonts w:ascii="Times New Roman" w:eastAsia="Calibri" w:hAnsi="Times New Roman" w:cs="Times New Roman"/>
                <w:i/>
                <w:sz w:val="24"/>
                <w:szCs w:val="24"/>
              </w:rPr>
            </w:pPr>
            <w:r w:rsidRPr="006A0354">
              <w:rPr>
                <w:rFonts w:ascii="Times New Roman" w:eastAsia="Calibri" w:hAnsi="Times New Roman" w:cs="Times New Roman"/>
                <w:i/>
                <w:sz w:val="24"/>
                <w:szCs w:val="24"/>
              </w:rPr>
              <w:t>10.3.Контрольные вопросы, выносимые на зачет</w:t>
            </w:r>
          </w:p>
        </w:tc>
        <w:tc>
          <w:tcPr>
            <w:tcW w:w="978" w:type="dxa"/>
            <w:hideMark/>
          </w:tcPr>
          <w:p w14:paraId="543CD3CB" w14:textId="77777777" w:rsidR="00B12DB2" w:rsidRPr="006A0354" w:rsidRDefault="00B12DB2" w:rsidP="006A0354">
            <w:pPr>
              <w:spacing w:after="0" w:line="360" w:lineRule="auto"/>
              <w:jc w:val="center"/>
              <w:rPr>
                <w:rFonts w:ascii="Times New Roman" w:eastAsia="Calibri" w:hAnsi="Times New Roman" w:cs="Times New Roman"/>
                <w:sz w:val="24"/>
                <w:szCs w:val="24"/>
              </w:rPr>
            </w:pPr>
            <w:r w:rsidRPr="006A0354">
              <w:rPr>
                <w:rFonts w:ascii="Times New Roman" w:eastAsia="Calibri" w:hAnsi="Times New Roman" w:cs="Times New Roman"/>
                <w:sz w:val="24"/>
                <w:szCs w:val="24"/>
              </w:rPr>
              <w:t>25</w:t>
            </w:r>
          </w:p>
        </w:tc>
      </w:tr>
      <w:tr w:rsidR="006A0354" w:rsidRPr="006A0354" w14:paraId="4969206C" w14:textId="77777777" w:rsidTr="00B12DB2">
        <w:trPr>
          <w:jc w:val="center"/>
        </w:trPr>
        <w:tc>
          <w:tcPr>
            <w:tcW w:w="516" w:type="dxa"/>
          </w:tcPr>
          <w:p w14:paraId="5E9C486C" w14:textId="77777777" w:rsidR="00B12DB2" w:rsidRPr="006A0354" w:rsidRDefault="00B12DB2" w:rsidP="006A0354">
            <w:pPr>
              <w:spacing w:after="0" w:line="360" w:lineRule="auto"/>
              <w:contextualSpacing/>
              <w:rPr>
                <w:rFonts w:ascii="Times New Roman" w:eastAsia="Calibri" w:hAnsi="Times New Roman" w:cs="Times New Roman"/>
                <w:sz w:val="24"/>
                <w:szCs w:val="24"/>
              </w:rPr>
            </w:pPr>
          </w:p>
        </w:tc>
        <w:tc>
          <w:tcPr>
            <w:tcW w:w="8135" w:type="dxa"/>
            <w:hideMark/>
          </w:tcPr>
          <w:p w14:paraId="2C9338DE" w14:textId="77777777" w:rsidR="00B12DB2" w:rsidRPr="006A0354" w:rsidRDefault="00B12DB2" w:rsidP="006A0354">
            <w:pPr>
              <w:spacing w:after="0" w:line="360" w:lineRule="auto"/>
              <w:jc w:val="both"/>
              <w:rPr>
                <w:rFonts w:ascii="Times New Roman" w:eastAsia="Calibri" w:hAnsi="Times New Roman" w:cs="Times New Roman"/>
                <w:i/>
                <w:sz w:val="24"/>
                <w:szCs w:val="24"/>
              </w:rPr>
            </w:pPr>
            <w:r w:rsidRPr="006A0354">
              <w:rPr>
                <w:rFonts w:ascii="Times New Roman" w:eastAsia="Calibri" w:hAnsi="Times New Roman" w:cs="Times New Roman"/>
                <w:i/>
                <w:sz w:val="24"/>
                <w:szCs w:val="24"/>
              </w:rPr>
              <w:t>10.4. Тестовые задания</w:t>
            </w:r>
          </w:p>
        </w:tc>
        <w:tc>
          <w:tcPr>
            <w:tcW w:w="978" w:type="dxa"/>
            <w:hideMark/>
          </w:tcPr>
          <w:p w14:paraId="26F96A20" w14:textId="77777777" w:rsidR="00B12DB2" w:rsidRPr="006A0354" w:rsidRDefault="00B12DB2" w:rsidP="006A0354">
            <w:pPr>
              <w:spacing w:after="0" w:line="360" w:lineRule="auto"/>
              <w:jc w:val="center"/>
              <w:rPr>
                <w:rFonts w:ascii="Times New Roman" w:eastAsia="Calibri" w:hAnsi="Times New Roman" w:cs="Times New Roman"/>
                <w:sz w:val="24"/>
                <w:szCs w:val="24"/>
              </w:rPr>
            </w:pPr>
            <w:r w:rsidRPr="006A0354">
              <w:rPr>
                <w:rFonts w:ascii="Times New Roman" w:eastAsia="Calibri" w:hAnsi="Times New Roman" w:cs="Times New Roman"/>
                <w:sz w:val="24"/>
                <w:szCs w:val="24"/>
              </w:rPr>
              <w:t>26</w:t>
            </w:r>
          </w:p>
        </w:tc>
      </w:tr>
      <w:tr w:rsidR="006A0354" w:rsidRPr="006A0354" w14:paraId="6A5D0458" w14:textId="77777777" w:rsidTr="00B12DB2">
        <w:trPr>
          <w:jc w:val="center"/>
        </w:trPr>
        <w:tc>
          <w:tcPr>
            <w:tcW w:w="516" w:type="dxa"/>
          </w:tcPr>
          <w:p w14:paraId="610D9E0F" w14:textId="77777777" w:rsidR="00B12DB2" w:rsidRPr="006A0354" w:rsidRDefault="00B12DB2" w:rsidP="006A0354">
            <w:pPr>
              <w:spacing w:after="0" w:line="360" w:lineRule="auto"/>
              <w:contextualSpacing/>
              <w:rPr>
                <w:rFonts w:ascii="Times New Roman" w:eastAsia="Calibri" w:hAnsi="Times New Roman" w:cs="Times New Roman"/>
                <w:sz w:val="24"/>
                <w:szCs w:val="24"/>
              </w:rPr>
            </w:pPr>
          </w:p>
        </w:tc>
        <w:tc>
          <w:tcPr>
            <w:tcW w:w="8135" w:type="dxa"/>
            <w:hideMark/>
          </w:tcPr>
          <w:p w14:paraId="62758295" w14:textId="77777777" w:rsidR="00B12DB2" w:rsidRPr="006A0354" w:rsidRDefault="00B12DB2" w:rsidP="006A0354">
            <w:pPr>
              <w:spacing w:after="0" w:line="360" w:lineRule="auto"/>
              <w:jc w:val="both"/>
              <w:rPr>
                <w:rFonts w:ascii="Times New Roman" w:eastAsia="Calibri" w:hAnsi="Times New Roman" w:cs="Times New Roman"/>
                <w:i/>
                <w:sz w:val="24"/>
                <w:szCs w:val="24"/>
              </w:rPr>
            </w:pPr>
            <w:r w:rsidRPr="006A0354">
              <w:rPr>
                <w:rFonts w:ascii="Times New Roman" w:eastAsia="Calibri" w:hAnsi="Times New Roman" w:cs="Times New Roman"/>
                <w:i/>
                <w:sz w:val="24"/>
                <w:szCs w:val="24"/>
              </w:rPr>
              <w:t>10.5. Темы рефератов, докладов, эссе</w:t>
            </w:r>
          </w:p>
          <w:p w14:paraId="511F85DD" w14:textId="77777777" w:rsidR="00B12DB2" w:rsidRPr="006A0354" w:rsidRDefault="00B12DB2" w:rsidP="006A0354">
            <w:pPr>
              <w:spacing w:after="0" w:line="360" w:lineRule="auto"/>
              <w:jc w:val="both"/>
              <w:rPr>
                <w:rFonts w:ascii="Times New Roman" w:eastAsia="Calibri" w:hAnsi="Times New Roman" w:cs="Times New Roman"/>
                <w:i/>
                <w:sz w:val="24"/>
                <w:szCs w:val="24"/>
              </w:rPr>
            </w:pPr>
            <w:r w:rsidRPr="006A0354">
              <w:rPr>
                <w:rFonts w:ascii="Times New Roman" w:eastAsia="Calibri" w:hAnsi="Times New Roman" w:cs="Times New Roman"/>
                <w:i/>
                <w:sz w:val="24"/>
                <w:szCs w:val="24"/>
              </w:rPr>
              <w:t>10.6. Критерии оценки знаний</w:t>
            </w:r>
          </w:p>
        </w:tc>
        <w:tc>
          <w:tcPr>
            <w:tcW w:w="978" w:type="dxa"/>
            <w:hideMark/>
          </w:tcPr>
          <w:p w14:paraId="415F532A" w14:textId="77777777" w:rsidR="00B12DB2" w:rsidRPr="006A0354" w:rsidRDefault="00B12DB2" w:rsidP="006A0354">
            <w:pPr>
              <w:spacing w:after="0" w:line="360" w:lineRule="auto"/>
              <w:jc w:val="center"/>
              <w:rPr>
                <w:rFonts w:ascii="Times New Roman" w:eastAsia="Calibri" w:hAnsi="Times New Roman" w:cs="Times New Roman"/>
                <w:sz w:val="24"/>
                <w:szCs w:val="24"/>
              </w:rPr>
            </w:pPr>
            <w:r w:rsidRPr="006A0354">
              <w:rPr>
                <w:rFonts w:ascii="Times New Roman" w:eastAsia="Calibri" w:hAnsi="Times New Roman" w:cs="Times New Roman"/>
                <w:sz w:val="24"/>
                <w:szCs w:val="24"/>
              </w:rPr>
              <w:t>34</w:t>
            </w:r>
          </w:p>
          <w:p w14:paraId="010650F9" w14:textId="77777777" w:rsidR="00B12DB2" w:rsidRPr="006A0354" w:rsidRDefault="00B12DB2" w:rsidP="006A0354">
            <w:pPr>
              <w:spacing w:after="0" w:line="360" w:lineRule="auto"/>
              <w:jc w:val="center"/>
              <w:rPr>
                <w:rFonts w:ascii="Times New Roman" w:eastAsia="Calibri" w:hAnsi="Times New Roman" w:cs="Times New Roman"/>
                <w:sz w:val="24"/>
                <w:szCs w:val="24"/>
              </w:rPr>
            </w:pPr>
            <w:r w:rsidRPr="006A0354">
              <w:rPr>
                <w:rFonts w:ascii="Times New Roman" w:eastAsia="Calibri" w:hAnsi="Times New Roman" w:cs="Times New Roman"/>
                <w:sz w:val="24"/>
                <w:szCs w:val="24"/>
              </w:rPr>
              <w:t>35</w:t>
            </w:r>
          </w:p>
        </w:tc>
      </w:tr>
      <w:tr w:rsidR="00B12DB2" w:rsidRPr="006A0354" w14:paraId="4C1D0A57" w14:textId="77777777" w:rsidTr="00B12DB2">
        <w:trPr>
          <w:jc w:val="center"/>
        </w:trPr>
        <w:tc>
          <w:tcPr>
            <w:tcW w:w="516" w:type="dxa"/>
            <w:hideMark/>
          </w:tcPr>
          <w:p w14:paraId="0D7CA467" w14:textId="77777777" w:rsidR="00B12DB2" w:rsidRPr="006A0354" w:rsidRDefault="00B12DB2" w:rsidP="006A0354">
            <w:pPr>
              <w:spacing w:after="0" w:line="360" w:lineRule="auto"/>
              <w:contextualSpacing/>
              <w:rPr>
                <w:rFonts w:ascii="Times New Roman" w:eastAsia="Calibri" w:hAnsi="Times New Roman" w:cs="Times New Roman"/>
                <w:sz w:val="24"/>
                <w:szCs w:val="24"/>
              </w:rPr>
            </w:pPr>
            <w:r w:rsidRPr="006A0354">
              <w:rPr>
                <w:rFonts w:ascii="Times New Roman" w:eastAsia="Calibri" w:hAnsi="Times New Roman" w:cs="Times New Roman"/>
                <w:sz w:val="24"/>
                <w:szCs w:val="24"/>
              </w:rPr>
              <w:t>11</w:t>
            </w:r>
          </w:p>
        </w:tc>
        <w:tc>
          <w:tcPr>
            <w:tcW w:w="8135" w:type="dxa"/>
            <w:hideMark/>
          </w:tcPr>
          <w:p w14:paraId="01BBA8BD" w14:textId="77777777" w:rsidR="00B12DB2" w:rsidRPr="006A0354" w:rsidRDefault="00B12DB2" w:rsidP="006A0354">
            <w:pPr>
              <w:spacing w:after="0" w:line="360" w:lineRule="auto"/>
              <w:jc w:val="both"/>
              <w:rPr>
                <w:rFonts w:ascii="Times New Roman" w:eastAsia="Calibri" w:hAnsi="Times New Roman" w:cs="Times New Roman"/>
                <w:sz w:val="24"/>
                <w:szCs w:val="24"/>
              </w:rPr>
            </w:pPr>
            <w:r w:rsidRPr="006A0354">
              <w:rPr>
                <w:rFonts w:ascii="Times New Roman" w:hAnsi="Times New Roman" w:cs="Times New Roman"/>
                <w:bCs/>
                <w:sz w:val="24"/>
                <w:szCs w:val="24"/>
              </w:rPr>
              <w:t>Лист внесения изменений в рабочую программу учебной дисциплины</w:t>
            </w:r>
          </w:p>
        </w:tc>
        <w:tc>
          <w:tcPr>
            <w:tcW w:w="978" w:type="dxa"/>
            <w:hideMark/>
          </w:tcPr>
          <w:p w14:paraId="1744F94F" w14:textId="77777777" w:rsidR="00B12DB2" w:rsidRPr="006A0354" w:rsidRDefault="00B12DB2" w:rsidP="006A0354">
            <w:pPr>
              <w:spacing w:after="0" w:line="360" w:lineRule="auto"/>
              <w:jc w:val="center"/>
              <w:rPr>
                <w:rFonts w:ascii="Times New Roman" w:eastAsia="Calibri" w:hAnsi="Times New Roman" w:cs="Times New Roman"/>
                <w:sz w:val="24"/>
                <w:szCs w:val="24"/>
              </w:rPr>
            </w:pPr>
            <w:r w:rsidRPr="006A0354">
              <w:rPr>
                <w:rFonts w:ascii="Times New Roman" w:eastAsia="Calibri" w:hAnsi="Times New Roman" w:cs="Times New Roman"/>
                <w:sz w:val="24"/>
                <w:szCs w:val="24"/>
              </w:rPr>
              <w:t>40</w:t>
            </w:r>
          </w:p>
        </w:tc>
      </w:tr>
    </w:tbl>
    <w:p w14:paraId="112296C2" w14:textId="77777777" w:rsidR="00B12DB2" w:rsidRPr="006A0354" w:rsidRDefault="00B12DB2" w:rsidP="006A0354">
      <w:pPr>
        <w:spacing w:after="0" w:line="360" w:lineRule="auto"/>
        <w:rPr>
          <w:rFonts w:ascii="Times New Roman" w:eastAsia="Times New Roman" w:hAnsi="Times New Roman" w:cs="Times New Roman"/>
          <w:sz w:val="24"/>
          <w:szCs w:val="24"/>
          <w:lang w:eastAsia="ru-RU"/>
        </w:rPr>
      </w:pPr>
    </w:p>
    <w:p w14:paraId="76FE3A35" w14:textId="77777777" w:rsidR="00B12DB2" w:rsidRPr="006A0354" w:rsidRDefault="00B12DB2" w:rsidP="006A0354">
      <w:pPr>
        <w:spacing w:after="0" w:line="360" w:lineRule="auto"/>
        <w:rPr>
          <w:rFonts w:ascii="Times New Roman" w:eastAsia="Calibri" w:hAnsi="Times New Roman" w:cs="Times New Roman"/>
          <w:b/>
          <w:caps/>
          <w:sz w:val="24"/>
          <w:szCs w:val="24"/>
          <w:lang w:eastAsia="ru-RU"/>
        </w:rPr>
      </w:pPr>
    </w:p>
    <w:p w14:paraId="120C0A21" w14:textId="77777777" w:rsidR="00B12DB2" w:rsidRPr="006A0354" w:rsidRDefault="00B12DB2" w:rsidP="006A0354">
      <w:pPr>
        <w:suppressAutoHyphens/>
        <w:spacing w:after="0" w:line="360" w:lineRule="auto"/>
        <w:rPr>
          <w:rFonts w:ascii="Times New Roman" w:eastAsia="Calibri" w:hAnsi="Times New Roman" w:cs="Times New Roman"/>
          <w:bCs/>
          <w:sz w:val="24"/>
          <w:szCs w:val="24"/>
          <w:lang w:eastAsia="ru-RU"/>
        </w:rPr>
      </w:pPr>
    </w:p>
    <w:p w14:paraId="72ED45AA" w14:textId="77777777" w:rsidR="00B12DB2" w:rsidRPr="006A0354" w:rsidRDefault="00B12DB2" w:rsidP="006A0354">
      <w:pPr>
        <w:suppressAutoHyphens/>
        <w:spacing w:after="0" w:line="360" w:lineRule="auto"/>
        <w:rPr>
          <w:rFonts w:ascii="Times New Roman" w:eastAsia="Calibri" w:hAnsi="Times New Roman" w:cs="Times New Roman"/>
          <w:bCs/>
          <w:sz w:val="24"/>
          <w:szCs w:val="24"/>
          <w:lang w:eastAsia="ru-RU"/>
        </w:rPr>
      </w:pPr>
    </w:p>
    <w:p w14:paraId="0454DB0F" w14:textId="77777777" w:rsidR="000D7ED1" w:rsidRPr="006A0354" w:rsidRDefault="000D7ED1" w:rsidP="006A0354">
      <w:pPr>
        <w:suppressAutoHyphens/>
        <w:spacing w:after="0" w:line="360" w:lineRule="auto"/>
        <w:rPr>
          <w:rFonts w:ascii="Times New Roman" w:eastAsia="Calibri" w:hAnsi="Times New Roman" w:cs="Times New Roman"/>
          <w:bCs/>
          <w:sz w:val="24"/>
          <w:szCs w:val="24"/>
          <w:lang w:eastAsia="ru-RU"/>
        </w:rPr>
      </w:pPr>
    </w:p>
    <w:p w14:paraId="4664922F" w14:textId="77777777" w:rsidR="000D7ED1" w:rsidRPr="006A0354" w:rsidRDefault="000D7ED1" w:rsidP="006A0354">
      <w:pPr>
        <w:suppressAutoHyphens/>
        <w:spacing w:after="0" w:line="360" w:lineRule="auto"/>
        <w:rPr>
          <w:rFonts w:ascii="Times New Roman" w:eastAsia="Calibri" w:hAnsi="Times New Roman" w:cs="Times New Roman"/>
          <w:bCs/>
          <w:sz w:val="24"/>
          <w:szCs w:val="24"/>
          <w:lang w:eastAsia="ru-RU"/>
        </w:rPr>
      </w:pPr>
    </w:p>
    <w:p w14:paraId="1B48F6B5" w14:textId="77777777" w:rsidR="000D7ED1" w:rsidRPr="006A0354" w:rsidRDefault="000D7ED1" w:rsidP="006A0354">
      <w:pPr>
        <w:suppressAutoHyphens/>
        <w:spacing w:after="0" w:line="360" w:lineRule="auto"/>
        <w:rPr>
          <w:rFonts w:ascii="Times New Roman" w:eastAsia="Calibri" w:hAnsi="Times New Roman" w:cs="Times New Roman"/>
          <w:sz w:val="24"/>
          <w:szCs w:val="24"/>
          <w:lang w:eastAsia="ru-RU"/>
        </w:rPr>
      </w:pPr>
    </w:p>
    <w:p w14:paraId="592D4B3B" w14:textId="77777777" w:rsidR="000D7ED1" w:rsidRPr="006A0354" w:rsidRDefault="000D7ED1" w:rsidP="006A0354">
      <w:pPr>
        <w:tabs>
          <w:tab w:val="left" w:pos="6480"/>
        </w:tabs>
        <w:spacing w:after="0" w:line="360" w:lineRule="auto"/>
        <w:jc w:val="center"/>
        <w:rPr>
          <w:rFonts w:ascii="Times New Roman" w:eastAsia="Times New Roman" w:hAnsi="Times New Roman" w:cs="Times New Roman"/>
          <w:b/>
          <w:sz w:val="24"/>
          <w:szCs w:val="24"/>
          <w:lang w:eastAsia="ru-RU"/>
        </w:rPr>
      </w:pPr>
      <w:r w:rsidRPr="006A0354">
        <w:rPr>
          <w:rFonts w:ascii="Times New Roman" w:eastAsia="Calibri" w:hAnsi="Times New Roman" w:cs="Times New Roman"/>
          <w:b/>
          <w:sz w:val="24"/>
          <w:szCs w:val="24"/>
          <w:lang w:eastAsia="ru-RU"/>
        </w:rPr>
        <w:br w:type="page"/>
      </w:r>
      <w:r w:rsidRPr="006A0354">
        <w:rPr>
          <w:rFonts w:ascii="Times New Roman" w:eastAsia="Times New Roman" w:hAnsi="Times New Roman" w:cs="Times New Roman"/>
          <w:b/>
          <w:sz w:val="24"/>
          <w:szCs w:val="24"/>
          <w:lang w:eastAsia="ru-RU"/>
        </w:rPr>
        <w:lastRenderedPageBreak/>
        <w:t>1. ОРГАНИЗАЦИОННО-МЕТОДИЧЕСКИЙ РАЗДЕЛ</w:t>
      </w:r>
    </w:p>
    <w:p w14:paraId="39ABE93B" w14:textId="77777777" w:rsidR="000D7ED1" w:rsidRPr="006A0354" w:rsidRDefault="000D7ED1" w:rsidP="006A0354">
      <w:pPr>
        <w:keepNext/>
        <w:widowControl w:val="0"/>
        <w:spacing w:after="0" w:line="360" w:lineRule="auto"/>
        <w:jc w:val="both"/>
        <w:outlineLvl w:val="1"/>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Рабочая программа дисциплины «</w:t>
      </w:r>
      <w:r w:rsidR="00D317A9" w:rsidRPr="006A0354">
        <w:rPr>
          <w:rFonts w:ascii="Times New Roman" w:eastAsia="Calibri" w:hAnsi="Times New Roman" w:cs="Times New Roman"/>
          <w:sz w:val="24"/>
          <w:szCs w:val="24"/>
          <w:lang w:eastAsia="ru-RU"/>
        </w:rPr>
        <w:t>Физическая культура и спорт</w:t>
      </w:r>
      <w:r w:rsidRPr="006A0354">
        <w:rPr>
          <w:rFonts w:ascii="Times New Roman" w:eastAsia="Times New Roman" w:hAnsi="Times New Roman" w:cs="Times New Roman"/>
          <w:sz w:val="24"/>
          <w:szCs w:val="24"/>
          <w:lang w:eastAsia="ru-RU"/>
        </w:rPr>
        <w:t xml:space="preserve">» разработана </w:t>
      </w:r>
      <w:r w:rsidR="00545F6D" w:rsidRPr="006A0354">
        <w:rPr>
          <w:rFonts w:ascii="Times New Roman" w:eastAsia="Times New Roman" w:hAnsi="Times New Roman" w:cs="Times New Roman"/>
          <w:sz w:val="24"/>
          <w:szCs w:val="24"/>
          <w:lang w:eastAsia="ru-RU"/>
        </w:rPr>
        <w:t xml:space="preserve">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14:paraId="779BC376" w14:textId="77777777" w:rsidR="006A0354" w:rsidRPr="006A0354" w:rsidRDefault="006A0354" w:rsidP="006A0354">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Данная дисциплина входит в блок обязательных дисциплин основной профессиональной образовательной программы.</w:t>
      </w:r>
    </w:p>
    <w:p w14:paraId="3297001D" w14:textId="77777777" w:rsidR="000D7ED1" w:rsidRPr="006A0354" w:rsidRDefault="000D7ED1" w:rsidP="006A0354">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Общая трудоемкость </w:t>
      </w:r>
      <w:r w:rsidR="00A40112" w:rsidRPr="006A0354">
        <w:rPr>
          <w:rFonts w:ascii="Times New Roman" w:eastAsia="Times New Roman" w:hAnsi="Times New Roman" w:cs="Times New Roman"/>
          <w:sz w:val="24"/>
          <w:szCs w:val="24"/>
          <w:lang w:eastAsia="ru-RU"/>
        </w:rPr>
        <w:t>о</w:t>
      </w:r>
      <w:r w:rsidR="00E8567C" w:rsidRPr="006A0354">
        <w:rPr>
          <w:rFonts w:ascii="Times New Roman" w:eastAsia="Times New Roman" w:hAnsi="Times New Roman" w:cs="Times New Roman"/>
          <w:sz w:val="24"/>
          <w:szCs w:val="24"/>
          <w:lang w:eastAsia="ru-RU"/>
        </w:rPr>
        <w:t>своения дисциплины составляет 2</w:t>
      </w:r>
      <w:r w:rsidRPr="006A0354">
        <w:rPr>
          <w:rFonts w:ascii="Times New Roman" w:eastAsia="Times New Roman" w:hAnsi="Times New Roman" w:cs="Times New Roman"/>
          <w:sz w:val="24"/>
          <w:szCs w:val="24"/>
          <w:lang w:eastAsia="ru-RU"/>
        </w:rPr>
        <w:t xml:space="preserve"> зач. ед.</w:t>
      </w:r>
      <w:r w:rsidR="00A40112" w:rsidRPr="006A0354">
        <w:rPr>
          <w:rFonts w:ascii="Times New Roman" w:eastAsia="Times New Roman" w:hAnsi="Times New Roman" w:cs="Times New Roman"/>
          <w:sz w:val="24"/>
          <w:szCs w:val="24"/>
          <w:lang w:eastAsia="ru-RU"/>
        </w:rPr>
        <w:t xml:space="preserve"> 72</w:t>
      </w:r>
      <w:r w:rsidR="00E8567C" w:rsidRPr="006A0354">
        <w:rPr>
          <w:rFonts w:ascii="Times New Roman" w:eastAsia="Times New Roman" w:hAnsi="Times New Roman" w:cs="Times New Roman"/>
          <w:sz w:val="24"/>
          <w:szCs w:val="24"/>
          <w:lang w:eastAsia="ru-RU"/>
        </w:rPr>
        <w:t xml:space="preserve"> ч. </w:t>
      </w:r>
      <w:r w:rsidR="00963FDD" w:rsidRPr="006A0354">
        <w:rPr>
          <w:rFonts w:ascii="Times New Roman" w:eastAsia="Times New Roman" w:hAnsi="Times New Roman" w:cs="Times New Roman"/>
          <w:sz w:val="24"/>
          <w:szCs w:val="24"/>
          <w:lang w:eastAsia="ru-RU"/>
        </w:rPr>
        <w:t>для очн</w:t>
      </w:r>
      <w:r w:rsidR="00A40112" w:rsidRPr="006A0354">
        <w:rPr>
          <w:rFonts w:ascii="Times New Roman" w:eastAsia="Times New Roman" w:hAnsi="Times New Roman" w:cs="Times New Roman"/>
          <w:sz w:val="24"/>
          <w:szCs w:val="24"/>
          <w:lang w:eastAsia="ru-RU"/>
        </w:rPr>
        <w:t>о</w:t>
      </w:r>
      <w:r w:rsidR="00AA3959" w:rsidRPr="006A0354">
        <w:rPr>
          <w:rFonts w:ascii="Times New Roman" w:eastAsia="Times New Roman" w:hAnsi="Times New Roman" w:cs="Times New Roman"/>
          <w:sz w:val="24"/>
          <w:szCs w:val="24"/>
          <w:lang w:eastAsia="ru-RU"/>
        </w:rPr>
        <w:t>й формы обучения и 3 зач. ед. 108</w:t>
      </w:r>
      <w:r w:rsidR="00DB5C2B" w:rsidRPr="006A0354">
        <w:rPr>
          <w:rFonts w:ascii="Times New Roman" w:eastAsia="Times New Roman" w:hAnsi="Times New Roman" w:cs="Times New Roman"/>
          <w:sz w:val="24"/>
          <w:szCs w:val="24"/>
          <w:lang w:eastAsia="ru-RU"/>
        </w:rPr>
        <w:t xml:space="preserve"> ч. для заочной формы обучения. </w:t>
      </w:r>
      <w:r w:rsidRPr="006A0354">
        <w:rPr>
          <w:rFonts w:ascii="Times New Roman" w:eastAsia="Times New Roman" w:hAnsi="Times New Roman" w:cs="Times New Roman"/>
          <w:sz w:val="24"/>
          <w:szCs w:val="24"/>
          <w:lang w:eastAsia="ru-RU"/>
        </w:rPr>
        <w:t>Учебным планом пред</w:t>
      </w:r>
      <w:r w:rsidR="00B924E0" w:rsidRPr="006A0354">
        <w:rPr>
          <w:rFonts w:ascii="Times New Roman" w:eastAsia="Times New Roman" w:hAnsi="Times New Roman" w:cs="Times New Roman"/>
          <w:sz w:val="24"/>
          <w:szCs w:val="24"/>
          <w:lang w:eastAsia="ru-RU"/>
        </w:rPr>
        <w:t>усмотрены лекционные занятия (36</w:t>
      </w:r>
      <w:r w:rsidRPr="006A0354">
        <w:rPr>
          <w:rFonts w:ascii="Times New Roman" w:eastAsia="Times New Roman" w:hAnsi="Times New Roman" w:cs="Times New Roman"/>
          <w:sz w:val="24"/>
          <w:szCs w:val="24"/>
          <w:lang w:eastAsia="ru-RU"/>
        </w:rPr>
        <w:t xml:space="preserve"> ч. для очной формы обучения</w:t>
      </w:r>
      <w:r w:rsidR="00963FDD" w:rsidRPr="006A0354">
        <w:rPr>
          <w:rFonts w:ascii="Times New Roman" w:eastAsia="Times New Roman" w:hAnsi="Times New Roman" w:cs="Times New Roman"/>
          <w:sz w:val="24"/>
          <w:szCs w:val="24"/>
          <w:lang w:eastAsia="ru-RU"/>
        </w:rPr>
        <w:t>, 4 ч. для заочной формы обуч</w:t>
      </w:r>
      <w:r w:rsidR="00A40112" w:rsidRPr="006A0354">
        <w:rPr>
          <w:rFonts w:ascii="Times New Roman" w:eastAsia="Times New Roman" w:hAnsi="Times New Roman" w:cs="Times New Roman"/>
          <w:sz w:val="24"/>
          <w:szCs w:val="24"/>
          <w:lang w:eastAsia="ru-RU"/>
        </w:rPr>
        <w:t>ения), практические занятия (</w:t>
      </w:r>
      <w:r w:rsidR="00B924E0" w:rsidRPr="006A0354">
        <w:rPr>
          <w:rFonts w:ascii="Times New Roman" w:eastAsia="Times New Roman" w:hAnsi="Times New Roman" w:cs="Times New Roman"/>
          <w:sz w:val="24"/>
          <w:szCs w:val="24"/>
          <w:lang w:eastAsia="ru-RU"/>
        </w:rPr>
        <w:t xml:space="preserve">36 ч. для очной формы обучения, </w:t>
      </w:r>
      <w:r w:rsidR="00A40112" w:rsidRPr="006A0354">
        <w:rPr>
          <w:rFonts w:ascii="Times New Roman" w:eastAsia="Times New Roman" w:hAnsi="Times New Roman" w:cs="Times New Roman"/>
          <w:sz w:val="24"/>
          <w:szCs w:val="24"/>
          <w:lang w:eastAsia="ru-RU"/>
        </w:rPr>
        <w:t>4</w:t>
      </w:r>
      <w:r w:rsidR="00963FDD" w:rsidRPr="006A0354">
        <w:rPr>
          <w:rFonts w:ascii="Times New Roman" w:eastAsia="Times New Roman" w:hAnsi="Times New Roman" w:cs="Times New Roman"/>
          <w:sz w:val="24"/>
          <w:szCs w:val="24"/>
          <w:lang w:eastAsia="ru-RU"/>
        </w:rPr>
        <w:t xml:space="preserve"> ч. для </w:t>
      </w:r>
      <w:r w:rsidR="00777B20" w:rsidRPr="006A0354">
        <w:rPr>
          <w:rFonts w:ascii="Times New Roman" w:eastAsia="Times New Roman" w:hAnsi="Times New Roman" w:cs="Times New Roman"/>
          <w:sz w:val="24"/>
          <w:szCs w:val="24"/>
          <w:lang w:eastAsia="ru-RU"/>
        </w:rPr>
        <w:t>за</w:t>
      </w:r>
      <w:r w:rsidR="00963FDD" w:rsidRPr="006A0354">
        <w:rPr>
          <w:rFonts w:ascii="Times New Roman" w:eastAsia="Times New Roman" w:hAnsi="Times New Roman" w:cs="Times New Roman"/>
          <w:sz w:val="24"/>
          <w:szCs w:val="24"/>
          <w:lang w:eastAsia="ru-RU"/>
        </w:rPr>
        <w:t>очной формы обучения</w:t>
      </w:r>
      <w:r w:rsidRPr="006A0354">
        <w:rPr>
          <w:rFonts w:ascii="Times New Roman" w:eastAsia="Times New Roman" w:hAnsi="Times New Roman" w:cs="Times New Roman"/>
          <w:sz w:val="24"/>
          <w:szCs w:val="24"/>
          <w:lang w:eastAsia="ru-RU"/>
        </w:rPr>
        <w:t>), сам</w:t>
      </w:r>
      <w:r w:rsidR="00DB5C2B" w:rsidRPr="006A0354">
        <w:rPr>
          <w:rFonts w:ascii="Times New Roman" w:eastAsia="Times New Roman" w:hAnsi="Times New Roman" w:cs="Times New Roman"/>
          <w:sz w:val="24"/>
          <w:szCs w:val="24"/>
          <w:lang w:eastAsia="ru-RU"/>
        </w:rPr>
        <w:t>остоятельная работа студента</w:t>
      </w:r>
      <w:r w:rsidR="00777B20" w:rsidRPr="006A0354">
        <w:rPr>
          <w:rFonts w:ascii="Times New Roman" w:eastAsia="Times New Roman" w:hAnsi="Times New Roman" w:cs="Times New Roman"/>
          <w:sz w:val="24"/>
          <w:szCs w:val="24"/>
          <w:lang w:eastAsia="ru-RU"/>
        </w:rPr>
        <w:t xml:space="preserve"> 36 ч. для очной формы обучения и </w:t>
      </w:r>
      <w:r w:rsidR="00DB5C2B" w:rsidRPr="006A0354">
        <w:rPr>
          <w:rFonts w:ascii="Times New Roman" w:eastAsia="Times New Roman" w:hAnsi="Times New Roman" w:cs="Times New Roman"/>
          <w:sz w:val="24"/>
          <w:szCs w:val="24"/>
          <w:lang w:eastAsia="ru-RU"/>
        </w:rPr>
        <w:t xml:space="preserve"> </w:t>
      </w:r>
      <w:r w:rsidR="00AA3959" w:rsidRPr="006A0354">
        <w:rPr>
          <w:rFonts w:ascii="Times New Roman" w:eastAsia="Times New Roman" w:hAnsi="Times New Roman" w:cs="Times New Roman"/>
          <w:sz w:val="24"/>
          <w:szCs w:val="24"/>
          <w:lang w:eastAsia="ru-RU"/>
        </w:rPr>
        <w:t>104</w:t>
      </w:r>
      <w:r w:rsidR="00D57843" w:rsidRPr="006A0354">
        <w:rPr>
          <w:rFonts w:ascii="Times New Roman" w:eastAsia="Times New Roman" w:hAnsi="Times New Roman" w:cs="Times New Roman"/>
          <w:sz w:val="24"/>
          <w:szCs w:val="24"/>
          <w:lang w:eastAsia="ru-RU"/>
        </w:rPr>
        <w:t xml:space="preserve"> </w:t>
      </w:r>
      <w:r w:rsidRPr="006A0354">
        <w:rPr>
          <w:rFonts w:ascii="Times New Roman" w:eastAsia="Times New Roman" w:hAnsi="Times New Roman" w:cs="Times New Roman"/>
          <w:sz w:val="24"/>
          <w:szCs w:val="24"/>
          <w:lang w:eastAsia="ru-RU"/>
        </w:rPr>
        <w:t>ч</w:t>
      </w:r>
      <w:r w:rsidR="0075304E" w:rsidRPr="006A0354">
        <w:rPr>
          <w:rFonts w:ascii="Times New Roman" w:eastAsia="Times New Roman" w:hAnsi="Times New Roman" w:cs="Times New Roman"/>
          <w:sz w:val="24"/>
          <w:szCs w:val="24"/>
          <w:lang w:eastAsia="ru-RU"/>
        </w:rPr>
        <w:t>. для заочной формы обучения.</w:t>
      </w:r>
    </w:p>
    <w:p w14:paraId="65EC29E8" w14:textId="77777777" w:rsidR="000D7ED1" w:rsidRPr="006A0354" w:rsidRDefault="000D7ED1" w:rsidP="006A0354">
      <w:pPr>
        <w:spacing w:after="0" w:line="360" w:lineRule="auto"/>
        <w:jc w:val="center"/>
        <w:rPr>
          <w:rFonts w:ascii="Times New Roman" w:eastAsia="Times New Roman" w:hAnsi="Times New Roman" w:cs="Times New Roman"/>
          <w:b/>
          <w:bCs/>
          <w:sz w:val="24"/>
          <w:szCs w:val="24"/>
          <w:lang w:eastAsia="ru-RU"/>
        </w:rPr>
      </w:pPr>
    </w:p>
    <w:p w14:paraId="30108D29" w14:textId="77777777" w:rsidR="000D7ED1" w:rsidRPr="006A0354" w:rsidRDefault="000D7ED1" w:rsidP="006A0354">
      <w:pPr>
        <w:spacing w:after="0" w:line="360" w:lineRule="auto"/>
        <w:jc w:val="center"/>
        <w:rPr>
          <w:rFonts w:ascii="Times New Roman" w:eastAsia="Times New Roman" w:hAnsi="Times New Roman" w:cs="Times New Roman"/>
          <w:b/>
          <w:bCs/>
          <w:sz w:val="24"/>
          <w:szCs w:val="24"/>
          <w:lang w:eastAsia="ru-RU"/>
        </w:rPr>
      </w:pPr>
      <w:r w:rsidRPr="006A0354">
        <w:rPr>
          <w:rFonts w:ascii="Times New Roman" w:eastAsia="Times New Roman" w:hAnsi="Times New Roman" w:cs="Times New Roman"/>
          <w:b/>
          <w:bCs/>
          <w:sz w:val="24"/>
          <w:szCs w:val="24"/>
          <w:lang w:eastAsia="ru-RU"/>
        </w:rPr>
        <w:t>Це</w:t>
      </w:r>
      <w:r w:rsidR="0022649A" w:rsidRPr="006A0354">
        <w:rPr>
          <w:rFonts w:ascii="Times New Roman" w:eastAsia="Times New Roman" w:hAnsi="Times New Roman" w:cs="Times New Roman"/>
          <w:b/>
          <w:bCs/>
          <w:sz w:val="24"/>
          <w:szCs w:val="24"/>
          <w:lang w:eastAsia="ru-RU"/>
        </w:rPr>
        <w:t>ль</w:t>
      </w:r>
      <w:r w:rsidR="00F15411" w:rsidRPr="006A0354">
        <w:rPr>
          <w:rFonts w:ascii="Times New Roman" w:eastAsia="Times New Roman" w:hAnsi="Times New Roman" w:cs="Times New Roman"/>
          <w:b/>
          <w:bCs/>
          <w:sz w:val="24"/>
          <w:szCs w:val="24"/>
          <w:lang w:eastAsia="ru-RU"/>
        </w:rPr>
        <w:t xml:space="preserve"> и задачи изучения дисциплины</w:t>
      </w:r>
    </w:p>
    <w:p w14:paraId="06043C9C" w14:textId="77777777" w:rsidR="00963FDD" w:rsidRPr="006A0354" w:rsidRDefault="007451AF" w:rsidP="006A0354">
      <w:pPr>
        <w:spacing w:after="0" w:line="360" w:lineRule="auto"/>
        <w:ind w:firstLine="709"/>
        <w:jc w:val="both"/>
        <w:rPr>
          <w:rFonts w:ascii="Times New Roman" w:hAnsi="Times New Roman" w:cs="Times New Roman"/>
          <w:b/>
          <w:szCs w:val="28"/>
        </w:rPr>
      </w:pPr>
      <w:r w:rsidRPr="006A0354">
        <w:rPr>
          <w:rFonts w:ascii="Times New Roman" w:hAnsi="Times New Roman" w:cs="Times New Roman"/>
          <w:b/>
          <w:bCs/>
          <w:sz w:val="24"/>
          <w:szCs w:val="24"/>
        </w:rPr>
        <w:t>Цель изучения дисциплины</w:t>
      </w:r>
      <w:r w:rsidRPr="006A0354">
        <w:rPr>
          <w:rFonts w:ascii="Times New Roman" w:hAnsi="Times New Roman" w:cs="Times New Roman"/>
          <w:bCs/>
          <w:sz w:val="24"/>
          <w:szCs w:val="24"/>
        </w:rPr>
        <w:t xml:space="preserve">: </w:t>
      </w:r>
      <w:r w:rsidR="00963FDD" w:rsidRPr="006A0354">
        <w:rPr>
          <w:rFonts w:ascii="Times New Roman" w:hAnsi="Times New Roman" w:cs="Times New Roman"/>
          <w:szCs w:val="28"/>
        </w:rPr>
        <w:t>является формирование физической культуры личности и способности направленного использования разнообразных средств физической культуры, спорта и туризма для сохранения и укрепления здоровья, психофизической подготовки и самоподготовки к будущей жизни и профессиональной деятельности.</w:t>
      </w:r>
    </w:p>
    <w:p w14:paraId="6B95D08F" w14:textId="77777777" w:rsidR="00963FDD" w:rsidRPr="006A0354" w:rsidRDefault="00963FDD" w:rsidP="006A0354">
      <w:pPr>
        <w:spacing w:after="0" w:line="360" w:lineRule="auto"/>
        <w:ind w:firstLine="709"/>
        <w:jc w:val="both"/>
        <w:rPr>
          <w:rFonts w:ascii="Times New Roman" w:hAnsi="Times New Roman" w:cs="Times New Roman"/>
          <w:b/>
          <w:bCs/>
          <w:sz w:val="24"/>
          <w:szCs w:val="24"/>
        </w:rPr>
      </w:pPr>
      <w:r w:rsidRPr="006A0354">
        <w:rPr>
          <w:rFonts w:ascii="Times New Roman" w:hAnsi="Times New Roman" w:cs="Times New Roman"/>
          <w:b/>
          <w:bCs/>
          <w:sz w:val="24"/>
          <w:szCs w:val="24"/>
        </w:rPr>
        <w:t>Задачи дисциплины:</w:t>
      </w:r>
    </w:p>
    <w:p w14:paraId="6D6EFE60" w14:textId="77777777" w:rsidR="00963FDD" w:rsidRPr="006A0354" w:rsidRDefault="00963FDD" w:rsidP="006A0354">
      <w:pPr>
        <w:spacing w:after="0" w:line="360" w:lineRule="auto"/>
        <w:jc w:val="both"/>
        <w:rPr>
          <w:rFonts w:ascii="Times New Roman" w:hAnsi="Times New Roman" w:cs="Times New Roman"/>
          <w:szCs w:val="28"/>
        </w:rPr>
      </w:pPr>
      <w:r w:rsidRPr="006A0354">
        <w:rPr>
          <w:rFonts w:ascii="Times New Roman" w:hAnsi="Times New Roman" w:cs="Times New Roman"/>
          <w:szCs w:val="28"/>
        </w:rPr>
        <w:t>- понимание социальной значимости физической культуры и ее роли в развитии личности и подготовке к профессиональной деятельности;</w:t>
      </w:r>
    </w:p>
    <w:p w14:paraId="56218F9A" w14:textId="77777777" w:rsidR="00963FDD" w:rsidRPr="006A0354" w:rsidRDefault="00963FDD" w:rsidP="006A0354">
      <w:pPr>
        <w:spacing w:after="0" w:line="360" w:lineRule="auto"/>
        <w:jc w:val="both"/>
        <w:rPr>
          <w:rFonts w:ascii="Times New Roman" w:hAnsi="Times New Roman" w:cs="Times New Roman"/>
          <w:szCs w:val="28"/>
        </w:rPr>
      </w:pPr>
      <w:r w:rsidRPr="006A0354">
        <w:rPr>
          <w:rFonts w:ascii="Times New Roman" w:hAnsi="Times New Roman" w:cs="Times New Roman"/>
          <w:szCs w:val="28"/>
        </w:rPr>
        <w:t>- знание научно-биологических, педагогических и практических основ физической культуры и здорового образа жизни;</w:t>
      </w:r>
    </w:p>
    <w:p w14:paraId="608EE1FB" w14:textId="77777777" w:rsidR="00963FDD" w:rsidRPr="006A0354" w:rsidRDefault="00963FDD" w:rsidP="006A0354">
      <w:pPr>
        <w:spacing w:after="0" w:line="360" w:lineRule="auto"/>
        <w:jc w:val="both"/>
        <w:rPr>
          <w:rFonts w:ascii="Times New Roman" w:hAnsi="Times New Roman" w:cs="Times New Roman"/>
          <w:szCs w:val="28"/>
        </w:rPr>
      </w:pPr>
      <w:r w:rsidRPr="006A0354">
        <w:rPr>
          <w:rFonts w:ascii="Times New Roman" w:hAnsi="Times New Roman" w:cs="Times New Roman"/>
          <w:szCs w:val="28"/>
        </w:rPr>
        <w:t>- формирование мотивационно - ценностного отношения к физической культуре, установки на здоровый образ жизни, физическое совершенствование и самовоспитание привычки к регулярным занятиям физическими упражнениями и спортом;</w:t>
      </w:r>
    </w:p>
    <w:p w14:paraId="64804E9F" w14:textId="77777777" w:rsidR="00963FDD" w:rsidRPr="006A0354" w:rsidRDefault="00963FDD" w:rsidP="006A0354">
      <w:pPr>
        <w:spacing w:after="0" w:line="360" w:lineRule="auto"/>
        <w:jc w:val="both"/>
        <w:rPr>
          <w:rFonts w:ascii="Times New Roman" w:hAnsi="Times New Roman" w:cs="Times New Roman"/>
          <w:szCs w:val="28"/>
        </w:rPr>
      </w:pPr>
      <w:r w:rsidRPr="006A0354">
        <w:rPr>
          <w:rFonts w:ascii="Times New Roman" w:hAnsi="Times New Roman" w:cs="Times New Roman"/>
          <w:szCs w:val="28"/>
        </w:rPr>
        <w:t>- овладение системой практических умений и навыков, обеспечивающих сохранение и укрепление здоровья, психическое благополучие, развитие и совершенствование психофизических способностей, качеств и свойств личности, самоопределение в физической культуре и спорте;</w:t>
      </w:r>
    </w:p>
    <w:p w14:paraId="29550DF1" w14:textId="77777777" w:rsidR="00963FDD" w:rsidRPr="006A0354" w:rsidRDefault="00963FDD" w:rsidP="006A0354">
      <w:pPr>
        <w:spacing w:after="0" w:line="360" w:lineRule="auto"/>
        <w:jc w:val="both"/>
        <w:rPr>
          <w:rFonts w:ascii="Times New Roman" w:hAnsi="Times New Roman" w:cs="Times New Roman"/>
          <w:szCs w:val="28"/>
        </w:rPr>
      </w:pPr>
      <w:r w:rsidRPr="006A0354">
        <w:rPr>
          <w:rFonts w:ascii="Times New Roman" w:hAnsi="Times New Roman" w:cs="Times New Roman"/>
          <w:szCs w:val="28"/>
        </w:rPr>
        <w:t>- приобретение личного опыта повышения двигательных и функциональных возможностей, обеспечение общей и профессионально-прикладной физической подготовленности к будущей профессии и быту;</w:t>
      </w:r>
    </w:p>
    <w:p w14:paraId="3F04AAC5" w14:textId="77777777" w:rsidR="00963FDD" w:rsidRPr="006A0354" w:rsidRDefault="00963FDD" w:rsidP="006A0354">
      <w:pPr>
        <w:spacing w:after="0" w:line="360" w:lineRule="auto"/>
        <w:jc w:val="both"/>
        <w:rPr>
          <w:rFonts w:ascii="Times New Roman" w:hAnsi="Times New Roman" w:cs="Times New Roman"/>
          <w:szCs w:val="28"/>
        </w:rPr>
      </w:pPr>
      <w:r w:rsidRPr="006A0354">
        <w:rPr>
          <w:rFonts w:ascii="Times New Roman" w:hAnsi="Times New Roman" w:cs="Times New Roman"/>
          <w:szCs w:val="28"/>
        </w:rPr>
        <w:t>- создание основы для творческого и методически обоснованного использования физкультурно-спортивной деятельности в целях последующих жизненных и профессиональных достижений.</w:t>
      </w:r>
    </w:p>
    <w:p w14:paraId="311827B3" w14:textId="26E13D2B" w:rsidR="00545F6D" w:rsidRPr="006A0354" w:rsidRDefault="00545F6D" w:rsidP="006A0354">
      <w:pPr>
        <w:spacing w:after="0" w:line="360" w:lineRule="auto"/>
        <w:ind w:firstLine="709"/>
        <w:jc w:val="both"/>
        <w:rPr>
          <w:rFonts w:ascii="Times New Roman" w:hAnsi="Times New Roman" w:cs="Times New Roman"/>
          <w:sz w:val="24"/>
          <w:szCs w:val="24"/>
        </w:rPr>
      </w:pPr>
      <w:r w:rsidRPr="006A0354">
        <w:rPr>
          <w:rFonts w:ascii="Times New Roman" w:hAnsi="Times New Roman" w:cs="Times New Roman"/>
          <w:sz w:val="24"/>
          <w:szCs w:val="24"/>
        </w:rPr>
        <w:lastRenderedPageBreak/>
        <w:t>В рамках изучаемой дисциплины ведется воспитательная работа, направленная на удовлетворение потребностей и интерес</w:t>
      </w:r>
      <w:r w:rsidR="00FE5941" w:rsidRPr="006A0354">
        <w:rPr>
          <w:rFonts w:ascii="Times New Roman" w:hAnsi="Times New Roman" w:cs="Times New Roman"/>
          <w:sz w:val="24"/>
          <w:szCs w:val="24"/>
        </w:rPr>
        <w:t>ов обучающегося в соответствии с</w:t>
      </w:r>
      <w:r w:rsidRPr="006A0354">
        <w:rPr>
          <w:rFonts w:ascii="Times New Roman" w:hAnsi="Times New Roman" w:cs="Times New Roman"/>
          <w:sz w:val="24"/>
          <w:szCs w:val="24"/>
        </w:rPr>
        <w:t xml:space="preserve">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06B7D998" w14:textId="77777777" w:rsidR="0022649A" w:rsidRPr="006A0354" w:rsidRDefault="00545F6D" w:rsidP="006A0354">
      <w:pPr>
        <w:spacing w:after="0" w:line="360" w:lineRule="auto"/>
        <w:ind w:firstLine="709"/>
        <w:jc w:val="both"/>
        <w:rPr>
          <w:rFonts w:ascii="Times New Roman" w:hAnsi="Times New Roman" w:cs="Times New Roman"/>
          <w:sz w:val="24"/>
          <w:szCs w:val="24"/>
        </w:rPr>
      </w:pPr>
      <w:r w:rsidRPr="006A0354">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56234E58" w14:textId="77777777" w:rsidR="000D7ED1" w:rsidRPr="006A0354" w:rsidRDefault="000D7ED1" w:rsidP="006A0354">
      <w:pPr>
        <w:spacing w:after="0" w:line="276" w:lineRule="auto"/>
        <w:jc w:val="center"/>
        <w:rPr>
          <w:rFonts w:ascii="Times New Roman" w:eastAsia="Calibri" w:hAnsi="Times New Roman" w:cs="Times New Roman"/>
          <w:b/>
          <w:sz w:val="24"/>
          <w:szCs w:val="24"/>
          <w:lang w:eastAsia="ru-RU"/>
        </w:rPr>
      </w:pPr>
      <w:r w:rsidRPr="006A0354">
        <w:rPr>
          <w:rFonts w:ascii="Times New Roman" w:eastAsia="Calibri" w:hAnsi="Times New Roman" w:cs="Times New Roman"/>
          <w:b/>
          <w:sz w:val="24"/>
          <w:szCs w:val="24"/>
          <w:lang w:eastAsia="ru-RU"/>
        </w:rPr>
        <w:t>Перечень</w:t>
      </w:r>
    </w:p>
    <w:p w14:paraId="238173AA" w14:textId="77777777" w:rsidR="000D7ED1" w:rsidRPr="006A0354" w:rsidRDefault="000D7ED1" w:rsidP="006A0354">
      <w:pPr>
        <w:spacing w:after="0" w:line="276" w:lineRule="auto"/>
        <w:jc w:val="center"/>
        <w:rPr>
          <w:rFonts w:ascii="Times New Roman" w:eastAsia="Calibri" w:hAnsi="Times New Roman" w:cs="Times New Roman"/>
          <w:b/>
          <w:sz w:val="24"/>
          <w:szCs w:val="24"/>
          <w:lang w:eastAsia="ru-RU"/>
        </w:rPr>
      </w:pPr>
      <w:r w:rsidRPr="006A0354">
        <w:rPr>
          <w:rFonts w:ascii="Times New Roman" w:eastAsia="Calibri" w:hAnsi="Times New Roman" w:cs="Times New Roman"/>
          <w:b/>
          <w:sz w:val="24"/>
          <w:szCs w:val="24"/>
          <w:lang w:eastAsia="ru-RU"/>
        </w:rPr>
        <w:t>сформированных компетенций</w:t>
      </w:r>
      <w:r w:rsidR="00F310CE" w:rsidRPr="006A0354">
        <w:rPr>
          <w:rFonts w:ascii="Times New Roman" w:eastAsia="Calibri" w:hAnsi="Times New Roman" w:cs="Times New Roman"/>
          <w:b/>
          <w:sz w:val="24"/>
          <w:szCs w:val="24"/>
          <w:lang w:eastAsia="ru-RU"/>
        </w:rPr>
        <w:t xml:space="preserve"> в процессе освоения дисциплины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2710"/>
        <w:gridCol w:w="852"/>
        <w:gridCol w:w="4358"/>
      </w:tblGrid>
      <w:tr w:rsidR="006A0354" w:rsidRPr="006A0354" w14:paraId="3029D861" w14:textId="77777777" w:rsidTr="00082881">
        <w:trPr>
          <w:jc w:val="center"/>
        </w:trPr>
        <w:tc>
          <w:tcPr>
            <w:tcW w:w="800" w:type="pct"/>
            <w:tcBorders>
              <w:top w:val="single" w:sz="4" w:space="0" w:color="auto"/>
              <w:left w:val="single" w:sz="4" w:space="0" w:color="auto"/>
              <w:bottom w:val="single" w:sz="4" w:space="0" w:color="auto"/>
              <w:right w:val="single" w:sz="4" w:space="0" w:color="auto"/>
            </w:tcBorders>
            <w:vAlign w:val="center"/>
          </w:tcPr>
          <w:p w14:paraId="383F179A" w14:textId="77777777" w:rsidR="00082881" w:rsidRPr="006A0354" w:rsidRDefault="00082881" w:rsidP="006A0354">
            <w:pPr>
              <w:spacing w:after="0" w:line="276" w:lineRule="auto"/>
              <w:jc w:val="center"/>
              <w:rPr>
                <w:rFonts w:ascii="Times New Roman" w:eastAsia="Calibri" w:hAnsi="Times New Roman" w:cs="Times New Roman"/>
                <w:b/>
                <w:sz w:val="24"/>
                <w:szCs w:val="24"/>
              </w:rPr>
            </w:pPr>
            <w:r w:rsidRPr="006A0354">
              <w:rPr>
                <w:rFonts w:ascii="Times New Roman" w:eastAsia="Calibri" w:hAnsi="Times New Roman" w:cs="Times New Roman"/>
                <w:b/>
                <w:sz w:val="24"/>
                <w:szCs w:val="24"/>
              </w:rPr>
              <w:t>Код и формулировка компетенции</w:t>
            </w:r>
          </w:p>
        </w:tc>
        <w:tc>
          <w:tcPr>
            <w:tcW w:w="1437" w:type="pct"/>
            <w:tcBorders>
              <w:top w:val="single" w:sz="4" w:space="0" w:color="auto"/>
              <w:left w:val="single" w:sz="4" w:space="0" w:color="auto"/>
              <w:bottom w:val="single" w:sz="4" w:space="0" w:color="auto"/>
              <w:right w:val="single" w:sz="4" w:space="0" w:color="auto"/>
            </w:tcBorders>
          </w:tcPr>
          <w:p w14:paraId="2EE47DBD" w14:textId="77777777" w:rsidR="00082881" w:rsidRPr="006A0354" w:rsidRDefault="00082881" w:rsidP="006A0354">
            <w:pPr>
              <w:spacing w:after="0" w:line="240" w:lineRule="auto"/>
              <w:ind w:left="11" w:hanging="11"/>
              <w:jc w:val="center"/>
              <w:rPr>
                <w:rFonts w:ascii="Times New Roman" w:eastAsia="Calibri" w:hAnsi="Times New Roman" w:cs="Times New Roman"/>
                <w:b/>
                <w:bCs/>
                <w:sz w:val="18"/>
                <w:szCs w:val="18"/>
                <w:lang w:eastAsia="ru-RU"/>
              </w:rPr>
            </w:pPr>
            <w:r w:rsidRPr="006A0354">
              <w:rPr>
                <w:rFonts w:ascii="Times New Roman" w:eastAsia="Calibri" w:hAnsi="Times New Roman" w:cs="Times New Roman"/>
                <w:b/>
                <w:bCs/>
                <w:sz w:val="18"/>
                <w:szCs w:val="18"/>
                <w:lang w:eastAsia="ru-RU"/>
              </w:rPr>
              <w:t>Код и наименование</w:t>
            </w:r>
          </w:p>
          <w:p w14:paraId="0EB881A6" w14:textId="77777777" w:rsidR="00082881" w:rsidRPr="006A0354" w:rsidRDefault="00082881" w:rsidP="006A0354">
            <w:pPr>
              <w:spacing w:after="0" w:line="240" w:lineRule="auto"/>
              <w:ind w:left="11" w:hanging="11"/>
              <w:jc w:val="center"/>
              <w:rPr>
                <w:rFonts w:ascii="Times New Roman" w:eastAsia="Calibri" w:hAnsi="Times New Roman" w:cs="Times New Roman"/>
                <w:b/>
                <w:bCs/>
                <w:sz w:val="18"/>
                <w:szCs w:val="18"/>
                <w:lang w:eastAsia="ru-RU"/>
              </w:rPr>
            </w:pPr>
            <w:r w:rsidRPr="006A0354">
              <w:rPr>
                <w:rFonts w:ascii="Times New Roman" w:eastAsia="Calibri" w:hAnsi="Times New Roman" w:cs="Times New Roman"/>
                <w:b/>
                <w:bCs/>
                <w:sz w:val="18"/>
                <w:szCs w:val="18"/>
                <w:lang w:eastAsia="ru-RU"/>
              </w:rPr>
              <w:t>индикатора достижения</w:t>
            </w:r>
          </w:p>
          <w:p w14:paraId="7EAC49F6" w14:textId="57526371" w:rsidR="00082881" w:rsidRPr="006A0354" w:rsidRDefault="00082881" w:rsidP="006A0354">
            <w:pPr>
              <w:spacing w:after="0" w:line="276" w:lineRule="auto"/>
              <w:jc w:val="center"/>
              <w:rPr>
                <w:rFonts w:ascii="Times New Roman" w:eastAsia="Calibri" w:hAnsi="Times New Roman" w:cs="Times New Roman"/>
                <w:b/>
                <w:sz w:val="24"/>
                <w:szCs w:val="24"/>
              </w:rPr>
            </w:pPr>
            <w:r w:rsidRPr="006A0354">
              <w:rPr>
                <w:rFonts w:ascii="Times New Roman" w:eastAsia="Calibri" w:hAnsi="Times New Roman" w:cs="Times New Roman"/>
                <w:b/>
                <w:bCs/>
                <w:sz w:val="18"/>
                <w:szCs w:val="18"/>
                <w:lang w:eastAsia="ru-RU"/>
              </w:rPr>
              <w:t>компе</w:t>
            </w:r>
            <w:r w:rsidRPr="006A0354">
              <w:rPr>
                <w:rFonts w:ascii="Times New Roman" w:eastAsia="Calibri" w:hAnsi="Times New Roman" w:cs="Times New Roman"/>
                <w:b/>
                <w:bCs/>
                <w:sz w:val="18"/>
                <w:szCs w:val="18"/>
                <w:lang w:eastAsia="ru-RU"/>
              </w:rPr>
              <w:softHyphen/>
              <w:t>тенции</w:t>
            </w:r>
          </w:p>
        </w:tc>
        <w:tc>
          <w:tcPr>
            <w:tcW w:w="2763" w:type="pct"/>
            <w:gridSpan w:val="2"/>
            <w:tcBorders>
              <w:top w:val="single" w:sz="4" w:space="0" w:color="auto"/>
              <w:left w:val="single" w:sz="4" w:space="0" w:color="auto"/>
              <w:bottom w:val="single" w:sz="4" w:space="0" w:color="auto"/>
              <w:right w:val="single" w:sz="4" w:space="0" w:color="auto"/>
            </w:tcBorders>
            <w:vAlign w:val="center"/>
          </w:tcPr>
          <w:p w14:paraId="6779366D" w14:textId="522C0AEF" w:rsidR="00082881" w:rsidRPr="006A0354" w:rsidRDefault="00082881" w:rsidP="006A0354">
            <w:pPr>
              <w:spacing w:after="0" w:line="276" w:lineRule="auto"/>
              <w:jc w:val="center"/>
              <w:rPr>
                <w:rFonts w:ascii="Times New Roman" w:eastAsia="Calibri" w:hAnsi="Times New Roman" w:cs="Times New Roman"/>
                <w:b/>
                <w:sz w:val="24"/>
                <w:szCs w:val="24"/>
              </w:rPr>
            </w:pPr>
            <w:r w:rsidRPr="006A0354">
              <w:rPr>
                <w:rFonts w:ascii="Times New Roman" w:eastAsia="Calibri" w:hAnsi="Times New Roman" w:cs="Times New Roman"/>
                <w:b/>
                <w:sz w:val="24"/>
                <w:szCs w:val="24"/>
              </w:rPr>
              <w:t>Этапы формирования компетенции</w:t>
            </w:r>
          </w:p>
        </w:tc>
      </w:tr>
      <w:tr w:rsidR="006A0354" w:rsidRPr="006A0354" w14:paraId="71D7EB02" w14:textId="77777777" w:rsidTr="00082881">
        <w:trPr>
          <w:trHeight w:val="289"/>
          <w:jc w:val="center"/>
        </w:trPr>
        <w:tc>
          <w:tcPr>
            <w:tcW w:w="800" w:type="pct"/>
            <w:vMerge w:val="restart"/>
            <w:tcBorders>
              <w:left w:val="single" w:sz="6" w:space="0" w:color="000000"/>
              <w:right w:val="single" w:sz="6" w:space="0" w:color="000000"/>
            </w:tcBorders>
            <w:tcMar>
              <w:top w:w="30" w:type="dxa"/>
              <w:left w:w="108" w:type="dxa"/>
              <w:bottom w:w="30" w:type="dxa"/>
              <w:right w:w="108" w:type="dxa"/>
            </w:tcMar>
            <w:vAlign w:val="center"/>
          </w:tcPr>
          <w:p w14:paraId="10A46983" w14:textId="49F8AF01" w:rsidR="00082881" w:rsidRPr="006A0354" w:rsidRDefault="00082881" w:rsidP="006A0354">
            <w:pPr>
              <w:spacing w:line="240" w:lineRule="auto"/>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p w14:paraId="505EC07A" w14:textId="103B0FFA" w:rsidR="00082881" w:rsidRPr="006A0354" w:rsidRDefault="00082881" w:rsidP="006A0354">
            <w:pPr>
              <w:pStyle w:val="ConsPlusNormal"/>
              <w:jc w:val="both"/>
              <w:rPr>
                <w:rFonts w:ascii="Times New Roman" w:hAnsi="Times New Roman" w:cs="Times New Roman"/>
                <w:sz w:val="24"/>
                <w:szCs w:val="24"/>
              </w:rPr>
            </w:pPr>
          </w:p>
        </w:tc>
        <w:tc>
          <w:tcPr>
            <w:tcW w:w="1437" w:type="pct"/>
            <w:vMerge w:val="restart"/>
            <w:tcBorders>
              <w:left w:val="single" w:sz="6" w:space="0" w:color="000000"/>
              <w:right w:val="single" w:sz="6" w:space="0" w:color="000000"/>
            </w:tcBorders>
          </w:tcPr>
          <w:p w14:paraId="096931D9" w14:textId="77777777" w:rsidR="00082881" w:rsidRPr="006A0354" w:rsidRDefault="00082881" w:rsidP="006A0354">
            <w:pPr>
              <w:rPr>
                <w:rFonts w:ascii="Times New Roman" w:hAnsi="Times New Roman" w:cs="Times New Roman"/>
                <w:sz w:val="24"/>
                <w:szCs w:val="24"/>
              </w:rPr>
            </w:pPr>
            <w:r w:rsidRPr="006A0354">
              <w:rPr>
                <w:rFonts w:ascii="Times New Roman" w:hAnsi="Times New Roman"/>
                <w:iCs/>
                <w:sz w:val="24"/>
                <w:szCs w:val="24"/>
              </w:rPr>
              <w:t>ИД-1</w:t>
            </w:r>
            <w:r w:rsidRPr="006A0354">
              <w:rPr>
                <w:rFonts w:ascii="Times New Roman" w:hAnsi="Times New Roman"/>
                <w:iCs/>
                <w:sz w:val="24"/>
                <w:szCs w:val="24"/>
                <w:vertAlign w:val="subscript"/>
              </w:rPr>
              <w:t xml:space="preserve">УК-7 </w:t>
            </w:r>
            <w:r w:rsidRPr="006A0354">
              <w:rPr>
                <w:rFonts w:ascii="Times New Roman" w:hAnsi="Times New Roman" w:cs="Times New Roman"/>
                <w:sz w:val="24"/>
                <w:szCs w:val="24"/>
              </w:rPr>
              <w:t>Выбирает здоровьесберегающие технологии для поддержания здорового образа жизни с учетом физиологических особенностей организма и условий реализации профессиональной деятельности</w:t>
            </w:r>
          </w:p>
          <w:p w14:paraId="02A55C71" w14:textId="77777777" w:rsidR="00082881" w:rsidRPr="006A0354" w:rsidRDefault="00082881" w:rsidP="006A0354">
            <w:pPr>
              <w:spacing w:after="0"/>
              <w:rPr>
                <w:rFonts w:ascii="Times New Roman" w:eastAsia="Calibri" w:hAnsi="Times New Roman" w:cs="Times New Roman"/>
                <w:b/>
              </w:rPr>
            </w:pPr>
          </w:p>
        </w:tc>
        <w:tc>
          <w:tcPr>
            <w:tcW w:w="45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5E0AEDD9" w14:textId="329E6C16" w:rsidR="00082881" w:rsidRPr="006A0354" w:rsidRDefault="00082881" w:rsidP="006A0354">
            <w:pPr>
              <w:spacing w:after="0"/>
              <w:rPr>
                <w:rFonts w:ascii="Times New Roman" w:eastAsia="Calibri" w:hAnsi="Times New Roman" w:cs="Times New Roman"/>
                <w:b/>
              </w:rPr>
            </w:pPr>
            <w:r w:rsidRPr="006A0354">
              <w:rPr>
                <w:rFonts w:ascii="Times New Roman" w:eastAsia="Calibri" w:hAnsi="Times New Roman" w:cs="Times New Roman"/>
                <w:b/>
              </w:rPr>
              <w:t>Знать</w:t>
            </w:r>
          </w:p>
        </w:tc>
        <w:tc>
          <w:tcPr>
            <w:tcW w:w="231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64537C64" w14:textId="77777777" w:rsidR="00082881" w:rsidRPr="006A0354" w:rsidRDefault="00082881" w:rsidP="006A0354">
            <w:pPr>
              <w:autoSpaceDE w:val="0"/>
              <w:autoSpaceDN w:val="0"/>
              <w:adjustRightInd w:val="0"/>
              <w:spacing w:after="0" w:line="240" w:lineRule="auto"/>
              <w:rPr>
                <w:rFonts w:ascii="Times New Roman" w:hAnsi="Times New Roman" w:cs="Times New Roman"/>
                <w:sz w:val="24"/>
                <w:szCs w:val="24"/>
              </w:rPr>
            </w:pPr>
            <w:r w:rsidRPr="006A0354">
              <w:rPr>
                <w:rFonts w:ascii="Times New Roman" w:hAnsi="Times New Roman" w:cs="Times New Roman"/>
                <w:sz w:val="24"/>
                <w:szCs w:val="24"/>
              </w:rPr>
              <w:t xml:space="preserve">роль физической культуры в развитии человека и подготовке специалиста; основы физической культуры и здорового образа жизни. </w:t>
            </w:r>
          </w:p>
        </w:tc>
      </w:tr>
      <w:tr w:rsidR="006A0354" w:rsidRPr="006A0354" w14:paraId="5E968658" w14:textId="77777777" w:rsidTr="00082881">
        <w:trPr>
          <w:trHeight w:val="829"/>
          <w:jc w:val="center"/>
        </w:trPr>
        <w:tc>
          <w:tcPr>
            <w:tcW w:w="800" w:type="pct"/>
            <w:vMerge/>
            <w:tcBorders>
              <w:left w:val="single" w:sz="6" w:space="0" w:color="000000"/>
              <w:right w:val="single" w:sz="6" w:space="0" w:color="000000"/>
            </w:tcBorders>
            <w:tcMar>
              <w:top w:w="30" w:type="dxa"/>
              <w:left w:w="108" w:type="dxa"/>
              <w:bottom w:w="30" w:type="dxa"/>
              <w:right w:w="108" w:type="dxa"/>
            </w:tcMar>
            <w:vAlign w:val="center"/>
          </w:tcPr>
          <w:p w14:paraId="035F8E09" w14:textId="77777777" w:rsidR="00082881" w:rsidRPr="006A0354" w:rsidRDefault="00082881" w:rsidP="006A0354">
            <w:pPr>
              <w:pStyle w:val="ConsPlusNormal"/>
              <w:jc w:val="both"/>
              <w:rPr>
                <w:rFonts w:ascii="Times New Roman" w:hAnsi="Times New Roman" w:cs="Times New Roman"/>
                <w:sz w:val="24"/>
                <w:szCs w:val="24"/>
              </w:rPr>
            </w:pPr>
          </w:p>
        </w:tc>
        <w:tc>
          <w:tcPr>
            <w:tcW w:w="1437" w:type="pct"/>
            <w:vMerge/>
            <w:tcBorders>
              <w:left w:val="single" w:sz="6" w:space="0" w:color="000000"/>
              <w:right w:val="single" w:sz="6" w:space="0" w:color="000000"/>
            </w:tcBorders>
          </w:tcPr>
          <w:p w14:paraId="2605D5FD" w14:textId="77777777" w:rsidR="00082881" w:rsidRPr="006A0354" w:rsidRDefault="00082881" w:rsidP="006A0354">
            <w:pPr>
              <w:spacing w:after="0"/>
              <w:rPr>
                <w:rFonts w:ascii="Times New Roman" w:eastAsia="Calibri" w:hAnsi="Times New Roman" w:cs="Times New Roman"/>
                <w:b/>
              </w:rPr>
            </w:pPr>
          </w:p>
        </w:tc>
        <w:tc>
          <w:tcPr>
            <w:tcW w:w="45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03D8AEBD" w14:textId="1CD8035D" w:rsidR="00082881" w:rsidRPr="006A0354" w:rsidRDefault="00082881" w:rsidP="006A0354">
            <w:pPr>
              <w:spacing w:after="0"/>
              <w:rPr>
                <w:rFonts w:ascii="Times New Roman" w:eastAsia="Calibri" w:hAnsi="Times New Roman" w:cs="Times New Roman"/>
                <w:b/>
                <w:sz w:val="24"/>
                <w:szCs w:val="24"/>
              </w:rPr>
            </w:pPr>
            <w:r w:rsidRPr="006A0354">
              <w:rPr>
                <w:rFonts w:ascii="Times New Roman" w:eastAsia="Calibri" w:hAnsi="Times New Roman" w:cs="Times New Roman"/>
                <w:b/>
              </w:rPr>
              <w:t>Уметь</w:t>
            </w:r>
          </w:p>
        </w:tc>
        <w:tc>
          <w:tcPr>
            <w:tcW w:w="231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AB4365E" w14:textId="77777777" w:rsidR="00082881" w:rsidRPr="006A0354" w:rsidRDefault="00082881" w:rsidP="006A0354">
            <w:pPr>
              <w:pStyle w:val="af5"/>
              <w:spacing w:after="0"/>
              <w:ind w:left="0"/>
              <w:jc w:val="both"/>
            </w:pPr>
            <w:r w:rsidRPr="006A0354">
              <w:t>обеспечивать сохранение и укрепление здоровья, развивать и совершенствовать психофизические способности и качества;</w:t>
            </w:r>
          </w:p>
        </w:tc>
      </w:tr>
      <w:tr w:rsidR="00082881" w:rsidRPr="006A0354" w14:paraId="3E69359D" w14:textId="77777777" w:rsidTr="00082881">
        <w:trPr>
          <w:trHeight w:val="1069"/>
          <w:jc w:val="center"/>
        </w:trPr>
        <w:tc>
          <w:tcPr>
            <w:tcW w:w="800" w:type="pct"/>
            <w:vMerge/>
            <w:tcBorders>
              <w:left w:val="single" w:sz="6" w:space="0" w:color="000000"/>
              <w:right w:val="single" w:sz="6" w:space="0" w:color="000000"/>
            </w:tcBorders>
            <w:tcMar>
              <w:top w:w="30" w:type="dxa"/>
              <w:left w:w="108" w:type="dxa"/>
              <w:bottom w:w="30" w:type="dxa"/>
              <w:right w:w="108" w:type="dxa"/>
            </w:tcMar>
            <w:vAlign w:val="center"/>
          </w:tcPr>
          <w:p w14:paraId="4FACC1C6" w14:textId="77777777" w:rsidR="00082881" w:rsidRPr="006A0354" w:rsidRDefault="00082881" w:rsidP="006A0354">
            <w:pPr>
              <w:pStyle w:val="ConsPlusNormal"/>
              <w:jc w:val="both"/>
              <w:rPr>
                <w:rFonts w:ascii="Times New Roman" w:hAnsi="Times New Roman" w:cs="Times New Roman"/>
                <w:sz w:val="24"/>
                <w:szCs w:val="24"/>
              </w:rPr>
            </w:pPr>
          </w:p>
        </w:tc>
        <w:tc>
          <w:tcPr>
            <w:tcW w:w="1437" w:type="pct"/>
            <w:vMerge/>
            <w:tcBorders>
              <w:left w:val="single" w:sz="6" w:space="0" w:color="000000"/>
              <w:right w:val="single" w:sz="6" w:space="0" w:color="000000"/>
            </w:tcBorders>
          </w:tcPr>
          <w:p w14:paraId="170BC653" w14:textId="77777777" w:rsidR="00082881" w:rsidRPr="006A0354" w:rsidRDefault="00082881" w:rsidP="006A0354">
            <w:pPr>
              <w:spacing w:after="0"/>
              <w:rPr>
                <w:rFonts w:ascii="Times New Roman" w:eastAsia="Calibri" w:hAnsi="Times New Roman" w:cs="Times New Roman"/>
                <w:b/>
              </w:rPr>
            </w:pPr>
          </w:p>
        </w:tc>
        <w:tc>
          <w:tcPr>
            <w:tcW w:w="45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3192A0AC" w14:textId="48EF152A" w:rsidR="00082881" w:rsidRPr="006A0354" w:rsidRDefault="00082881" w:rsidP="006A0354">
            <w:pPr>
              <w:spacing w:after="0"/>
              <w:rPr>
                <w:rFonts w:ascii="Times New Roman" w:eastAsia="Calibri" w:hAnsi="Times New Roman" w:cs="Times New Roman"/>
                <w:b/>
                <w:sz w:val="24"/>
                <w:szCs w:val="24"/>
              </w:rPr>
            </w:pPr>
            <w:r w:rsidRPr="006A0354">
              <w:rPr>
                <w:rFonts w:ascii="Times New Roman" w:eastAsia="Calibri" w:hAnsi="Times New Roman" w:cs="Times New Roman"/>
                <w:b/>
              </w:rPr>
              <w:t>Владеть</w:t>
            </w:r>
          </w:p>
        </w:tc>
        <w:tc>
          <w:tcPr>
            <w:tcW w:w="2311"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612AB4DC" w14:textId="30FF628D" w:rsidR="00082881" w:rsidRPr="006A0354" w:rsidRDefault="00082881" w:rsidP="006A0354">
            <w:pPr>
              <w:autoSpaceDE w:val="0"/>
              <w:autoSpaceDN w:val="0"/>
              <w:adjustRightInd w:val="0"/>
              <w:spacing w:after="0"/>
              <w:rPr>
                <w:rFonts w:ascii="Times New Roman" w:hAnsi="Times New Roman" w:cs="Times New Roman"/>
                <w:b/>
                <w:sz w:val="24"/>
                <w:szCs w:val="24"/>
              </w:rPr>
            </w:pPr>
            <w:r w:rsidRPr="006A0354">
              <w:rPr>
                <w:rFonts w:ascii="Times New Roman" w:hAnsi="Times New Roman" w:cs="Times New Roman"/>
                <w:sz w:val="24"/>
                <w:szCs w:val="24"/>
              </w:rPr>
              <w:t xml:space="preserve"> владеть системой практических навыков, обеспечивающих сохранение и укрепление здоровья; навыками использования физкультурно-спортивной деятельности для повышения своих функциональных и двигательных возможностей для достижения личных жизненных и профессиональных целей.</w:t>
            </w:r>
            <w:r w:rsidRPr="006A0354">
              <w:rPr>
                <w:rFonts w:ascii="Times New Roman" w:hAnsi="Times New Roman" w:cs="Times New Roman"/>
                <w:b/>
                <w:sz w:val="24"/>
                <w:szCs w:val="24"/>
              </w:rPr>
              <w:t xml:space="preserve"> </w:t>
            </w:r>
          </w:p>
        </w:tc>
      </w:tr>
    </w:tbl>
    <w:p w14:paraId="237A10C0" w14:textId="77777777" w:rsidR="00423A53" w:rsidRPr="006A0354" w:rsidRDefault="00423A53" w:rsidP="006A0354">
      <w:pPr>
        <w:spacing w:after="0" w:line="360" w:lineRule="auto"/>
        <w:rPr>
          <w:rFonts w:ascii="Times New Roman" w:eastAsia="Times New Roman" w:hAnsi="Times New Roman" w:cs="Times New Roman"/>
          <w:b/>
          <w:sz w:val="24"/>
          <w:szCs w:val="24"/>
          <w:lang w:eastAsia="ru-RU"/>
        </w:rPr>
      </w:pPr>
    </w:p>
    <w:p w14:paraId="1CE1507F" w14:textId="77777777" w:rsidR="000D7ED1" w:rsidRPr="006A0354" w:rsidRDefault="000D7ED1" w:rsidP="006A0354">
      <w:pPr>
        <w:spacing w:after="0" w:line="36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 xml:space="preserve">2. РАСПРЕДЕЛЕНИЕ ЧАСОВ ДИСЦИПЛИНЫ ПО ФОРМАМ И ВИДАМ РАБОТ </w:t>
      </w:r>
    </w:p>
    <w:p w14:paraId="0AD9DB33" w14:textId="77777777" w:rsidR="000D7ED1" w:rsidRPr="006A0354" w:rsidRDefault="000D7ED1" w:rsidP="006A0354">
      <w:pPr>
        <w:spacing w:after="0" w:line="36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очной формы обучения</w:t>
      </w: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543"/>
        <w:gridCol w:w="969"/>
        <w:gridCol w:w="629"/>
        <w:gridCol w:w="716"/>
        <w:gridCol w:w="663"/>
        <w:gridCol w:w="2234"/>
      </w:tblGrid>
      <w:tr w:rsidR="006A0354" w:rsidRPr="006A0354" w14:paraId="16BC2587" w14:textId="77777777" w:rsidTr="008C6AB2">
        <w:trPr>
          <w:trHeight w:val="1158"/>
          <w:jc w:val="right"/>
        </w:trPr>
        <w:tc>
          <w:tcPr>
            <w:tcW w:w="567" w:type="dxa"/>
            <w:vMerge w:val="restart"/>
            <w:tcBorders>
              <w:top w:val="single" w:sz="4" w:space="0" w:color="auto"/>
              <w:left w:val="single" w:sz="4" w:space="0" w:color="auto"/>
              <w:bottom w:val="single" w:sz="4" w:space="0" w:color="auto"/>
              <w:right w:val="single" w:sz="4" w:space="0" w:color="auto"/>
            </w:tcBorders>
            <w:vAlign w:val="center"/>
          </w:tcPr>
          <w:p w14:paraId="62BAFCCE" w14:textId="77777777" w:rsidR="008C6AB2" w:rsidRPr="006A0354" w:rsidRDefault="008C6AB2" w:rsidP="006A0354">
            <w:pPr>
              <w:widowControl w:val="0"/>
              <w:spacing w:after="0" w:line="240" w:lineRule="auto"/>
              <w:jc w:val="center"/>
              <w:rPr>
                <w:rFonts w:ascii="Times New Roman" w:eastAsia="Times New Roman" w:hAnsi="Times New Roman" w:cs="Times New Roman"/>
                <w:b/>
                <w:sz w:val="24"/>
                <w:szCs w:val="24"/>
                <w:lang w:eastAsia="ru-RU"/>
              </w:rPr>
            </w:pPr>
          </w:p>
          <w:p w14:paraId="3A815D67" w14:textId="77777777" w:rsidR="008C6AB2" w:rsidRPr="006A0354" w:rsidRDefault="008C6AB2" w:rsidP="006A0354">
            <w:pPr>
              <w:widowControl w:val="0"/>
              <w:spacing w:after="0" w:line="240" w:lineRule="auto"/>
              <w:jc w:val="center"/>
              <w:rPr>
                <w:rFonts w:ascii="Times New Roman" w:eastAsia="Times New Roman" w:hAnsi="Times New Roman" w:cs="Times New Roman"/>
                <w:b/>
                <w:sz w:val="24"/>
                <w:szCs w:val="24"/>
                <w:lang w:eastAsia="ru-RU"/>
              </w:rPr>
            </w:pPr>
          </w:p>
          <w:p w14:paraId="0FE907D8" w14:textId="77777777" w:rsidR="008C6AB2" w:rsidRPr="006A0354" w:rsidRDefault="008C6AB2" w:rsidP="006A0354">
            <w:pPr>
              <w:widowControl w:val="0"/>
              <w:spacing w:after="0" w:line="24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w:t>
            </w:r>
          </w:p>
          <w:p w14:paraId="79DEB19F" w14:textId="77777777" w:rsidR="008C6AB2" w:rsidRPr="006A0354" w:rsidRDefault="008C6AB2" w:rsidP="006A0354">
            <w:pPr>
              <w:widowControl w:val="0"/>
              <w:spacing w:after="0" w:line="24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п/п</w:t>
            </w:r>
          </w:p>
        </w:tc>
        <w:tc>
          <w:tcPr>
            <w:tcW w:w="3543"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14:paraId="6F511DE4" w14:textId="77777777" w:rsidR="008C6AB2" w:rsidRPr="006A0354" w:rsidRDefault="008C6AB2" w:rsidP="006A0354">
            <w:pPr>
              <w:widowControl w:val="0"/>
              <w:spacing w:after="0" w:line="240" w:lineRule="auto"/>
              <w:jc w:val="center"/>
              <w:rPr>
                <w:rFonts w:ascii="Times New Roman" w:eastAsia="Times New Roman" w:hAnsi="Times New Roman" w:cs="Times New Roman"/>
                <w:b/>
                <w:sz w:val="24"/>
                <w:szCs w:val="24"/>
                <w:lang w:eastAsia="ru-RU"/>
              </w:rPr>
            </w:pPr>
          </w:p>
          <w:p w14:paraId="15F49ADC" w14:textId="77777777" w:rsidR="008C6AB2" w:rsidRPr="006A0354" w:rsidRDefault="008C6AB2" w:rsidP="006A0354">
            <w:pPr>
              <w:widowControl w:val="0"/>
              <w:spacing w:after="0" w:line="24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Темы дисциплины</w:t>
            </w:r>
          </w:p>
        </w:tc>
        <w:tc>
          <w:tcPr>
            <w:tcW w:w="2977" w:type="dxa"/>
            <w:gridSpan w:val="4"/>
            <w:tcBorders>
              <w:top w:val="single" w:sz="4" w:space="0" w:color="auto"/>
              <w:left w:val="single" w:sz="4" w:space="0" w:color="auto"/>
              <w:bottom w:val="single" w:sz="4" w:space="0" w:color="auto"/>
              <w:right w:val="single" w:sz="4" w:space="0" w:color="auto"/>
            </w:tcBorders>
            <w:vAlign w:val="center"/>
            <w:hideMark/>
          </w:tcPr>
          <w:p w14:paraId="63E5941B" w14:textId="77777777" w:rsidR="008C6AB2" w:rsidRPr="006A0354" w:rsidRDefault="008C6AB2" w:rsidP="006A0354">
            <w:pPr>
              <w:widowControl w:val="0"/>
              <w:spacing w:after="0" w:line="240" w:lineRule="auto"/>
              <w:jc w:val="both"/>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sz="4" w:space="0" w:color="auto"/>
              <w:left w:val="single" w:sz="4" w:space="0" w:color="auto"/>
              <w:bottom w:val="single" w:sz="4" w:space="0" w:color="auto"/>
              <w:right w:val="single" w:sz="4" w:space="0" w:color="auto"/>
            </w:tcBorders>
            <w:vAlign w:val="center"/>
          </w:tcPr>
          <w:p w14:paraId="796FB3C2" w14:textId="77777777" w:rsidR="008C6AB2" w:rsidRPr="006A0354" w:rsidRDefault="008C6AB2" w:rsidP="006A0354">
            <w:pPr>
              <w:widowControl w:val="0"/>
              <w:spacing w:after="0" w:line="24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Формы текущего контроля успеваемости</w:t>
            </w:r>
          </w:p>
          <w:p w14:paraId="4D502584" w14:textId="77777777" w:rsidR="008C6AB2" w:rsidRPr="006A0354" w:rsidRDefault="008C6AB2" w:rsidP="006A0354">
            <w:pPr>
              <w:widowControl w:val="0"/>
              <w:spacing w:after="0" w:line="240" w:lineRule="auto"/>
              <w:jc w:val="center"/>
              <w:rPr>
                <w:rFonts w:ascii="Times New Roman" w:eastAsia="Times New Roman" w:hAnsi="Times New Roman" w:cs="Times New Roman"/>
                <w:i/>
                <w:sz w:val="24"/>
                <w:szCs w:val="24"/>
                <w:lang w:eastAsia="ru-RU"/>
              </w:rPr>
            </w:pPr>
          </w:p>
        </w:tc>
      </w:tr>
      <w:tr w:rsidR="006A0354" w:rsidRPr="006A0354" w14:paraId="55C597D3" w14:textId="77777777" w:rsidTr="008C6AB2">
        <w:trPr>
          <w:jc w:val="righ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4AF86716" w14:textId="77777777" w:rsidR="008C6AB2" w:rsidRPr="006A0354" w:rsidRDefault="008C6AB2" w:rsidP="006A0354">
            <w:pPr>
              <w:spacing w:after="0"/>
              <w:rPr>
                <w:rFonts w:ascii="Times New Roman" w:eastAsia="Times New Roman" w:hAnsi="Times New Roman" w:cs="Times New Roman"/>
                <w:b/>
                <w:sz w:val="24"/>
                <w:szCs w:val="24"/>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69795ED" w14:textId="77777777" w:rsidR="008C6AB2" w:rsidRPr="006A0354" w:rsidRDefault="008C6AB2" w:rsidP="006A0354">
            <w:pPr>
              <w:spacing w:after="0"/>
              <w:rPr>
                <w:rFonts w:ascii="Times New Roman" w:eastAsia="Times New Roman" w:hAnsi="Times New Roman" w:cs="Times New Roman"/>
                <w:b/>
                <w:sz w:val="24"/>
                <w:szCs w:val="24"/>
                <w:lang w:eastAsia="ru-RU"/>
              </w:rPr>
            </w:pPr>
          </w:p>
        </w:tc>
        <w:tc>
          <w:tcPr>
            <w:tcW w:w="969" w:type="dxa"/>
            <w:tcBorders>
              <w:top w:val="single" w:sz="4" w:space="0" w:color="auto"/>
              <w:left w:val="single" w:sz="4" w:space="0" w:color="auto"/>
              <w:bottom w:val="single" w:sz="4" w:space="0" w:color="auto"/>
              <w:right w:val="single" w:sz="4" w:space="0" w:color="auto"/>
            </w:tcBorders>
            <w:vAlign w:val="center"/>
            <w:hideMark/>
          </w:tcPr>
          <w:p w14:paraId="705F8441"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всего</w:t>
            </w:r>
          </w:p>
        </w:tc>
        <w:tc>
          <w:tcPr>
            <w:tcW w:w="629" w:type="dxa"/>
            <w:tcBorders>
              <w:top w:val="single" w:sz="4" w:space="0" w:color="auto"/>
              <w:left w:val="single" w:sz="4" w:space="0" w:color="auto"/>
              <w:bottom w:val="single" w:sz="4" w:space="0" w:color="auto"/>
              <w:right w:val="single" w:sz="4" w:space="0" w:color="auto"/>
            </w:tcBorders>
            <w:vAlign w:val="center"/>
            <w:hideMark/>
          </w:tcPr>
          <w:p w14:paraId="1B61A5AE"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л/з</w:t>
            </w:r>
          </w:p>
        </w:tc>
        <w:tc>
          <w:tcPr>
            <w:tcW w:w="716" w:type="dxa"/>
            <w:tcBorders>
              <w:top w:val="single" w:sz="4" w:space="0" w:color="auto"/>
              <w:left w:val="single" w:sz="4" w:space="0" w:color="auto"/>
              <w:bottom w:val="single" w:sz="4" w:space="0" w:color="auto"/>
              <w:right w:val="single" w:sz="4" w:space="0" w:color="auto"/>
            </w:tcBorders>
            <w:vAlign w:val="center"/>
            <w:hideMark/>
          </w:tcPr>
          <w:p w14:paraId="0C1DC5A0"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п/з</w:t>
            </w:r>
          </w:p>
        </w:tc>
        <w:tc>
          <w:tcPr>
            <w:tcW w:w="663" w:type="dxa"/>
            <w:tcBorders>
              <w:top w:val="single" w:sz="4" w:space="0" w:color="auto"/>
              <w:left w:val="single" w:sz="4" w:space="0" w:color="auto"/>
              <w:bottom w:val="single" w:sz="4" w:space="0" w:color="auto"/>
              <w:right w:val="single" w:sz="4" w:space="0" w:color="auto"/>
            </w:tcBorders>
            <w:vAlign w:val="center"/>
            <w:hideMark/>
          </w:tcPr>
          <w:p w14:paraId="6D33548D"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с/р</w:t>
            </w:r>
          </w:p>
        </w:tc>
        <w:tc>
          <w:tcPr>
            <w:tcW w:w="2234" w:type="dxa"/>
            <w:vMerge/>
            <w:tcBorders>
              <w:top w:val="single" w:sz="4" w:space="0" w:color="auto"/>
              <w:left w:val="single" w:sz="4" w:space="0" w:color="auto"/>
              <w:bottom w:val="single" w:sz="4" w:space="0" w:color="auto"/>
              <w:right w:val="single" w:sz="4" w:space="0" w:color="auto"/>
            </w:tcBorders>
            <w:vAlign w:val="center"/>
            <w:hideMark/>
          </w:tcPr>
          <w:p w14:paraId="653FA5B9" w14:textId="77777777" w:rsidR="008C6AB2" w:rsidRPr="006A0354" w:rsidRDefault="008C6AB2" w:rsidP="006A0354">
            <w:pPr>
              <w:spacing w:after="0"/>
              <w:rPr>
                <w:rFonts w:ascii="Times New Roman" w:eastAsia="Times New Roman" w:hAnsi="Times New Roman" w:cs="Times New Roman"/>
                <w:i/>
                <w:sz w:val="24"/>
                <w:szCs w:val="24"/>
                <w:lang w:eastAsia="ru-RU"/>
              </w:rPr>
            </w:pPr>
          </w:p>
        </w:tc>
      </w:tr>
      <w:tr w:rsidR="006A0354" w:rsidRPr="006A0354" w14:paraId="02A5EA9A"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185E6FE4"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1</w:t>
            </w:r>
          </w:p>
        </w:tc>
        <w:tc>
          <w:tcPr>
            <w:tcW w:w="3543" w:type="dxa"/>
            <w:tcBorders>
              <w:top w:val="single" w:sz="4" w:space="0" w:color="auto"/>
              <w:left w:val="single" w:sz="4" w:space="0" w:color="auto"/>
              <w:bottom w:val="single" w:sz="4" w:space="0" w:color="auto"/>
              <w:right w:val="single" w:sz="4" w:space="0" w:color="auto"/>
            </w:tcBorders>
          </w:tcPr>
          <w:p w14:paraId="79F7496D" w14:textId="77777777" w:rsidR="008C6AB2" w:rsidRPr="006A0354" w:rsidRDefault="008C6AB2" w:rsidP="006A0354">
            <w:pPr>
              <w:spacing w:after="0"/>
              <w:jc w:val="both"/>
              <w:rPr>
                <w:rFonts w:ascii="Times New Roman" w:hAnsi="Times New Roman" w:cs="Times New Roman"/>
                <w:sz w:val="24"/>
                <w:szCs w:val="24"/>
              </w:rPr>
            </w:pPr>
            <w:r w:rsidRPr="006A0354">
              <w:rPr>
                <w:rFonts w:ascii="Times New Roman" w:hAnsi="Times New Roman" w:cs="Times New Roman"/>
                <w:sz w:val="24"/>
                <w:szCs w:val="24"/>
              </w:rPr>
              <w:t>Физическая культура в профессиональной подготовке студентов</w:t>
            </w:r>
          </w:p>
        </w:tc>
        <w:tc>
          <w:tcPr>
            <w:tcW w:w="969" w:type="dxa"/>
            <w:tcBorders>
              <w:top w:val="single" w:sz="4" w:space="0" w:color="auto"/>
              <w:left w:val="single" w:sz="4" w:space="0" w:color="auto"/>
              <w:bottom w:val="single" w:sz="4" w:space="0" w:color="auto"/>
              <w:right w:val="single" w:sz="4" w:space="0" w:color="auto"/>
            </w:tcBorders>
            <w:vAlign w:val="center"/>
          </w:tcPr>
          <w:p w14:paraId="1EC8E55E"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14:paraId="1C1409E9" w14:textId="77777777" w:rsidR="008C6AB2" w:rsidRPr="006A0354" w:rsidRDefault="008C6AB2" w:rsidP="006A0354">
            <w:pPr>
              <w:spacing w:after="0"/>
              <w:jc w:val="center"/>
              <w:rPr>
                <w:rFonts w:ascii="Times New Roman" w:hAnsi="Times New Roman" w:cs="Times New Roman"/>
              </w:rPr>
            </w:pPr>
            <w:r w:rsidRPr="006A0354">
              <w:rPr>
                <w:rFonts w:ascii="Times New Roman" w:hAnsi="Times New Roman" w:cs="Times New Roman"/>
              </w:rPr>
              <w:t>4</w:t>
            </w:r>
          </w:p>
        </w:tc>
        <w:tc>
          <w:tcPr>
            <w:tcW w:w="716" w:type="dxa"/>
            <w:tcBorders>
              <w:top w:val="single" w:sz="4" w:space="0" w:color="auto"/>
              <w:left w:val="single" w:sz="4" w:space="0" w:color="auto"/>
              <w:bottom w:val="single" w:sz="4" w:space="0" w:color="auto"/>
              <w:right w:val="single" w:sz="4" w:space="0" w:color="auto"/>
            </w:tcBorders>
            <w:vAlign w:val="center"/>
          </w:tcPr>
          <w:p w14:paraId="47CD036A" w14:textId="77777777" w:rsidR="008C6AB2" w:rsidRPr="006A0354" w:rsidRDefault="008C6AB2" w:rsidP="006A0354">
            <w:pPr>
              <w:spacing w:after="0"/>
              <w:jc w:val="center"/>
              <w:rPr>
                <w:rFonts w:ascii="Times New Roman" w:hAnsi="Times New Roman" w:cs="Times New Roman"/>
              </w:rPr>
            </w:pPr>
            <w:r w:rsidRPr="006A0354">
              <w:rPr>
                <w:rFonts w:ascii="Times New Roman" w:hAnsi="Times New Roman" w:cs="Times New Roman"/>
              </w:rPr>
              <w:t>4</w:t>
            </w:r>
          </w:p>
        </w:tc>
        <w:tc>
          <w:tcPr>
            <w:tcW w:w="663" w:type="dxa"/>
            <w:tcBorders>
              <w:top w:val="single" w:sz="4" w:space="0" w:color="auto"/>
              <w:left w:val="single" w:sz="4" w:space="0" w:color="auto"/>
              <w:bottom w:val="single" w:sz="4" w:space="0" w:color="auto"/>
              <w:right w:val="single" w:sz="4" w:space="0" w:color="auto"/>
            </w:tcBorders>
            <w:vAlign w:val="center"/>
          </w:tcPr>
          <w:p w14:paraId="1F08D632"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310E0A17" w14:textId="77777777" w:rsidR="008C6AB2" w:rsidRPr="006A0354" w:rsidRDefault="008C6AB2" w:rsidP="006A0354">
            <w:pPr>
              <w:suppressAutoHyphens/>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реферат, доклад, эссе, тест</w:t>
            </w:r>
          </w:p>
        </w:tc>
      </w:tr>
      <w:tr w:rsidR="006A0354" w:rsidRPr="006A0354" w14:paraId="1990187D"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3225CC0B"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2</w:t>
            </w:r>
          </w:p>
        </w:tc>
        <w:tc>
          <w:tcPr>
            <w:tcW w:w="3543" w:type="dxa"/>
            <w:tcBorders>
              <w:top w:val="single" w:sz="4" w:space="0" w:color="auto"/>
              <w:left w:val="single" w:sz="4" w:space="0" w:color="auto"/>
              <w:bottom w:val="single" w:sz="4" w:space="0" w:color="auto"/>
              <w:right w:val="single" w:sz="4" w:space="0" w:color="auto"/>
            </w:tcBorders>
          </w:tcPr>
          <w:p w14:paraId="6F11A161" w14:textId="77777777" w:rsidR="008C6AB2" w:rsidRPr="006A0354" w:rsidRDefault="008C6AB2" w:rsidP="006A0354">
            <w:pPr>
              <w:spacing w:after="0"/>
              <w:jc w:val="both"/>
              <w:rPr>
                <w:rFonts w:ascii="Times New Roman" w:hAnsi="Times New Roman" w:cs="Times New Roman"/>
                <w:sz w:val="24"/>
                <w:szCs w:val="24"/>
              </w:rPr>
            </w:pPr>
            <w:r w:rsidRPr="006A0354">
              <w:rPr>
                <w:rFonts w:ascii="Times New Roman" w:hAnsi="Times New Roman" w:cs="Times New Roman"/>
                <w:sz w:val="24"/>
                <w:szCs w:val="24"/>
              </w:rPr>
              <w:t xml:space="preserve">Социально-биологические основы физической культуры.  </w:t>
            </w:r>
          </w:p>
        </w:tc>
        <w:tc>
          <w:tcPr>
            <w:tcW w:w="969" w:type="dxa"/>
            <w:tcBorders>
              <w:top w:val="single" w:sz="4" w:space="0" w:color="auto"/>
              <w:left w:val="single" w:sz="4" w:space="0" w:color="auto"/>
              <w:bottom w:val="single" w:sz="4" w:space="0" w:color="auto"/>
              <w:right w:val="single" w:sz="4" w:space="0" w:color="auto"/>
            </w:tcBorders>
            <w:vAlign w:val="center"/>
          </w:tcPr>
          <w:p w14:paraId="1268FFDA"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14:paraId="612BFA2D" w14:textId="77777777" w:rsidR="008C6AB2" w:rsidRPr="006A0354" w:rsidRDefault="008C6AB2" w:rsidP="006A0354">
            <w:pPr>
              <w:spacing w:after="0"/>
              <w:jc w:val="center"/>
              <w:rPr>
                <w:rFonts w:ascii="Times New Roman" w:hAnsi="Times New Roman" w:cs="Times New Roman"/>
              </w:rPr>
            </w:pPr>
            <w:r w:rsidRPr="006A0354">
              <w:rPr>
                <w:rFonts w:ascii="Times New Roman" w:hAnsi="Times New Roman" w:cs="Times New Roman"/>
              </w:rPr>
              <w:t>4</w:t>
            </w:r>
          </w:p>
        </w:tc>
        <w:tc>
          <w:tcPr>
            <w:tcW w:w="716" w:type="dxa"/>
            <w:tcBorders>
              <w:top w:val="single" w:sz="4" w:space="0" w:color="auto"/>
              <w:left w:val="single" w:sz="4" w:space="0" w:color="auto"/>
              <w:bottom w:val="single" w:sz="4" w:space="0" w:color="auto"/>
              <w:right w:val="single" w:sz="4" w:space="0" w:color="auto"/>
            </w:tcBorders>
            <w:vAlign w:val="center"/>
          </w:tcPr>
          <w:p w14:paraId="6F298216" w14:textId="77777777" w:rsidR="008C6AB2" w:rsidRPr="006A0354" w:rsidRDefault="008C6AB2" w:rsidP="006A0354">
            <w:pPr>
              <w:spacing w:after="0"/>
              <w:jc w:val="center"/>
              <w:rPr>
                <w:rFonts w:ascii="Times New Roman" w:hAnsi="Times New Roman" w:cs="Times New Roman"/>
              </w:rPr>
            </w:pPr>
            <w:r w:rsidRPr="006A0354">
              <w:rPr>
                <w:rFonts w:ascii="Times New Roman" w:hAnsi="Times New Roman" w:cs="Times New Roman"/>
              </w:rPr>
              <w:t>4</w:t>
            </w:r>
          </w:p>
        </w:tc>
        <w:tc>
          <w:tcPr>
            <w:tcW w:w="663" w:type="dxa"/>
            <w:tcBorders>
              <w:top w:val="single" w:sz="4" w:space="0" w:color="auto"/>
              <w:left w:val="single" w:sz="4" w:space="0" w:color="auto"/>
              <w:bottom w:val="single" w:sz="4" w:space="0" w:color="auto"/>
              <w:right w:val="single" w:sz="4" w:space="0" w:color="auto"/>
            </w:tcBorders>
            <w:vAlign w:val="center"/>
          </w:tcPr>
          <w:p w14:paraId="26707BDB"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444C4FC2" w14:textId="77777777" w:rsidR="008C6AB2" w:rsidRPr="006A0354" w:rsidRDefault="008C6AB2" w:rsidP="006A0354">
            <w:pPr>
              <w:suppressAutoHyphens/>
              <w:snapToGrid w:val="0"/>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 xml:space="preserve">реферат, доклад, эссе, тест </w:t>
            </w:r>
          </w:p>
          <w:p w14:paraId="3E9C9F17" w14:textId="77777777" w:rsidR="008C6AB2" w:rsidRPr="006A0354" w:rsidRDefault="008C6AB2" w:rsidP="006A0354">
            <w:pPr>
              <w:suppressAutoHyphens/>
              <w:snapToGrid w:val="0"/>
              <w:spacing w:after="0" w:line="240" w:lineRule="auto"/>
              <w:jc w:val="center"/>
              <w:rPr>
                <w:rFonts w:ascii="Times New Roman" w:eastAsia="Calibri" w:hAnsi="Times New Roman" w:cs="Times New Roman"/>
                <w:sz w:val="24"/>
                <w:szCs w:val="24"/>
                <w:lang w:eastAsia="ar-SA"/>
              </w:rPr>
            </w:pPr>
          </w:p>
        </w:tc>
      </w:tr>
      <w:tr w:rsidR="006A0354" w:rsidRPr="006A0354" w14:paraId="31D7D1CD"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480832CD"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3</w:t>
            </w:r>
          </w:p>
        </w:tc>
        <w:tc>
          <w:tcPr>
            <w:tcW w:w="3543" w:type="dxa"/>
            <w:tcBorders>
              <w:top w:val="single" w:sz="4" w:space="0" w:color="auto"/>
              <w:left w:val="single" w:sz="4" w:space="0" w:color="auto"/>
              <w:bottom w:val="single" w:sz="4" w:space="0" w:color="auto"/>
              <w:right w:val="single" w:sz="4" w:space="0" w:color="auto"/>
            </w:tcBorders>
          </w:tcPr>
          <w:p w14:paraId="7D91AF92" w14:textId="77777777" w:rsidR="008C6AB2" w:rsidRPr="006A0354" w:rsidRDefault="008C6AB2" w:rsidP="006A0354">
            <w:pPr>
              <w:spacing w:after="0"/>
              <w:jc w:val="both"/>
              <w:rPr>
                <w:rFonts w:ascii="Times New Roman" w:hAnsi="Times New Roman" w:cs="Times New Roman"/>
                <w:sz w:val="24"/>
                <w:szCs w:val="24"/>
              </w:rPr>
            </w:pPr>
            <w:r w:rsidRPr="006A0354">
              <w:rPr>
                <w:rFonts w:ascii="Times New Roman" w:hAnsi="Times New Roman" w:cs="Times New Roman"/>
                <w:bCs/>
                <w:sz w:val="24"/>
                <w:szCs w:val="24"/>
              </w:rPr>
              <w:t xml:space="preserve">Основы здорового образа жизни студента. Физическая   культура в обеспечении здоровья </w:t>
            </w:r>
          </w:p>
        </w:tc>
        <w:tc>
          <w:tcPr>
            <w:tcW w:w="969" w:type="dxa"/>
            <w:tcBorders>
              <w:top w:val="single" w:sz="4" w:space="0" w:color="auto"/>
              <w:left w:val="single" w:sz="4" w:space="0" w:color="auto"/>
              <w:bottom w:val="single" w:sz="4" w:space="0" w:color="auto"/>
              <w:right w:val="single" w:sz="4" w:space="0" w:color="auto"/>
            </w:tcBorders>
            <w:vAlign w:val="center"/>
          </w:tcPr>
          <w:p w14:paraId="590970B8"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16</w:t>
            </w:r>
          </w:p>
        </w:tc>
        <w:tc>
          <w:tcPr>
            <w:tcW w:w="629" w:type="dxa"/>
            <w:tcBorders>
              <w:top w:val="single" w:sz="4" w:space="0" w:color="auto"/>
              <w:left w:val="single" w:sz="4" w:space="0" w:color="auto"/>
              <w:bottom w:val="single" w:sz="4" w:space="0" w:color="auto"/>
              <w:right w:val="single" w:sz="4" w:space="0" w:color="auto"/>
            </w:tcBorders>
            <w:vAlign w:val="center"/>
          </w:tcPr>
          <w:p w14:paraId="5A362646" w14:textId="77777777" w:rsidR="008C6AB2" w:rsidRPr="006A0354" w:rsidRDefault="008C6AB2" w:rsidP="006A0354">
            <w:pPr>
              <w:spacing w:after="0"/>
              <w:jc w:val="center"/>
              <w:rPr>
                <w:rFonts w:ascii="Times New Roman" w:hAnsi="Times New Roman" w:cs="Times New Roman"/>
              </w:rPr>
            </w:pPr>
            <w:r w:rsidRPr="006A0354">
              <w:rPr>
                <w:rFonts w:ascii="Times New Roman" w:hAnsi="Times New Roman" w:cs="Times New Roman"/>
              </w:rPr>
              <w:t>8</w:t>
            </w:r>
          </w:p>
        </w:tc>
        <w:tc>
          <w:tcPr>
            <w:tcW w:w="716" w:type="dxa"/>
            <w:tcBorders>
              <w:top w:val="single" w:sz="4" w:space="0" w:color="auto"/>
              <w:left w:val="single" w:sz="4" w:space="0" w:color="auto"/>
              <w:bottom w:val="single" w:sz="4" w:space="0" w:color="auto"/>
              <w:right w:val="single" w:sz="4" w:space="0" w:color="auto"/>
            </w:tcBorders>
            <w:vAlign w:val="center"/>
          </w:tcPr>
          <w:p w14:paraId="6A6726B1" w14:textId="77777777" w:rsidR="008C6AB2" w:rsidRPr="006A0354" w:rsidRDefault="008C6AB2" w:rsidP="006A0354">
            <w:pPr>
              <w:spacing w:after="0"/>
              <w:jc w:val="center"/>
              <w:rPr>
                <w:rFonts w:ascii="Times New Roman" w:hAnsi="Times New Roman" w:cs="Times New Roman"/>
              </w:rPr>
            </w:pPr>
            <w:r w:rsidRPr="006A0354">
              <w:rPr>
                <w:rFonts w:ascii="Times New Roman" w:hAnsi="Times New Roman" w:cs="Times New Roman"/>
              </w:rPr>
              <w:t>8</w:t>
            </w:r>
          </w:p>
        </w:tc>
        <w:tc>
          <w:tcPr>
            <w:tcW w:w="663" w:type="dxa"/>
            <w:tcBorders>
              <w:top w:val="single" w:sz="4" w:space="0" w:color="auto"/>
              <w:left w:val="single" w:sz="4" w:space="0" w:color="auto"/>
              <w:bottom w:val="single" w:sz="4" w:space="0" w:color="auto"/>
              <w:right w:val="single" w:sz="4" w:space="0" w:color="auto"/>
            </w:tcBorders>
            <w:vAlign w:val="center"/>
          </w:tcPr>
          <w:p w14:paraId="12443749"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5E099CF8" w14:textId="77777777" w:rsidR="008C6AB2" w:rsidRPr="006A0354" w:rsidRDefault="008C6AB2" w:rsidP="006A0354">
            <w:pPr>
              <w:spacing w:after="0" w:line="240" w:lineRule="auto"/>
              <w:jc w:val="center"/>
              <w:rPr>
                <w:rFonts w:ascii="Times New Roman" w:eastAsia="Times New Roman" w:hAnsi="Times New Roman" w:cs="Times New Roman"/>
                <w:i/>
                <w:sz w:val="24"/>
                <w:szCs w:val="24"/>
                <w:lang w:eastAsia="ru-RU"/>
              </w:rPr>
            </w:pPr>
            <w:r w:rsidRPr="006A0354">
              <w:rPr>
                <w:rFonts w:ascii="Times New Roman" w:eastAsia="Calibri" w:hAnsi="Times New Roman" w:cs="Times New Roman"/>
                <w:sz w:val="24"/>
                <w:szCs w:val="24"/>
                <w:lang w:eastAsia="ar-SA"/>
              </w:rPr>
              <w:t xml:space="preserve">реферат, доклад, эссе, тест </w:t>
            </w:r>
          </w:p>
        </w:tc>
      </w:tr>
      <w:tr w:rsidR="006A0354" w:rsidRPr="006A0354" w14:paraId="6241AE4C"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3F987B0B"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4</w:t>
            </w:r>
          </w:p>
        </w:tc>
        <w:tc>
          <w:tcPr>
            <w:tcW w:w="3543" w:type="dxa"/>
            <w:tcBorders>
              <w:top w:val="single" w:sz="4" w:space="0" w:color="auto"/>
              <w:left w:val="single" w:sz="4" w:space="0" w:color="auto"/>
              <w:bottom w:val="single" w:sz="4" w:space="0" w:color="auto"/>
              <w:right w:val="single" w:sz="4" w:space="0" w:color="auto"/>
            </w:tcBorders>
          </w:tcPr>
          <w:p w14:paraId="57B5191B" w14:textId="77777777" w:rsidR="008C6AB2" w:rsidRPr="006A0354" w:rsidRDefault="008C6AB2" w:rsidP="006A0354">
            <w:pPr>
              <w:spacing w:after="0"/>
              <w:jc w:val="both"/>
              <w:rPr>
                <w:rFonts w:ascii="Times New Roman" w:hAnsi="Times New Roman" w:cs="Times New Roman"/>
                <w:sz w:val="24"/>
                <w:szCs w:val="24"/>
              </w:rPr>
            </w:pPr>
            <w:r w:rsidRPr="006A0354">
              <w:rPr>
                <w:rFonts w:ascii="Times New Roman" w:hAnsi="Times New Roman" w:cs="Times New Roman"/>
                <w:bCs/>
                <w:sz w:val="24"/>
                <w:szCs w:val="24"/>
              </w:rPr>
              <w:t xml:space="preserve">Психофизиологические основы учебного труда и интеллектуальной деятельности. Средства физической культуры в регулировании работоспособности </w:t>
            </w:r>
          </w:p>
        </w:tc>
        <w:tc>
          <w:tcPr>
            <w:tcW w:w="969" w:type="dxa"/>
            <w:tcBorders>
              <w:top w:val="single" w:sz="4" w:space="0" w:color="auto"/>
              <w:left w:val="single" w:sz="4" w:space="0" w:color="auto"/>
              <w:bottom w:val="single" w:sz="4" w:space="0" w:color="auto"/>
              <w:right w:val="single" w:sz="4" w:space="0" w:color="auto"/>
            </w:tcBorders>
            <w:vAlign w:val="center"/>
          </w:tcPr>
          <w:p w14:paraId="5990FEEB"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16</w:t>
            </w:r>
          </w:p>
        </w:tc>
        <w:tc>
          <w:tcPr>
            <w:tcW w:w="629" w:type="dxa"/>
            <w:tcBorders>
              <w:top w:val="single" w:sz="4" w:space="0" w:color="auto"/>
              <w:left w:val="single" w:sz="4" w:space="0" w:color="auto"/>
              <w:bottom w:val="single" w:sz="4" w:space="0" w:color="auto"/>
              <w:right w:val="single" w:sz="4" w:space="0" w:color="auto"/>
            </w:tcBorders>
            <w:vAlign w:val="center"/>
          </w:tcPr>
          <w:p w14:paraId="2A905C9B" w14:textId="77777777" w:rsidR="008C6AB2" w:rsidRPr="006A0354" w:rsidRDefault="008C6AB2" w:rsidP="006A0354">
            <w:pPr>
              <w:spacing w:after="0"/>
              <w:jc w:val="center"/>
              <w:rPr>
                <w:rFonts w:ascii="Times New Roman" w:hAnsi="Times New Roman" w:cs="Times New Roman"/>
              </w:rPr>
            </w:pPr>
            <w:r w:rsidRPr="006A0354">
              <w:rPr>
                <w:rFonts w:ascii="Times New Roman" w:hAnsi="Times New Roman" w:cs="Times New Roman"/>
              </w:rPr>
              <w:t>8</w:t>
            </w:r>
          </w:p>
        </w:tc>
        <w:tc>
          <w:tcPr>
            <w:tcW w:w="716" w:type="dxa"/>
            <w:tcBorders>
              <w:top w:val="single" w:sz="4" w:space="0" w:color="auto"/>
              <w:left w:val="single" w:sz="4" w:space="0" w:color="auto"/>
              <w:bottom w:val="single" w:sz="4" w:space="0" w:color="auto"/>
              <w:right w:val="single" w:sz="4" w:space="0" w:color="auto"/>
            </w:tcBorders>
            <w:vAlign w:val="center"/>
          </w:tcPr>
          <w:p w14:paraId="7F3D7AF9" w14:textId="77777777" w:rsidR="008C6AB2" w:rsidRPr="006A0354" w:rsidRDefault="008C6AB2" w:rsidP="006A0354">
            <w:pPr>
              <w:spacing w:after="0"/>
              <w:jc w:val="center"/>
              <w:rPr>
                <w:rFonts w:ascii="Times New Roman" w:hAnsi="Times New Roman" w:cs="Times New Roman"/>
              </w:rPr>
            </w:pPr>
            <w:r w:rsidRPr="006A0354">
              <w:rPr>
                <w:rFonts w:ascii="Times New Roman" w:hAnsi="Times New Roman" w:cs="Times New Roman"/>
              </w:rPr>
              <w:t>8</w:t>
            </w:r>
          </w:p>
        </w:tc>
        <w:tc>
          <w:tcPr>
            <w:tcW w:w="663" w:type="dxa"/>
            <w:tcBorders>
              <w:top w:val="single" w:sz="4" w:space="0" w:color="auto"/>
              <w:left w:val="single" w:sz="4" w:space="0" w:color="auto"/>
              <w:bottom w:val="single" w:sz="4" w:space="0" w:color="auto"/>
              <w:right w:val="single" w:sz="4" w:space="0" w:color="auto"/>
            </w:tcBorders>
            <w:vAlign w:val="center"/>
          </w:tcPr>
          <w:p w14:paraId="74A3AC66"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4619AE54" w14:textId="77777777" w:rsidR="008C6AB2" w:rsidRPr="006A0354" w:rsidRDefault="008C6AB2" w:rsidP="006A0354">
            <w:pPr>
              <w:suppressAutoHyphens/>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реферат, доклад, эссе, тест</w:t>
            </w:r>
          </w:p>
        </w:tc>
      </w:tr>
      <w:tr w:rsidR="006A0354" w:rsidRPr="006A0354" w14:paraId="09207D66"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0CC87506"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5</w:t>
            </w:r>
          </w:p>
        </w:tc>
        <w:tc>
          <w:tcPr>
            <w:tcW w:w="3543" w:type="dxa"/>
            <w:tcBorders>
              <w:top w:val="single" w:sz="4" w:space="0" w:color="auto"/>
              <w:left w:val="single" w:sz="4" w:space="0" w:color="auto"/>
              <w:bottom w:val="single" w:sz="4" w:space="0" w:color="auto"/>
              <w:right w:val="single" w:sz="4" w:space="0" w:color="auto"/>
            </w:tcBorders>
          </w:tcPr>
          <w:p w14:paraId="013E31BD" w14:textId="77777777" w:rsidR="008C6AB2" w:rsidRPr="006A0354" w:rsidRDefault="008C6AB2" w:rsidP="006A0354">
            <w:pPr>
              <w:spacing w:after="0"/>
              <w:jc w:val="both"/>
              <w:rPr>
                <w:rFonts w:ascii="Times New Roman" w:hAnsi="Times New Roman" w:cs="Times New Roman"/>
                <w:sz w:val="24"/>
                <w:szCs w:val="24"/>
              </w:rPr>
            </w:pPr>
            <w:r w:rsidRPr="006A0354">
              <w:rPr>
                <w:rFonts w:ascii="Times New Roman" w:hAnsi="Times New Roman" w:cs="Times New Roman"/>
                <w:bCs/>
                <w:sz w:val="24"/>
                <w:szCs w:val="24"/>
              </w:rPr>
              <w:t>Общая физическая и спортивная подготовка в системе физического -воспитания. Спорт и индивидуальный выбор видов спорта или систем физических упражнений</w:t>
            </w:r>
            <w:r w:rsidRPr="006A0354">
              <w:rPr>
                <w:rFonts w:ascii="Times New Roman" w:hAnsi="Times New Roman" w:cs="Times New Roman"/>
                <w:sz w:val="24"/>
                <w:szCs w:val="24"/>
              </w:rPr>
              <w:t xml:space="preserve"> </w:t>
            </w:r>
          </w:p>
        </w:tc>
        <w:tc>
          <w:tcPr>
            <w:tcW w:w="969" w:type="dxa"/>
            <w:tcBorders>
              <w:top w:val="single" w:sz="4" w:space="0" w:color="auto"/>
              <w:left w:val="single" w:sz="4" w:space="0" w:color="auto"/>
              <w:bottom w:val="single" w:sz="4" w:space="0" w:color="auto"/>
              <w:right w:val="single" w:sz="4" w:space="0" w:color="auto"/>
            </w:tcBorders>
            <w:vAlign w:val="center"/>
          </w:tcPr>
          <w:p w14:paraId="4A06C8DF"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16</w:t>
            </w:r>
          </w:p>
        </w:tc>
        <w:tc>
          <w:tcPr>
            <w:tcW w:w="629" w:type="dxa"/>
            <w:tcBorders>
              <w:top w:val="single" w:sz="4" w:space="0" w:color="auto"/>
              <w:left w:val="single" w:sz="4" w:space="0" w:color="auto"/>
              <w:bottom w:val="single" w:sz="4" w:space="0" w:color="auto"/>
              <w:right w:val="single" w:sz="4" w:space="0" w:color="auto"/>
            </w:tcBorders>
            <w:vAlign w:val="center"/>
          </w:tcPr>
          <w:p w14:paraId="0154E91C" w14:textId="77777777" w:rsidR="008C6AB2" w:rsidRPr="006A0354" w:rsidRDefault="008C6AB2" w:rsidP="006A0354">
            <w:pPr>
              <w:spacing w:after="0"/>
              <w:jc w:val="center"/>
              <w:rPr>
                <w:rFonts w:ascii="Times New Roman" w:hAnsi="Times New Roman" w:cs="Times New Roman"/>
              </w:rPr>
            </w:pPr>
            <w:r w:rsidRPr="006A0354">
              <w:rPr>
                <w:rFonts w:ascii="Times New Roman" w:hAnsi="Times New Roman" w:cs="Times New Roman"/>
              </w:rPr>
              <w:t>8</w:t>
            </w:r>
          </w:p>
        </w:tc>
        <w:tc>
          <w:tcPr>
            <w:tcW w:w="716" w:type="dxa"/>
            <w:tcBorders>
              <w:top w:val="single" w:sz="4" w:space="0" w:color="auto"/>
              <w:left w:val="single" w:sz="4" w:space="0" w:color="auto"/>
              <w:bottom w:val="single" w:sz="4" w:space="0" w:color="auto"/>
              <w:right w:val="single" w:sz="4" w:space="0" w:color="auto"/>
            </w:tcBorders>
            <w:vAlign w:val="center"/>
          </w:tcPr>
          <w:p w14:paraId="317F8ACC" w14:textId="77777777" w:rsidR="008C6AB2" w:rsidRPr="006A0354" w:rsidRDefault="008C6AB2" w:rsidP="006A0354">
            <w:pPr>
              <w:spacing w:after="0"/>
              <w:jc w:val="center"/>
              <w:rPr>
                <w:rFonts w:ascii="Times New Roman" w:hAnsi="Times New Roman" w:cs="Times New Roman"/>
              </w:rPr>
            </w:pPr>
            <w:r w:rsidRPr="006A0354">
              <w:rPr>
                <w:rFonts w:ascii="Times New Roman" w:hAnsi="Times New Roman" w:cs="Times New Roman"/>
              </w:rPr>
              <w:t>8</w:t>
            </w:r>
          </w:p>
        </w:tc>
        <w:tc>
          <w:tcPr>
            <w:tcW w:w="663" w:type="dxa"/>
            <w:tcBorders>
              <w:top w:val="single" w:sz="4" w:space="0" w:color="auto"/>
              <w:left w:val="single" w:sz="4" w:space="0" w:color="auto"/>
              <w:bottom w:val="single" w:sz="4" w:space="0" w:color="auto"/>
              <w:right w:val="single" w:sz="4" w:space="0" w:color="auto"/>
            </w:tcBorders>
            <w:vAlign w:val="center"/>
          </w:tcPr>
          <w:p w14:paraId="04FC93B9"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68BBD67E" w14:textId="77777777" w:rsidR="008C6AB2" w:rsidRPr="006A0354" w:rsidRDefault="008C6AB2" w:rsidP="006A0354">
            <w:pPr>
              <w:suppressAutoHyphens/>
              <w:snapToGrid w:val="0"/>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 xml:space="preserve">реферат, доклад, эссе, тест </w:t>
            </w:r>
          </w:p>
        </w:tc>
      </w:tr>
      <w:tr w:rsidR="006A0354" w:rsidRPr="006A0354" w14:paraId="2203EA25"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3E777724"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6</w:t>
            </w:r>
          </w:p>
        </w:tc>
        <w:tc>
          <w:tcPr>
            <w:tcW w:w="3543" w:type="dxa"/>
            <w:tcBorders>
              <w:top w:val="single" w:sz="4" w:space="0" w:color="auto"/>
              <w:left w:val="single" w:sz="4" w:space="0" w:color="auto"/>
              <w:bottom w:val="single" w:sz="4" w:space="0" w:color="auto"/>
              <w:right w:val="single" w:sz="4" w:space="0" w:color="auto"/>
            </w:tcBorders>
          </w:tcPr>
          <w:p w14:paraId="082265B1" w14:textId="77777777" w:rsidR="008C6AB2" w:rsidRPr="006A0354" w:rsidRDefault="008C6AB2" w:rsidP="006A0354">
            <w:pPr>
              <w:spacing w:after="0"/>
              <w:jc w:val="both"/>
              <w:rPr>
                <w:rFonts w:ascii="Times New Roman" w:hAnsi="Times New Roman" w:cs="Times New Roman"/>
                <w:sz w:val="24"/>
                <w:szCs w:val="24"/>
              </w:rPr>
            </w:pPr>
            <w:r w:rsidRPr="006A0354">
              <w:rPr>
                <w:rFonts w:ascii="Times New Roman" w:hAnsi="Times New Roman" w:cs="Times New Roman"/>
                <w:bCs/>
                <w:sz w:val="24"/>
                <w:szCs w:val="24"/>
              </w:rPr>
              <w:t>Физическая культура в профессиональной деятельности</w:t>
            </w:r>
          </w:p>
        </w:tc>
        <w:tc>
          <w:tcPr>
            <w:tcW w:w="969" w:type="dxa"/>
            <w:tcBorders>
              <w:top w:val="single" w:sz="4" w:space="0" w:color="auto"/>
              <w:left w:val="single" w:sz="4" w:space="0" w:color="auto"/>
              <w:bottom w:val="single" w:sz="4" w:space="0" w:color="auto"/>
              <w:right w:val="single" w:sz="4" w:space="0" w:color="auto"/>
            </w:tcBorders>
            <w:vAlign w:val="center"/>
          </w:tcPr>
          <w:p w14:paraId="2AA3E0F6"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14:paraId="6BFA16E7" w14:textId="77777777" w:rsidR="008C6AB2" w:rsidRPr="006A0354" w:rsidRDefault="008C6AB2" w:rsidP="006A0354">
            <w:pPr>
              <w:spacing w:after="0"/>
              <w:jc w:val="center"/>
              <w:rPr>
                <w:rFonts w:ascii="Times New Roman" w:hAnsi="Times New Roman" w:cs="Times New Roman"/>
              </w:rPr>
            </w:pPr>
            <w:r w:rsidRPr="006A0354">
              <w:rPr>
                <w:rFonts w:ascii="Times New Roman" w:hAnsi="Times New Roman" w:cs="Times New Roman"/>
              </w:rPr>
              <w:t>4</w:t>
            </w:r>
          </w:p>
        </w:tc>
        <w:tc>
          <w:tcPr>
            <w:tcW w:w="716" w:type="dxa"/>
            <w:tcBorders>
              <w:top w:val="single" w:sz="4" w:space="0" w:color="auto"/>
              <w:left w:val="single" w:sz="4" w:space="0" w:color="auto"/>
              <w:bottom w:val="single" w:sz="4" w:space="0" w:color="auto"/>
              <w:right w:val="single" w:sz="4" w:space="0" w:color="auto"/>
            </w:tcBorders>
            <w:vAlign w:val="center"/>
          </w:tcPr>
          <w:p w14:paraId="744D9E71" w14:textId="77777777" w:rsidR="008C6AB2" w:rsidRPr="006A0354" w:rsidRDefault="008C6AB2" w:rsidP="006A0354">
            <w:pPr>
              <w:spacing w:after="0"/>
              <w:jc w:val="center"/>
              <w:rPr>
                <w:rFonts w:ascii="Times New Roman" w:hAnsi="Times New Roman" w:cs="Times New Roman"/>
              </w:rPr>
            </w:pPr>
            <w:r w:rsidRPr="006A0354">
              <w:rPr>
                <w:rFonts w:ascii="Times New Roman" w:hAnsi="Times New Roman" w:cs="Times New Roman"/>
              </w:rPr>
              <w:t>4</w:t>
            </w:r>
          </w:p>
        </w:tc>
        <w:tc>
          <w:tcPr>
            <w:tcW w:w="663" w:type="dxa"/>
            <w:tcBorders>
              <w:top w:val="single" w:sz="4" w:space="0" w:color="auto"/>
              <w:left w:val="single" w:sz="4" w:space="0" w:color="auto"/>
              <w:bottom w:val="single" w:sz="4" w:space="0" w:color="auto"/>
              <w:right w:val="single" w:sz="4" w:space="0" w:color="auto"/>
            </w:tcBorders>
            <w:vAlign w:val="center"/>
          </w:tcPr>
          <w:p w14:paraId="60C43F13"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63B496A3" w14:textId="77777777" w:rsidR="008C6AB2" w:rsidRPr="006A0354" w:rsidRDefault="008C6AB2" w:rsidP="006A0354">
            <w:pPr>
              <w:spacing w:after="0" w:line="240" w:lineRule="auto"/>
              <w:jc w:val="center"/>
              <w:rPr>
                <w:rFonts w:ascii="Times New Roman" w:eastAsia="Times New Roman" w:hAnsi="Times New Roman" w:cs="Times New Roman"/>
                <w:i/>
                <w:sz w:val="24"/>
                <w:szCs w:val="24"/>
                <w:lang w:eastAsia="ru-RU"/>
              </w:rPr>
            </w:pPr>
            <w:r w:rsidRPr="006A0354">
              <w:rPr>
                <w:rFonts w:ascii="Times New Roman" w:eastAsia="Calibri" w:hAnsi="Times New Roman" w:cs="Times New Roman"/>
                <w:sz w:val="24"/>
                <w:szCs w:val="24"/>
                <w:lang w:eastAsia="ar-SA"/>
              </w:rPr>
              <w:t xml:space="preserve">реферат, доклад, эссе, тест </w:t>
            </w:r>
          </w:p>
        </w:tc>
      </w:tr>
      <w:tr w:rsidR="008C6AB2" w:rsidRPr="006A0354" w14:paraId="502BD827"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0B3A5BBF"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p>
        </w:tc>
        <w:tc>
          <w:tcPr>
            <w:tcW w:w="3543" w:type="dxa"/>
            <w:tcBorders>
              <w:top w:val="single" w:sz="4" w:space="0" w:color="auto"/>
              <w:left w:val="single" w:sz="4" w:space="0" w:color="auto"/>
              <w:bottom w:val="single" w:sz="4" w:space="0" w:color="auto"/>
              <w:right w:val="single" w:sz="4" w:space="0" w:color="auto"/>
            </w:tcBorders>
          </w:tcPr>
          <w:p w14:paraId="58DE5ABE" w14:textId="77777777" w:rsidR="008C6AB2" w:rsidRPr="006A0354" w:rsidRDefault="008C6AB2" w:rsidP="006A0354">
            <w:pPr>
              <w:spacing w:after="0" w:line="240" w:lineRule="auto"/>
              <w:rPr>
                <w:rFonts w:ascii="Times New Roman" w:hAnsi="Times New Roman" w:cs="Times New Roman"/>
                <w:b/>
                <w:sz w:val="24"/>
                <w:szCs w:val="24"/>
              </w:rPr>
            </w:pPr>
            <w:r w:rsidRPr="006A0354">
              <w:rPr>
                <w:rFonts w:ascii="Times New Roman" w:hAnsi="Times New Roman" w:cs="Times New Roman"/>
                <w:b/>
                <w:sz w:val="24"/>
                <w:szCs w:val="24"/>
              </w:rPr>
              <w:t>Итого:</w:t>
            </w:r>
          </w:p>
        </w:tc>
        <w:tc>
          <w:tcPr>
            <w:tcW w:w="969" w:type="dxa"/>
            <w:tcBorders>
              <w:top w:val="single" w:sz="4" w:space="0" w:color="auto"/>
              <w:left w:val="single" w:sz="4" w:space="0" w:color="auto"/>
              <w:bottom w:val="single" w:sz="4" w:space="0" w:color="auto"/>
              <w:right w:val="single" w:sz="4" w:space="0" w:color="auto"/>
            </w:tcBorders>
            <w:vAlign w:val="center"/>
          </w:tcPr>
          <w:p w14:paraId="654C193E" w14:textId="77777777" w:rsidR="008C6AB2" w:rsidRPr="006A0354" w:rsidRDefault="008C6AB2" w:rsidP="006A0354">
            <w:pPr>
              <w:widowControl w:val="0"/>
              <w:spacing w:after="0" w:line="24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72</w:t>
            </w:r>
          </w:p>
        </w:tc>
        <w:tc>
          <w:tcPr>
            <w:tcW w:w="629" w:type="dxa"/>
            <w:tcBorders>
              <w:top w:val="single" w:sz="4" w:space="0" w:color="auto"/>
              <w:left w:val="single" w:sz="4" w:space="0" w:color="auto"/>
              <w:bottom w:val="single" w:sz="4" w:space="0" w:color="auto"/>
              <w:right w:val="single" w:sz="4" w:space="0" w:color="auto"/>
            </w:tcBorders>
          </w:tcPr>
          <w:p w14:paraId="337140C8" w14:textId="77777777" w:rsidR="008C6AB2" w:rsidRPr="006A0354" w:rsidRDefault="008C6AB2" w:rsidP="006A0354">
            <w:pPr>
              <w:spacing w:after="0"/>
              <w:jc w:val="center"/>
              <w:rPr>
                <w:rFonts w:ascii="Times New Roman" w:hAnsi="Times New Roman" w:cs="Times New Roman"/>
                <w:b/>
              </w:rPr>
            </w:pPr>
            <w:r w:rsidRPr="006A0354">
              <w:rPr>
                <w:rFonts w:ascii="Times New Roman" w:hAnsi="Times New Roman" w:cs="Times New Roman"/>
                <w:b/>
              </w:rPr>
              <w:t>36</w:t>
            </w:r>
          </w:p>
        </w:tc>
        <w:tc>
          <w:tcPr>
            <w:tcW w:w="716" w:type="dxa"/>
            <w:tcBorders>
              <w:top w:val="single" w:sz="4" w:space="0" w:color="auto"/>
              <w:left w:val="single" w:sz="4" w:space="0" w:color="auto"/>
              <w:bottom w:val="single" w:sz="4" w:space="0" w:color="auto"/>
              <w:right w:val="single" w:sz="4" w:space="0" w:color="auto"/>
            </w:tcBorders>
          </w:tcPr>
          <w:p w14:paraId="1ACF09A8" w14:textId="77777777" w:rsidR="008C6AB2" w:rsidRPr="006A0354" w:rsidRDefault="008C6AB2" w:rsidP="006A0354">
            <w:pPr>
              <w:spacing w:after="0"/>
              <w:jc w:val="center"/>
              <w:rPr>
                <w:rFonts w:ascii="Times New Roman" w:hAnsi="Times New Roman" w:cs="Times New Roman"/>
                <w:b/>
              </w:rPr>
            </w:pPr>
            <w:r w:rsidRPr="006A0354">
              <w:rPr>
                <w:rFonts w:ascii="Times New Roman" w:hAnsi="Times New Roman" w:cs="Times New Roman"/>
                <w:b/>
              </w:rPr>
              <w:t>36</w:t>
            </w:r>
          </w:p>
        </w:tc>
        <w:tc>
          <w:tcPr>
            <w:tcW w:w="663" w:type="dxa"/>
            <w:tcBorders>
              <w:top w:val="single" w:sz="4" w:space="0" w:color="auto"/>
              <w:left w:val="single" w:sz="4" w:space="0" w:color="auto"/>
              <w:bottom w:val="single" w:sz="4" w:space="0" w:color="auto"/>
              <w:right w:val="single" w:sz="4" w:space="0" w:color="auto"/>
            </w:tcBorders>
            <w:vAlign w:val="center"/>
          </w:tcPr>
          <w:p w14:paraId="13B23312" w14:textId="77777777" w:rsidR="008C6AB2" w:rsidRPr="006A0354" w:rsidRDefault="008C6AB2" w:rsidP="006A0354">
            <w:pPr>
              <w:widowControl w:val="0"/>
              <w:spacing w:after="0" w:line="24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w:t>
            </w:r>
          </w:p>
        </w:tc>
        <w:tc>
          <w:tcPr>
            <w:tcW w:w="2234" w:type="dxa"/>
            <w:tcBorders>
              <w:top w:val="single" w:sz="4" w:space="0" w:color="auto"/>
              <w:left w:val="single" w:sz="4" w:space="0" w:color="auto"/>
              <w:bottom w:val="single" w:sz="4" w:space="0" w:color="auto"/>
              <w:right w:val="single" w:sz="4" w:space="0" w:color="auto"/>
            </w:tcBorders>
            <w:vAlign w:val="center"/>
            <w:hideMark/>
          </w:tcPr>
          <w:p w14:paraId="365E067E" w14:textId="77777777" w:rsidR="008C6AB2" w:rsidRPr="006A0354" w:rsidRDefault="008C6AB2" w:rsidP="006A0354">
            <w:pPr>
              <w:widowControl w:val="0"/>
              <w:spacing w:after="0" w:line="24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зачет</w:t>
            </w:r>
          </w:p>
        </w:tc>
      </w:tr>
    </w:tbl>
    <w:p w14:paraId="3D103BD7" w14:textId="77777777" w:rsidR="000D7ED1" w:rsidRPr="006A0354" w:rsidRDefault="000D7ED1" w:rsidP="006A0354">
      <w:pPr>
        <w:tabs>
          <w:tab w:val="left" w:pos="284"/>
        </w:tabs>
        <w:suppressAutoHyphens/>
        <w:spacing w:after="0" w:line="360" w:lineRule="auto"/>
        <w:jc w:val="both"/>
        <w:rPr>
          <w:rFonts w:ascii="Times New Roman" w:eastAsia="Times New Roman" w:hAnsi="Times New Roman" w:cs="Times New Roman"/>
          <w:caps/>
          <w:sz w:val="24"/>
          <w:szCs w:val="24"/>
          <w:lang w:eastAsia="ru-RU"/>
        </w:rPr>
      </w:pPr>
    </w:p>
    <w:p w14:paraId="32D4819F" w14:textId="62EE0C8C" w:rsidR="00AA3959" w:rsidRPr="006A0354" w:rsidRDefault="00AA3959" w:rsidP="006A0354">
      <w:pPr>
        <w:spacing w:after="0" w:line="36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 xml:space="preserve">Базовые разделы дисциплины и виды учебной работы, рекомендуемые для изучения студентам </w:t>
      </w:r>
      <w:r w:rsidR="009B7C18" w:rsidRPr="009B7C18">
        <w:rPr>
          <w:rFonts w:ascii="Times New Roman" w:eastAsia="Times New Roman" w:hAnsi="Times New Roman" w:cs="Times New Roman"/>
          <w:b/>
          <w:sz w:val="24"/>
          <w:szCs w:val="24"/>
          <w:lang w:eastAsia="ru-RU"/>
        </w:rPr>
        <w:t>очно-заочной</w:t>
      </w:r>
      <w:r w:rsidRPr="006A0354">
        <w:rPr>
          <w:rFonts w:ascii="Times New Roman" w:eastAsia="Times New Roman" w:hAnsi="Times New Roman" w:cs="Times New Roman"/>
          <w:b/>
          <w:sz w:val="24"/>
          <w:szCs w:val="24"/>
          <w:lang w:eastAsia="ru-RU"/>
        </w:rPr>
        <w:t xml:space="preserve"> формы обучения</w:t>
      </w: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543"/>
        <w:gridCol w:w="969"/>
        <w:gridCol w:w="629"/>
        <w:gridCol w:w="716"/>
        <w:gridCol w:w="663"/>
        <w:gridCol w:w="2234"/>
      </w:tblGrid>
      <w:tr w:rsidR="006A0354" w:rsidRPr="006A0354" w14:paraId="55C7A52C" w14:textId="77777777" w:rsidTr="008C6AB2">
        <w:trPr>
          <w:trHeight w:val="1158"/>
          <w:jc w:val="right"/>
        </w:trPr>
        <w:tc>
          <w:tcPr>
            <w:tcW w:w="567" w:type="dxa"/>
            <w:vMerge w:val="restart"/>
            <w:tcBorders>
              <w:top w:val="single" w:sz="4" w:space="0" w:color="auto"/>
              <w:left w:val="single" w:sz="4" w:space="0" w:color="auto"/>
              <w:bottom w:val="single" w:sz="4" w:space="0" w:color="auto"/>
              <w:right w:val="single" w:sz="4" w:space="0" w:color="auto"/>
            </w:tcBorders>
            <w:vAlign w:val="center"/>
          </w:tcPr>
          <w:p w14:paraId="1D7D746D" w14:textId="77777777" w:rsidR="008C6AB2" w:rsidRPr="006A0354" w:rsidRDefault="008C6AB2" w:rsidP="006A0354">
            <w:pPr>
              <w:widowControl w:val="0"/>
              <w:spacing w:after="0" w:line="240" w:lineRule="auto"/>
              <w:jc w:val="center"/>
              <w:rPr>
                <w:rFonts w:ascii="Times New Roman" w:eastAsia="Times New Roman" w:hAnsi="Times New Roman" w:cs="Times New Roman"/>
                <w:b/>
                <w:sz w:val="24"/>
                <w:szCs w:val="24"/>
                <w:lang w:eastAsia="ru-RU"/>
              </w:rPr>
            </w:pPr>
          </w:p>
          <w:p w14:paraId="70E82DE5" w14:textId="77777777" w:rsidR="008C6AB2" w:rsidRPr="006A0354" w:rsidRDefault="008C6AB2" w:rsidP="006A0354">
            <w:pPr>
              <w:widowControl w:val="0"/>
              <w:spacing w:after="0" w:line="240" w:lineRule="auto"/>
              <w:jc w:val="center"/>
              <w:rPr>
                <w:rFonts w:ascii="Times New Roman" w:eastAsia="Times New Roman" w:hAnsi="Times New Roman" w:cs="Times New Roman"/>
                <w:b/>
                <w:sz w:val="24"/>
                <w:szCs w:val="24"/>
                <w:lang w:eastAsia="ru-RU"/>
              </w:rPr>
            </w:pPr>
          </w:p>
          <w:p w14:paraId="1635A228" w14:textId="77777777" w:rsidR="008C6AB2" w:rsidRPr="006A0354" w:rsidRDefault="008C6AB2" w:rsidP="006A0354">
            <w:pPr>
              <w:widowControl w:val="0"/>
              <w:spacing w:after="0" w:line="24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w:t>
            </w:r>
          </w:p>
          <w:p w14:paraId="229A84AB" w14:textId="77777777" w:rsidR="008C6AB2" w:rsidRPr="006A0354" w:rsidRDefault="008C6AB2" w:rsidP="006A0354">
            <w:pPr>
              <w:widowControl w:val="0"/>
              <w:spacing w:after="0" w:line="24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п/п</w:t>
            </w:r>
          </w:p>
        </w:tc>
        <w:tc>
          <w:tcPr>
            <w:tcW w:w="3543"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14:paraId="1CE04713" w14:textId="77777777" w:rsidR="008C6AB2" w:rsidRPr="006A0354" w:rsidRDefault="008C6AB2" w:rsidP="006A0354">
            <w:pPr>
              <w:widowControl w:val="0"/>
              <w:spacing w:after="0" w:line="240" w:lineRule="auto"/>
              <w:jc w:val="center"/>
              <w:rPr>
                <w:rFonts w:ascii="Times New Roman" w:eastAsia="Times New Roman" w:hAnsi="Times New Roman" w:cs="Times New Roman"/>
                <w:b/>
                <w:sz w:val="24"/>
                <w:szCs w:val="24"/>
                <w:lang w:eastAsia="ru-RU"/>
              </w:rPr>
            </w:pPr>
          </w:p>
          <w:p w14:paraId="63136B28" w14:textId="77777777" w:rsidR="008C6AB2" w:rsidRPr="006A0354" w:rsidRDefault="008C6AB2" w:rsidP="006A0354">
            <w:pPr>
              <w:widowControl w:val="0"/>
              <w:spacing w:after="0" w:line="24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Темы дисциплины</w:t>
            </w:r>
          </w:p>
        </w:tc>
        <w:tc>
          <w:tcPr>
            <w:tcW w:w="2977" w:type="dxa"/>
            <w:gridSpan w:val="4"/>
            <w:tcBorders>
              <w:top w:val="single" w:sz="4" w:space="0" w:color="auto"/>
              <w:left w:val="single" w:sz="4" w:space="0" w:color="auto"/>
              <w:bottom w:val="single" w:sz="4" w:space="0" w:color="auto"/>
              <w:right w:val="single" w:sz="4" w:space="0" w:color="auto"/>
            </w:tcBorders>
            <w:vAlign w:val="center"/>
            <w:hideMark/>
          </w:tcPr>
          <w:p w14:paraId="7B02D3C4" w14:textId="77777777" w:rsidR="008C6AB2" w:rsidRPr="006A0354" w:rsidRDefault="008C6AB2" w:rsidP="006A0354">
            <w:pPr>
              <w:widowControl w:val="0"/>
              <w:spacing w:after="0" w:line="240" w:lineRule="auto"/>
              <w:jc w:val="both"/>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Виды учебной работы, включая самостоятельную работу студентов и трудоемкость (в з.ед./часах)</w:t>
            </w:r>
          </w:p>
        </w:tc>
        <w:tc>
          <w:tcPr>
            <w:tcW w:w="2234" w:type="dxa"/>
            <w:vMerge w:val="restart"/>
            <w:tcBorders>
              <w:top w:val="single" w:sz="4" w:space="0" w:color="auto"/>
              <w:left w:val="single" w:sz="4" w:space="0" w:color="auto"/>
              <w:bottom w:val="single" w:sz="4" w:space="0" w:color="auto"/>
              <w:right w:val="single" w:sz="4" w:space="0" w:color="auto"/>
            </w:tcBorders>
            <w:vAlign w:val="center"/>
          </w:tcPr>
          <w:p w14:paraId="3682F82C" w14:textId="77777777" w:rsidR="008C6AB2" w:rsidRPr="006A0354" w:rsidRDefault="008C6AB2" w:rsidP="006A0354">
            <w:pPr>
              <w:widowControl w:val="0"/>
              <w:spacing w:after="0" w:line="24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Формы текущего контроля успеваемости</w:t>
            </w:r>
          </w:p>
          <w:p w14:paraId="59776E19" w14:textId="77777777" w:rsidR="008C6AB2" w:rsidRPr="006A0354" w:rsidRDefault="008C6AB2" w:rsidP="006A0354">
            <w:pPr>
              <w:widowControl w:val="0"/>
              <w:spacing w:after="0" w:line="240" w:lineRule="auto"/>
              <w:jc w:val="center"/>
              <w:rPr>
                <w:rFonts w:ascii="Times New Roman" w:eastAsia="Times New Roman" w:hAnsi="Times New Roman" w:cs="Times New Roman"/>
                <w:i/>
                <w:sz w:val="24"/>
                <w:szCs w:val="24"/>
                <w:lang w:eastAsia="ru-RU"/>
              </w:rPr>
            </w:pPr>
          </w:p>
        </w:tc>
      </w:tr>
      <w:tr w:rsidR="006A0354" w:rsidRPr="006A0354" w14:paraId="48F560CD" w14:textId="77777777" w:rsidTr="008C6AB2">
        <w:trPr>
          <w:jc w:val="righ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7187EFF" w14:textId="77777777" w:rsidR="008C6AB2" w:rsidRPr="006A0354" w:rsidRDefault="008C6AB2" w:rsidP="006A0354">
            <w:pPr>
              <w:spacing w:after="0"/>
              <w:rPr>
                <w:rFonts w:ascii="Times New Roman" w:eastAsia="Times New Roman" w:hAnsi="Times New Roman" w:cs="Times New Roman"/>
                <w:b/>
                <w:sz w:val="24"/>
                <w:szCs w:val="24"/>
                <w:lang w:eastAsia="ru-RU"/>
              </w:rPr>
            </w:pP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31CCD9B3" w14:textId="77777777" w:rsidR="008C6AB2" w:rsidRPr="006A0354" w:rsidRDefault="008C6AB2" w:rsidP="006A0354">
            <w:pPr>
              <w:spacing w:after="0"/>
              <w:rPr>
                <w:rFonts w:ascii="Times New Roman" w:eastAsia="Times New Roman" w:hAnsi="Times New Roman" w:cs="Times New Roman"/>
                <w:b/>
                <w:sz w:val="24"/>
                <w:szCs w:val="24"/>
                <w:lang w:eastAsia="ru-RU"/>
              </w:rPr>
            </w:pPr>
          </w:p>
        </w:tc>
        <w:tc>
          <w:tcPr>
            <w:tcW w:w="969" w:type="dxa"/>
            <w:tcBorders>
              <w:top w:val="single" w:sz="4" w:space="0" w:color="auto"/>
              <w:left w:val="single" w:sz="4" w:space="0" w:color="auto"/>
              <w:bottom w:val="single" w:sz="4" w:space="0" w:color="auto"/>
              <w:right w:val="single" w:sz="4" w:space="0" w:color="auto"/>
            </w:tcBorders>
            <w:vAlign w:val="center"/>
            <w:hideMark/>
          </w:tcPr>
          <w:p w14:paraId="1AC8726F"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всего</w:t>
            </w:r>
          </w:p>
        </w:tc>
        <w:tc>
          <w:tcPr>
            <w:tcW w:w="629" w:type="dxa"/>
            <w:tcBorders>
              <w:top w:val="single" w:sz="4" w:space="0" w:color="auto"/>
              <w:left w:val="single" w:sz="4" w:space="0" w:color="auto"/>
              <w:bottom w:val="single" w:sz="4" w:space="0" w:color="auto"/>
              <w:right w:val="single" w:sz="4" w:space="0" w:color="auto"/>
            </w:tcBorders>
            <w:vAlign w:val="center"/>
            <w:hideMark/>
          </w:tcPr>
          <w:p w14:paraId="16DACDF7"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л/з</w:t>
            </w:r>
          </w:p>
        </w:tc>
        <w:tc>
          <w:tcPr>
            <w:tcW w:w="716" w:type="dxa"/>
            <w:tcBorders>
              <w:top w:val="single" w:sz="4" w:space="0" w:color="auto"/>
              <w:left w:val="single" w:sz="4" w:space="0" w:color="auto"/>
              <w:bottom w:val="single" w:sz="4" w:space="0" w:color="auto"/>
              <w:right w:val="single" w:sz="4" w:space="0" w:color="auto"/>
            </w:tcBorders>
            <w:vAlign w:val="center"/>
            <w:hideMark/>
          </w:tcPr>
          <w:p w14:paraId="631C34B3"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п/з</w:t>
            </w:r>
          </w:p>
        </w:tc>
        <w:tc>
          <w:tcPr>
            <w:tcW w:w="663" w:type="dxa"/>
            <w:tcBorders>
              <w:top w:val="single" w:sz="4" w:space="0" w:color="auto"/>
              <w:left w:val="single" w:sz="4" w:space="0" w:color="auto"/>
              <w:bottom w:val="single" w:sz="4" w:space="0" w:color="auto"/>
              <w:right w:val="single" w:sz="4" w:space="0" w:color="auto"/>
            </w:tcBorders>
            <w:vAlign w:val="center"/>
            <w:hideMark/>
          </w:tcPr>
          <w:p w14:paraId="4C1EAB2A"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с/р</w:t>
            </w:r>
          </w:p>
        </w:tc>
        <w:tc>
          <w:tcPr>
            <w:tcW w:w="2234" w:type="dxa"/>
            <w:vMerge/>
            <w:tcBorders>
              <w:top w:val="single" w:sz="4" w:space="0" w:color="auto"/>
              <w:left w:val="single" w:sz="4" w:space="0" w:color="auto"/>
              <w:bottom w:val="single" w:sz="4" w:space="0" w:color="auto"/>
              <w:right w:val="single" w:sz="4" w:space="0" w:color="auto"/>
            </w:tcBorders>
            <w:vAlign w:val="center"/>
            <w:hideMark/>
          </w:tcPr>
          <w:p w14:paraId="4F9958ED" w14:textId="77777777" w:rsidR="008C6AB2" w:rsidRPr="006A0354" w:rsidRDefault="008C6AB2" w:rsidP="006A0354">
            <w:pPr>
              <w:spacing w:after="0"/>
              <w:rPr>
                <w:rFonts w:ascii="Times New Roman" w:eastAsia="Times New Roman" w:hAnsi="Times New Roman" w:cs="Times New Roman"/>
                <w:i/>
                <w:sz w:val="24"/>
                <w:szCs w:val="24"/>
                <w:lang w:eastAsia="ru-RU"/>
              </w:rPr>
            </w:pPr>
          </w:p>
        </w:tc>
      </w:tr>
      <w:tr w:rsidR="006A0354" w:rsidRPr="006A0354" w14:paraId="026D872C"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088F771C"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1</w:t>
            </w:r>
          </w:p>
        </w:tc>
        <w:tc>
          <w:tcPr>
            <w:tcW w:w="3543" w:type="dxa"/>
            <w:tcBorders>
              <w:top w:val="single" w:sz="4" w:space="0" w:color="auto"/>
              <w:left w:val="single" w:sz="4" w:space="0" w:color="auto"/>
              <w:bottom w:val="single" w:sz="4" w:space="0" w:color="auto"/>
              <w:right w:val="single" w:sz="4" w:space="0" w:color="auto"/>
            </w:tcBorders>
          </w:tcPr>
          <w:p w14:paraId="02D93076" w14:textId="77777777" w:rsidR="008C6AB2" w:rsidRPr="006A0354" w:rsidRDefault="008C6AB2" w:rsidP="006A0354">
            <w:pPr>
              <w:spacing w:after="0"/>
              <w:jc w:val="both"/>
              <w:rPr>
                <w:rFonts w:ascii="Times New Roman" w:hAnsi="Times New Roman" w:cs="Times New Roman"/>
                <w:sz w:val="24"/>
                <w:szCs w:val="24"/>
              </w:rPr>
            </w:pPr>
            <w:r w:rsidRPr="006A0354">
              <w:rPr>
                <w:rFonts w:ascii="Times New Roman" w:hAnsi="Times New Roman" w:cs="Times New Roman"/>
                <w:sz w:val="24"/>
                <w:szCs w:val="24"/>
              </w:rPr>
              <w:t>Физическая культура в профессиональной подготовке студентов</w:t>
            </w:r>
          </w:p>
        </w:tc>
        <w:tc>
          <w:tcPr>
            <w:tcW w:w="969" w:type="dxa"/>
            <w:tcBorders>
              <w:top w:val="single" w:sz="4" w:space="0" w:color="auto"/>
              <w:left w:val="single" w:sz="4" w:space="0" w:color="auto"/>
              <w:bottom w:val="single" w:sz="4" w:space="0" w:color="auto"/>
              <w:right w:val="single" w:sz="4" w:space="0" w:color="auto"/>
            </w:tcBorders>
            <w:vAlign w:val="center"/>
          </w:tcPr>
          <w:p w14:paraId="6124D6B0" w14:textId="5ACA2B4C" w:rsidR="008C6AB2" w:rsidRPr="006A0354" w:rsidRDefault="000C7A32" w:rsidP="006A035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bookmarkStart w:id="0" w:name="_GoBack"/>
            <w:bookmarkEnd w:id="0"/>
          </w:p>
        </w:tc>
        <w:tc>
          <w:tcPr>
            <w:tcW w:w="629" w:type="dxa"/>
            <w:tcBorders>
              <w:top w:val="single" w:sz="4" w:space="0" w:color="auto"/>
              <w:left w:val="single" w:sz="4" w:space="0" w:color="auto"/>
              <w:bottom w:val="single" w:sz="4" w:space="0" w:color="auto"/>
              <w:right w:val="single" w:sz="4" w:space="0" w:color="auto"/>
            </w:tcBorders>
            <w:vAlign w:val="center"/>
          </w:tcPr>
          <w:p w14:paraId="5D4D0424" w14:textId="77777777" w:rsidR="008C6AB2" w:rsidRPr="006A0354" w:rsidRDefault="008C6AB2" w:rsidP="006A0354">
            <w:pPr>
              <w:spacing w:after="0"/>
              <w:jc w:val="center"/>
              <w:rPr>
                <w:rFonts w:ascii="Times New Roman" w:hAnsi="Times New Roman" w:cs="Times New Roman"/>
              </w:rPr>
            </w:pPr>
            <w:r w:rsidRPr="006A0354">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6EA4C0A0" w14:textId="77777777" w:rsidR="008C6AB2" w:rsidRPr="006A0354" w:rsidRDefault="008C6AB2" w:rsidP="006A0354">
            <w:pPr>
              <w:spacing w:after="0"/>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417EBB60" w14:textId="3D2A51E9" w:rsidR="008C6AB2" w:rsidRPr="006A0354" w:rsidRDefault="000C7A32" w:rsidP="006A035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234" w:type="dxa"/>
            <w:tcBorders>
              <w:top w:val="single" w:sz="4" w:space="0" w:color="auto"/>
              <w:left w:val="single" w:sz="4" w:space="0" w:color="auto"/>
              <w:bottom w:val="single" w:sz="4" w:space="0" w:color="auto"/>
              <w:right w:val="single" w:sz="4" w:space="0" w:color="auto"/>
            </w:tcBorders>
            <w:vAlign w:val="center"/>
            <w:hideMark/>
          </w:tcPr>
          <w:p w14:paraId="35E73874" w14:textId="77777777" w:rsidR="008C6AB2" w:rsidRPr="006A0354" w:rsidRDefault="008C6AB2" w:rsidP="006A0354">
            <w:pPr>
              <w:suppressAutoHyphens/>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реферат, доклад, эссе, тест</w:t>
            </w:r>
          </w:p>
        </w:tc>
      </w:tr>
      <w:tr w:rsidR="006A0354" w:rsidRPr="006A0354" w14:paraId="4E96785B"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3EE74BF8"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lastRenderedPageBreak/>
              <w:t>2</w:t>
            </w:r>
          </w:p>
        </w:tc>
        <w:tc>
          <w:tcPr>
            <w:tcW w:w="3543" w:type="dxa"/>
            <w:tcBorders>
              <w:top w:val="single" w:sz="4" w:space="0" w:color="auto"/>
              <w:left w:val="single" w:sz="4" w:space="0" w:color="auto"/>
              <w:bottom w:val="single" w:sz="4" w:space="0" w:color="auto"/>
              <w:right w:val="single" w:sz="4" w:space="0" w:color="auto"/>
            </w:tcBorders>
          </w:tcPr>
          <w:p w14:paraId="4A5A50A6" w14:textId="77777777" w:rsidR="008C6AB2" w:rsidRPr="006A0354" w:rsidRDefault="008C6AB2" w:rsidP="006A0354">
            <w:pPr>
              <w:spacing w:after="0"/>
              <w:jc w:val="both"/>
              <w:rPr>
                <w:rFonts w:ascii="Times New Roman" w:hAnsi="Times New Roman" w:cs="Times New Roman"/>
                <w:sz w:val="24"/>
                <w:szCs w:val="24"/>
              </w:rPr>
            </w:pPr>
            <w:r w:rsidRPr="006A0354">
              <w:rPr>
                <w:rFonts w:ascii="Times New Roman" w:hAnsi="Times New Roman" w:cs="Times New Roman"/>
                <w:sz w:val="24"/>
                <w:szCs w:val="24"/>
              </w:rPr>
              <w:t xml:space="preserve">Социально-биологические основы физической культуры.  </w:t>
            </w:r>
          </w:p>
        </w:tc>
        <w:tc>
          <w:tcPr>
            <w:tcW w:w="969" w:type="dxa"/>
            <w:tcBorders>
              <w:top w:val="single" w:sz="4" w:space="0" w:color="auto"/>
              <w:left w:val="single" w:sz="4" w:space="0" w:color="auto"/>
              <w:bottom w:val="single" w:sz="4" w:space="0" w:color="auto"/>
              <w:right w:val="single" w:sz="4" w:space="0" w:color="auto"/>
            </w:tcBorders>
            <w:vAlign w:val="center"/>
          </w:tcPr>
          <w:p w14:paraId="05D4BBD6" w14:textId="6799DD4B" w:rsidR="008C6AB2" w:rsidRPr="006A0354" w:rsidRDefault="000C7A32" w:rsidP="006A035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629" w:type="dxa"/>
            <w:tcBorders>
              <w:top w:val="single" w:sz="4" w:space="0" w:color="auto"/>
              <w:left w:val="single" w:sz="4" w:space="0" w:color="auto"/>
              <w:bottom w:val="single" w:sz="4" w:space="0" w:color="auto"/>
              <w:right w:val="single" w:sz="4" w:space="0" w:color="auto"/>
            </w:tcBorders>
            <w:vAlign w:val="center"/>
          </w:tcPr>
          <w:p w14:paraId="4D36B7D0" w14:textId="77777777" w:rsidR="008C6AB2" w:rsidRPr="006A0354" w:rsidRDefault="008C6AB2" w:rsidP="006A0354">
            <w:pPr>
              <w:spacing w:after="0"/>
              <w:jc w:val="center"/>
              <w:rPr>
                <w:rFonts w:ascii="Times New Roman" w:hAnsi="Times New Roman" w:cs="Times New Roman"/>
              </w:rPr>
            </w:pPr>
            <w:r w:rsidRPr="006A0354">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473693CF" w14:textId="77777777" w:rsidR="008C6AB2" w:rsidRPr="006A0354" w:rsidRDefault="008C6AB2" w:rsidP="006A0354">
            <w:pPr>
              <w:spacing w:after="0"/>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13D13F99" w14:textId="1B9522E0" w:rsidR="008C6AB2" w:rsidRPr="006A0354" w:rsidRDefault="000C7A32" w:rsidP="006A035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234" w:type="dxa"/>
            <w:tcBorders>
              <w:top w:val="single" w:sz="4" w:space="0" w:color="auto"/>
              <w:left w:val="single" w:sz="4" w:space="0" w:color="auto"/>
              <w:bottom w:val="single" w:sz="4" w:space="0" w:color="auto"/>
              <w:right w:val="single" w:sz="4" w:space="0" w:color="auto"/>
            </w:tcBorders>
            <w:vAlign w:val="center"/>
            <w:hideMark/>
          </w:tcPr>
          <w:p w14:paraId="5D818A6D" w14:textId="77777777" w:rsidR="008C6AB2" w:rsidRPr="006A0354" w:rsidRDefault="008C6AB2" w:rsidP="006A0354">
            <w:pPr>
              <w:suppressAutoHyphens/>
              <w:snapToGrid w:val="0"/>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 xml:space="preserve">реферат, доклад, эссе, тест </w:t>
            </w:r>
          </w:p>
          <w:p w14:paraId="4DA85A21" w14:textId="77777777" w:rsidR="008C6AB2" w:rsidRPr="006A0354" w:rsidRDefault="008C6AB2" w:rsidP="006A0354">
            <w:pPr>
              <w:suppressAutoHyphens/>
              <w:snapToGrid w:val="0"/>
              <w:spacing w:after="0" w:line="240" w:lineRule="auto"/>
              <w:jc w:val="center"/>
              <w:rPr>
                <w:rFonts w:ascii="Times New Roman" w:eastAsia="Calibri" w:hAnsi="Times New Roman" w:cs="Times New Roman"/>
                <w:sz w:val="24"/>
                <w:szCs w:val="24"/>
                <w:lang w:eastAsia="ar-SA"/>
              </w:rPr>
            </w:pPr>
          </w:p>
        </w:tc>
      </w:tr>
      <w:tr w:rsidR="006A0354" w:rsidRPr="006A0354" w14:paraId="3B57A967"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7D942920"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3</w:t>
            </w:r>
          </w:p>
        </w:tc>
        <w:tc>
          <w:tcPr>
            <w:tcW w:w="3543" w:type="dxa"/>
            <w:tcBorders>
              <w:top w:val="single" w:sz="4" w:space="0" w:color="auto"/>
              <w:left w:val="single" w:sz="4" w:space="0" w:color="auto"/>
              <w:bottom w:val="single" w:sz="4" w:space="0" w:color="auto"/>
              <w:right w:val="single" w:sz="4" w:space="0" w:color="auto"/>
            </w:tcBorders>
          </w:tcPr>
          <w:p w14:paraId="37FAAA4F" w14:textId="77777777" w:rsidR="008C6AB2" w:rsidRPr="006A0354" w:rsidRDefault="008C6AB2" w:rsidP="006A0354">
            <w:pPr>
              <w:spacing w:after="0"/>
              <w:jc w:val="both"/>
              <w:rPr>
                <w:rFonts w:ascii="Times New Roman" w:hAnsi="Times New Roman" w:cs="Times New Roman"/>
                <w:sz w:val="24"/>
                <w:szCs w:val="24"/>
              </w:rPr>
            </w:pPr>
            <w:r w:rsidRPr="006A0354">
              <w:rPr>
                <w:rFonts w:ascii="Times New Roman" w:hAnsi="Times New Roman" w:cs="Times New Roman"/>
                <w:bCs/>
                <w:sz w:val="24"/>
                <w:szCs w:val="24"/>
              </w:rPr>
              <w:t xml:space="preserve">Основы здорового образа жизни студента. Физическая   культура в обеспечении здоровья </w:t>
            </w:r>
          </w:p>
        </w:tc>
        <w:tc>
          <w:tcPr>
            <w:tcW w:w="969" w:type="dxa"/>
            <w:tcBorders>
              <w:top w:val="single" w:sz="4" w:space="0" w:color="auto"/>
              <w:left w:val="single" w:sz="4" w:space="0" w:color="auto"/>
              <w:bottom w:val="single" w:sz="4" w:space="0" w:color="auto"/>
              <w:right w:val="single" w:sz="4" w:space="0" w:color="auto"/>
            </w:tcBorders>
            <w:vAlign w:val="center"/>
          </w:tcPr>
          <w:p w14:paraId="266471F1" w14:textId="575F3748" w:rsidR="008C6AB2" w:rsidRPr="006A0354" w:rsidRDefault="008C6AB2" w:rsidP="000C7A32">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1</w:t>
            </w:r>
            <w:r w:rsidR="000C7A32">
              <w:rPr>
                <w:rFonts w:ascii="Times New Roman" w:eastAsia="Times New Roman" w:hAnsi="Times New Roman" w:cs="Times New Roman"/>
                <w:sz w:val="24"/>
                <w:szCs w:val="24"/>
                <w:lang w:eastAsia="ru-RU"/>
              </w:rPr>
              <w:t>0</w:t>
            </w:r>
          </w:p>
        </w:tc>
        <w:tc>
          <w:tcPr>
            <w:tcW w:w="629" w:type="dxa"/>
            <w:tcBorders>
              <w:top w:val="single" w:sz="4" w:space="0" w:color="auto"/>
              <w:left w:val="single" w:sz="4" w:space="0" w:color="auto"/>
              <w:bottom w:val="single" w:sz="4" w:space="0" w:color="auto"/>
              <w:right w:val="single" w:sz="4" w:space="0" w:color="auto"/>
            </w:tcBorders>
            <w:vAlign w:val="center"/>
          </w:tcPr>
          <w:p w14:paraId="7673EAD6" w14:textId="77777777" w:rsidR="008C6AB2" w:rsidRPr="006A0354" w:rsidRDefault="008C6AB2" w:rsidP="006A0354">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58050E19" w14:textId="18A11347" w:rsidR="008C6AB2" w:rsidRPr="006A0354" w:rsidRDefault="008C6AB2" w:rsidP="006A0354">
            <w:pPr>
              <w:spacing w:after="0"/>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54FAC6BF" w14:textId="4367ACF0" w:rsidR="008C6AB2" w:rsidRPr="006A0354" w:rsidRDefault="000C7A32" w:rsidP="006A035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234" w:type="dxa"/>
            <w:tcBorders>
              <w:top w:val="single" w:sz="4" w:space="0" w:color="auto"/>
              <w:left w:val="single" w:sz="4" w:space="0" w:color="auto"/>
              <w:bottom w:val="single" w:sz="4" w:space="0" w:color="auto"/>
              <w:right w:val="single" w:sz="4" w:space="0" w:color="auto"/>
            </w:tcBorders>
            <w:vAlign w:val="center"/>
            <w:hideMark/>
          </w:tcPr>
          <w:p w14:paraId="33A77C48" w14:textId="77777777" w:rsidR="008C6AB2" w:rsidRPr="006A0354" w:rsidRDefault="008C6AB2" w:rsidP="006A0354">
            <w:pPr>
              <w:spacing w:after="0" w:line="240" w:lineRule="auto"/>
              <w:jc w:val="center"/>
              <w:rPr>
                <w:rFonts w:ascii="Times New Roman" w:eastAsia="Times New Roman" w:hAnsi="Times New Roman" w:cs="Times New Roman"/>
                <w:i/>
                <w:sz w:val="24"/>
                <w:szCs w:val="24"/>
                <w:lang w:eastAsia="ru-RU"/>
              </w:rPr>
            </w:pPr>
            <w:r w:rsidRPr="006A0354">
              <w:rPr>
                <w:rFonts w:ascii="Times New Roman" w:eastAsia="Calibri" w:hAnsi="Times New Roman" w:cs="Times New Roman"/>
                <w:sz w:val="24"/>
                <w:szCs w:val="24"/>
                <w:lang w:eastAsia="ar-SA"/>
              </w:rPr>
              <w:t xml:space="preserve">реферат, доклад, эссе, тест </w:t>
            </w:r>
          </w:p>
        </w:tc>
      </w:tr>
      <w:tr w:rsidR="006A0354" w:rsidRPr="006A0354" w14:paraId="49F4715E"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2D0AA6B1"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4</w:t>
            </w:r>
          </w:p>
        </w:tc>
        <w:tc>
          <w:tcPr>
            <w:tcW w:w="3543" w:type="dxa"/>
            <w:tcBorders>
              <w:top w:val="single" w:sz="4" w:space="0" w:color="auto"/>
              <w:left w:val="single" w:sz="4" w:space="0" w:color="auto"/>
              <w:bottom w:val="single" w:sz="4" w:space="0" w:color="auto"/>
              <w:right w:val="single" w:sz="4" w:space="0" w:color="auto"/>
            </w:tcBorders>
          </w:tcPr>
          <w:p w14:paraId="0CA998B7" w14:textId="77777777" w:rsidR="008C6AB2" w:rsidRPr="006A0354" w:rsidRDefault="008C6AB2" w:rsidP="006A0354">
            <w:pPr>
              <w:spacing w:after="0"/>
              <w:jc w:val="both"/>
              <w:rPr>
                <w:rFonts w:ascii="Times New Roman" w:hAnsi="Times New Roman" w:cs="Times New Roman"/>
                <w:sz w:val="24"/>
                <w:szCs w:val="24"/>
              </w:rPr>
            </w:pPr>
            <w:r w:rsidRPr="006A0354">
              <w:rPr>
                <w:rFonts w:ascii="Times New Roman" w:hAnsi="Times New Roman" w:cs="Times New Roman"/>
                <w:bCs/>
                <w:sz w:val="24"/>
                <w:szCs w:val="24"/>
              </w:rPr>
              <w:t xml:space="preserve">Психофизиологические основы учебного труда и интеллектуальной деятельности. Средства физической культуры в регулировании работоспособности </w:t>
            </w:r>
          </w:p>
        </w:tc>
        <w:tc>
          <w:tcPr>
            <w:tcW w:w="969" w:type="dxa"/>
            <w:tcBorders>
              <w:top w:val="single" w:sz="4" w:space="0" w:color="auto"/>
              <w:left w:val="single" w:sz="4" w:space="0" w:color="auto"/>
              <w:bottom w:val="single" w:sz="4" w:space="0" w:color="auto"/>
              <w:right w:val="single" w:sz="4" w:space="0" w:color="auto"/>
            </w:tcBorders>
            <w:vAlign w:val="center"/>
          </w:tcPr>
          <w:p w14:paraId="615451BC" w14:textId="72B18EDA" w:rsidR="008C6AB2" w:rsidRPr="006A0354" w:rsidRDefault="008C6AB2" w:rsidP="000C7A32">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1</w:t>
            </w:r>
            <w:r w:rsidR="000C7A32">
              <w:rPr>
                <w:rFonts w:ascii="Times New Roman" w:eastAsia="Times New Roman" w:hAnsi="Times New Roman" w:cs="Times New Roman"/>
                <w:sz w:val="24"/>
                <w:szCs w:val="24"/>
                <w:lang w:eastAsia="ru-RU"/>
              </w:rPr>
              <w:t>0</w:t>
            </w:r>
          </w:p>
        </w:tc>
        <w:tc>
          <w:tcPr>
            <w:tcW w:w="629" w:type="dxa"/>
            <w:tcBorders>
              <w:top w:val="single" w:sz="4" w:space="0" w:color="auto"/>
              <w:left w:val="single" w:sz="4" w:space="0" w:color="auto"/>
              <w:bottom w:val="single" w:sz="4" w:space="0" w:color="auto"/>
              <w:right w:val="single" w:sz="4" w:space="0" w:color="auto"/>
            </w:tcBorders>
            <w:vAlign w:val="center"/>
          </w:tcPr>
          <w:p w14:paraId="7AD08E68" w14:textId="77777777" w:rsidR="008C6AB2" w:rsidRPr="006A0354" w:rsidRDefault="008C6AB2" w:rsidP="006A0354">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2DF42850" w14:textId="77777777" w:rsidR="008C6AB2" w:rsidRPr="006A0354" w:rsidRDefault="008C6AB2" w:rsidP="006A0354">
            <w:pPr>
              <w:spacing w:after="0"/>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0ABB5AB6" w14:textId="7B624A8D" w:rsidR="008C6AB2" w:rsidRPr="006A0354" w:rsidRDefault="000C7A32" w:rsidP="006A0354">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234" w:type="dxa"/>
            <w:tcBorders>
              <w:top w:val="single" w:sz="4" w:space="0" w:color="auto"/>
              <w:left w:val="single" w:sz="4" w:space="0" w:color="auto"/>
              <w:bottom w:val="single" w:sz="4" w:space="0" w:color="auto"/>
              <w:right w:val="single" w:sz="4" w:space="0" w:color="auto"/>
            </w:tcBorders>
            <w:vAlign w:val="center"/>
            <w:hideMark/>
          </w:tcPr>
          <w:p w14:paraId="50939CD5" w14:textId="77777777" w:rsidR="008C6AB2" w:rsidRPr="006A0354" w:rsidRDefault="008C6AB2" w:rsidP="006A0354">
            <w:pPr>
              <w:suppressAutoHyphens/>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реферат, доклад, эссе, тест</w:t>
            </w:r>
          </w:p>
        </w:tc>
      </w:tr>
      <w:tr w:rsidR="006A0354" w:rsidRPr="006A0354" w14:paraId="057F043E"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41AE02C2"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5</w:t>
            </w:r>
          </w:p>
        </w:tc>
        <w:tc>
          <w:tcPr>
            <w:tcW w:w="3543" w:type="dxa"/>
            <w:tcBorders>
              <w:top w:val="single" w:sz="4" w:space="0" w:color="auto"/>
              <w:left w:val="single" w:sz="4" w:space="0" w:color="auto"/>
              <w:bottom w:val="single" w:sz="4" w:space="0" w:color="auto"/>
              <w:right w:val="single" w:sz="4" w:space="0" w:color="auto"/>
            </w:tcBorders>
          </w:tcPr>
          <w:p w14:paraId="4BAC9DA0" w14:textId="77777777" w:rsidR="008C6AB2" w:rsidRPr="006A0354" w:rsidRDefault="008C6AB2" w:rsidP="006A0354">
            <w:pPr>
              <w:spacing w:after="0"/>
              <w:jc w:val="both"/>
              <w:rPr>
                <w:rFonts w:ascii="Times New Roman" w:hAnsi="Times New Roman" w:cs="Times New Roman"/>
                <w:sz w:val="24"/>
                <w:szCs w:val="24"/>
              </w:rPr>
            </w:pPr>
            <w:r w:rsidRPr="006A0354">
              <w:rPr>
                <w:rFonts w:ascii="Times New Roman" w:hAnsi="Times New Roman" w:cs="Times New Roman"/>
                <w:bCs/>
                <w:sz w:val="24"/>
                <w:szCs w:val="24"/>
              </w:rPr>
              <w:t>Общая физическая и спортивная подготовка в системе физического -воспитания. Спорт и индивидуальный выбор видов спорта или систем физических упражнений</w:t>
            </w:r>
            <w:r w:rsidRPr="006A0354">
              <w:rPr>
                <w:rFonts w:ascii="Times New Roman" w:hAnsi="Times New Roman" w:cs="Times New Roman"/>
                <w:sz w:val="24"/>
                <w:szCs w:val="24"/>
              </w:rPr>
              <w:t xml:space="preserve"> </w:t>
            </w:r>
          </w:p>
        </w:tc>
        <w:tc>
          <w:tcPr>
            <w:tcW w:w="969" w:type="dxa"/>
            <w:tcBorders>
              <w:top w:val="single" w:sz="4" w:space="0" w:color="auto"/>
              <w:left w:val="single" w:sz="4" w:space="0" w:color="auto"/>
              <w:bottom w:val="single" w:sz="4" w:space="0" w:color="auto"/>
              <w:right w:val="single" w:sz="4" w:space="0" w:color="auto"/>
            </w:tcBorders>
            <w:vAlign w:val="center"/>
          </w:tcPr>
          <w:p w14:paraId="3827D21A" w14:textId="589C3012" w:rsidR="008C6AB2" w:rsidRPr="006A0354" w:rsidRDefault="008C6AB2" w:rsidP="000C7A32">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1</w:t>
            </w:r>
            <w:r w:rsidR="000C7A32">
              <w:rPr>
                <w:rFonts w:ascii="Times New Roman" w:eastAsia="Times New Roman" w:hAnsi="Times New Roman" w:cs="Times New Roman"/>
                <w:sz w:val="24"/>
                <w:szCs w:val="24"/>
                <w:lang w:eastAsia="ru-RU"/>
              </w:rPr>
              <w:t>2</w:t>
            </w:r>
          </w:p>
        </w:tc>
        <w:tc>
          <w:tcPr>
            <w:tcW w:w="629" w:type="dxa"/>
            <w:tcBorders>
              <w:top w:val="single" w:sz="4" w:space="0" w:color="auto"/>
              <w:left w:val="single" w:sz="4" w:space="0" w:color="auto"/>
              <w:bottom w:val="single" w:sz="4" w:space="0" w:color="auto"/>
              <w:right w:val="single" w:sz="4" w:space="0" w:color="auto"/>
            </w:tcBorders>
            <w:vAlign w:val="center"/>
          </w:tcPr>
          <w:p w14:paraId="6AB3F427" w14:textId="77777777" w:rsidR="008C6AB2" w:rsidRPr="006A0354" w:rsidRDefault="008C6AB2" w:rsidP="006A0354">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14AA6BAA" w14:textId="2E5EF88F" w:rsidR="008C6AB2" w:rsidRPr="006A0354" w:rsidRDefault="000C7A32" w:rsidP="006A0354">
            <w:pPr>
              <w:spacing w:after="0"/>
              <w:jc w:val="center"/>
              <w:rPr>
                <w:rFonts w:ascii="Times New Roman" w:hAnsi="Times New Roman" w:cs="Times New Roman"/>
              </w:rPr>
            </w:pPr>
            <w:r>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68F11705" w14:textId="04D2FB7D" w:rsidR="008C6AB2" w:rsidRPr="006A0354" w:rsidRDefault="000C7A32" w:rsidP="000C7A3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2234" w:type="dxa"/>
            <w:tcBorders>
              <w:top w:val="single" w:sz="4" w:space="0" w:color="auto"/>
              <w:left w:val="single" w:sz="4" w:space="0" w:color="auto"/>
              <w:bottom w:val="single" w:sz="4" w:space="0" w:color="auto"/>
              <w:right w:val="single" w:sz="4" w:space="0" w:color="auto"/>
            </w:tcBorders>
            <w:vAlign w:val="center"/>
            <w:hideMark/>
          </w:tcPr>
          <w:p w14:paraId="040D18DA" w14:textId="77777777" w:rsidR="008C6AB2" w:rsidRPr="006A0354" w:rsidRDefault="008C6AB2" w:rsidP="006A0354">
            <w:pPr>
              <w:suppressAutoHyphens/>
              <w:snapToGrid w:val="0"/>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 xml:space="preserve">реферат, доклад, эссе, тест </w:t>
            </w:r>
          </w:p>
        </w:tc>
      </w:tr>
      <w:tr w:rsidR="006A0354" w:rsidRPr="006A0354" w14:paraId="3306973D"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74D275F8"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6</w:t>
            </w:r>
          </w:p>
        </w:tc>
        <w:tc>
          <w:tcPr>
            <w:tcW w:w="3543" w:type="dxa"/>
            <w:tcBorders>
              <w:top w:val="single" w:sz="4" w:space="0" w:color="auto"/>
              <w:left w:val="single" w:sz="4" w:space="0" w:color="auto"/>
              <w:bottom w:val="single" w:sz="4" w:space="0" w:color="auto"/>
              <w:right w:val="single" w:sz="4" w:space="0" w:color="auto"/>
            </w:tcBorders>
          </w:tcPr>
          <w:p w14:paraId="490494D1" w14:textId="77777777" w:rsidR="008C6AB2" w:rsidRPr="006A0354" w:rsidRDefault="008C6AB2" w:rsidP="006A0354">
            <w:pPr>
              <w:spacing w:after="0"/>
              <w:jc w:val="both"/>
              <w:rPr>
                <w:rFonts w:ascii="Times New Roman" w:hAnsi="Times New Roman" w:cs="Times New Roman"/>
                <w:sz w:val="24"/>
                <w:szCs w:val="24"/>
              </w:rPr>
            </w:pPr>
            <w:r w:rsidRPr="006A0354">
              <w:rPr>
                <w:rFonts w:ascii="Times New Roman" w:hAnsi="Times New Roman" w:cs="Times New Roman"/>
                <w:bCs/>
                <w:sz w:val="24"/>
                <w:szCs w:val="24"/>
              </w:rPr>
              <w:t>Физическая культура в профессиональной деятельности</w:t>
            </w:r>
          </w:p>
        </w:tc>
        <w:tc>
          <w:tcPr>
            <w:tcW w:w="969" w:type="dxa"/>
            <w:tcBorders>
              <w:top w:val="single" w:sz="4" w:space="0" w:color="auto"/>
              <w:left w:val="single" w:sz="4" w:space="0" w:color="auto"/>
              <w:bottom w:val="single" w:sz="4" w:space="0" w:color="auto"/>
              <w:right w:val="single" w:sz="4" w:space="0" w:color="auto"/>
            </w:tcBorders>
            <w:vAlign w:val="center"/>
          </w:tcPr>
          <w:p w14:paraId="4FCDFB27" w14:textId="487DA920" w:rsidR="008C6AB2" w:rsidRPr="006A0354" w:rsidRDefault="008C6AB2" w:rsidP="000C7A32">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1</w:t>
            </w:r>
            <w:r w:rsidR="000C7A32">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2C28F038" w14:textId="77777777" w:rsidR="008C6AB2" w:rsidRPr="006A0354" w:rsidRDefault="008C6AB2" w:rsidP="006A0354">
            <w:pPr>
              <w:spacing w:after="0"/>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39946125" w14:textId="0C72512E" w:rsidR="008C6AB2" w:rsidRPr="006A0354" w:rsidRDefault="000C7A32" w:rsidP="006A0354">
            <w:pPr>
              <w:spacing w:after="0"/>
              <w:jc w:val="center"/>
              <w:rPr>
                <w:rFonts w:ascii="Times New Roman" w:hAnsi="Times New Roman" w:cs="Times New Roman"/>
              </w:rPr>
            </w:pPr>
            <w:r>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0C5FA941" w14:textId="2D068C0E" w:rsidR="008C6AB2" w:rsidRPr="006A0354" w:rsidRDefault="000C7A32" w:rsidP="000C7A32">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2234" w:type="dxa"/>
            <w:tcBorders>
              <w:top w:val="single" w:sz="4" w:space="0" w:color="auto"/>
              <w:left w:val="single" w:sz="4" w:space="0" w:color="auto"/>
              <w:bottom w:val="single" w:sz="4" w:space="0" w:color="auto"/>
              <w:right w:val="single" w:sz="4" w:space="0" w:color="auto"/>
            </w:tcBorders>
            <w:vAlign w:val="center"/>
            <w:hideMark/>
          </w:tcPr>
          <w:p w14:paraId="4CECC9CD" w14:textId="77777777" w:rsidR="008C6AB2" w:rsidRPr="006A0354" w:rsidRDefault="008C6AB2" w:rsidP="006A0354">
            <w:pPr>
              <w:spacing w:after="0" w:line="240" w:lineRule="auto"/>
              <w:jc w:val="center"/>
              <w:rPr>
                <w:rFonts w:ascii="Times New Roman" w:eastAsia="Times New Roman" w:hAnsi="Times New Roman" w:cs="Times New Roman"/>
                <w:i/>
                <w:sz w:val="24"/>
                <w:szCs w:val="24"/>
                <w:lang w:eastAsia="ru-RU"/>
              </w:rPr>
            </w:pPr>
            <w:r w:rsidRPr="006A0354">
              <w:rPr>
                <w:rFonts w:ascii="Times New Roman" w:eastAsia="Calibri" w:hAnsi="Times New Roman" w:cs="Times New Roman"/>
                <w:sz w:val="24"/>
                <w:szCs w:val="24"/>
                <w:lang w:eastAsia="ar-SA"/>
              </w:rPr>
              <w:t xml:space="preserve">реферат, доклад, эссе, тест </w:t>
            </w:r>
          </w:p>
        </w:tc>
      </w:tr>
      <w:tr w:rsidR="008C6AB2" w:rsidRPr="006A0354" w14:paraId="3C2D923C" w14:textId="77777777" w:rsidTr="008C6AB2">
        <w:trPr>
          <w:jc w:val="right"/>
        </w:trPr>
        <w:tc>
          <w:tcPr>
            <w:tcW w:w="567" w:type="dxa"/>
            <w:tcBorders>
              <w:top w:val="single" w:sz="4" w:space="0" w:color="auto"/>
              <w:left w:val="single" w:sz="4" w:space="0" w:color="auto"/>
              <w:bottom w:val="single" w:sz="4" w:space="0" w:color="auto"/>
              <w:right w:val="single" w:sz="4" w:space="0" w:color="auto"/>
            </w:tcBorders>
            <w:vAlign w:val="center"/>
            <w:hideMark/>
          </w:tcPr>
          <w:p w14:paraId="1EE4C9DE" w14:textId="77777777" w:rsidR="008C6AB2" w:rsidRPr="006A0354" w:rsidRDefault="008C6AB2" w:rsidP="006A0354">
            <w:pPr>
              <w:widowControl w:val="0"/>
              <w:spacing w:after="0" w:line="240" w:lineRule="auto"/>
              <w:jc w:val="center"/>
              <w:rPr>
                <w:rFonts w:ascii="Times New Roman" w:eastAsia="Times New Roman" w:hAnsi="Times New Roman" w:cs="Times New Roman"/>
                <w:sz w:val="24"/>
                <w:szCs w:val="24"/>
                <w:lang w:eastAsia="ru-RU"/>
              </w:rPr>
            </w:pPr>
          </w:p>
        </w:tc>
        <w:tc>
          <w:tcPr>
            <w:tcW w:w="3543" w:type="dxa"/>
            <w:tcBorders>
              <w:top w:val="single" w:sz="4" w:space="0" w:color="auto"/>
              <w:left w:val="single" w:sz="4" w:space="0" w:color="auto"/>
              <w:bottom w:val="single" w:sz="4" w:space="0" w:color="auto"/>
              <w:right w:val="single" w:sz="4" w:space="0" w:color="auto"/>
            </w:tcBorders>
          </w:tcPr>
          <w:p w14:paraId="4A2100CC" w14:textId="77777777" w:rsidR="008C6AB2" w:rsidRPr="006A0354" w:rsidRDefault="008C6AB2" w:rsidP="006A0354">
            <w:pPr>
              <w:spacing w:after="0" w:line="240" w:lineRule="auto"/>
              <w:rPr>
                <w:rFonts w:ascii="Times New Roman" w:hAnsi="Times New Roman" w:cs="Times New Roman"/>
                <w:b/>
                <w:sz w:val="24"/>
                <w:szCs w:val="24"/>
              </w:rPr>
            </w:pPr>
            <w:r w:rsidRPr="006A0354">
              <w:rPr>
                <w:rFonts w:ascii="Times New Roman" w:hAnsi="Times New Roman" w:cs="Times New Roman"/>
                <w:b/>
                <w:sz w:val="24"/>
                <w:szCs w:val="24"/>
              </w:rPr>
              <w:t>Итого:</w:t>
            </w:r>
          </w:p>
        </w:tc>
        <w:tc>
          <w:tcPr>
            <w:tcW w:w="969" w:type="dxa"/>
            <w:tcBorders>
              <w:top w:val="single" w:sz="4" w:space="0" w:color="auto"/>
              <w:left w:val="single" w:sz="4" w:space="0" w:color="auto"/>
              <w:bottom w:val="single" w:sz="4" w:space="0" w:color="auto"/>
              <w:right w:val="single" w:sz="4" w:space="0" w:color="auto"/>
            </w:tcBorders>
            <w:vAlign w:val="center"/>
          </w:tcPr>
          <w:p w14:paraId="6F285FF5" w14:textId="403CF72D" w:rsidR="008C6AB2" w:rsidRPr="006A0354" w:rsidRDefault="000C7A32" w:rsidP="006A0354">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72</w:t>
            </w:r>
          </w:p>
        </w:tc>
        <w:tc>
          <w:tcPr>
            <w:tcW w:w="629" w:type="dxa"/>
            <w:tcBorders>
              <w:top w:val="single" w:sz="4" w:space="0" w:color="auto"/>
              <w:left w:val="single" w:sz="4" w:space="0" w:color="auto"/>
              <w:bottom w:val="single" w:sz="4" w:space="0" w:color="auto"/>
              <w:right w:val="single" w:sz="4" w:space="0" w:color="auto"/>
            </w:tcBorders>
          </w:tcPr>
          <w:p w14:paraId="7AF62FA3" w14:textId="77777777" w:rsidR="008C6AB2" w:rsidRPr="006A0354" w:rsidRDefault="0062181A" w:rsidP="006A0354">
            <w:pPr>
              <w:spacing w:after="0"/>
              <w:jc w:val="center"/>
              <w:rPr>
                <w:rFonts w:ascii="Times New Roman" w:hAnsi="Times New Roman" w:cs="Times New Roman"/>
                <w:b/>
              </w:rPr>
            </w:pPr>
            <w:r w:rsidRPr="006A0354">
              <w:rPr>
                <w:rFonts w:ascii="Times New Roman" w:hAnsi="Times New Roman" w:cs="Times New Roman"/>
                <w:b/>
              </w:rPr>
              <w:t>4</w:t>
            </w:r>
          </w:p>
        </w:tc>
        <w:tc>
          <w:tcPr>
            <w:tcW w:w="716" w:type="dxa"/>
            <w:tcBorders>
              <w:top w:val="single" w:sz="4" w:space="0" w:color="auto"/>
              <w:left w:val="single" w:sz="4" w:space="0" w:color="auto"/>
              <w:bottom w:val="single" w:sz="4" w:space="0" w:color="auto"/>
              <w:right w:val="single" w:sz="4" w:space="0" w:color="auto"/>
            </w:tcBorders>
          </w:tcPr>
          <w:p w14:paraId="518E874F" w14:textId="7AC02E4E" w:rsidR="008C6AB2" w:rsidRPr="006A0354" w:rsidRDefault="000C7A32" w:rsidP="006A0354">
            <w:pPr>
              <w:spacing w:after="0"/>
              <w:jc w:val="center"/>
              <w:rPr>
                <w:rFonts w:ascii="Times New Roman" w:hAnsi="Times New Roman" w:cs="Times New Roman"/>
                <w:b/>
              </w:rPr>
            </w:pPr>
            <w:r>
              <w:rPr>
                <w:rFonts w:ascii="Times New Roman" w:hAnsi="Times New Roman" w:cs="Times New Roman"/>
                <w:b/>
              </w:rPr>
              <w:t>4</w:t>
            </w:r>
          </w:p>
        </w:tc>
        <w:tc>
          <w:tcPr>
            <w:tcW w:w="663" w:type="dxa"/>
            <w:tcBorders>
              <w:top w:val="single" w:sz="4" w:space="0" w:color="auto"/>
              <w:left w:val="single" w:sz="4" w:space="0" w:color="auto"/>
              <w:bottom w:val="single" w:sz="4" w:space="0" w:color="auto"/>
              <w:right w:val="single" w:sz="4" w:space="0" w:color="auto"/>
            </w:tcBorders>
            <w:vAlign w:val="center"/>
          </w:tcPr>
          <w:p w14:paraId="63E9CEB8" w14:textId="11FE8C83" w:rsidR="008C6AB2" w:rsidRPr="006A0354" w:rsidRDefault="000C7A32" w:rsidP="006A0354">
            <w:pPr>
              <w:widowControl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6</w:t>
            </w:r>
            <w:r w:rsidR="008C6AB2" w:rsidRPr="006A0354">
              <w:rPr>
                <w:rFonts w:ascii="Times New Roman" w:eastAsia="Times New Roman" w:hAnsi="Times New Roman" w:cs="Times New Roman"/>
                <w:b/>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hideMark/>
          </w:tcPr>
          <w:p w14:paraId="1BAC4DB3" w14:textId="77777777" w:rsidR="008C6AB2" w:rsidRPr="006A0354" w:rsidRDefault="008C6AB2" w:rsidP="006A0354">
            <w:pPr>
              <w:widowControl w:val="0"/>
              <w:spacing w:after="0" w:line="24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зачет</w:t>
            </w:r>
          </w:p>
        </w:tc>
      </w:tr>
    </w:tbl>
    <w:p w14:paraId="3B4FE934" w14:textId="77777777" w:rsidR="00AA3959" w:rsidRPr="006A0354" w:rsidRDefault="00AA3959" w:rsidP="006A0354">
      <w:pPr>
        <w:spacing w:after="0" w:line="360" w:lineRule="auto"/>
        <w:jc w:val="both"/>
        <w:rPr>
          <w:rFonts w:ascii="Times New Roman" w:eastAsia="Times New Roman" w:hAnsi="Times New Roman" w:cs="Times New Roman"/>
          <w:b/>
          <w:sz w:val="24"/>
          <w:szCs w:val="24"/>
          <w:lang w:eastAsia="ru-RU"/>
        </w:rPr>
      </w:pPr>
    </w:p>
    <w:p w14:paraId="03B24ED4" w14:textId="77777777" w:rsidR="000D7ED1" w:rsidRPr="006A0354" w:rsidRDefault="000D7ED1" w:rsidP="006A0354">
      <w:pPr>
        <w:spacing w:after="0" w:line="360" w:lineRule="auto"/>
        <w:jc w:val="both"/>
        <w:rPr>
          <w:rFonts w:ascii="Times New Roman" w:eastAsia="Times New Roman" w:hAnsi="Times New Roman" w:cs="Times New Roman"/>
          <w:b/>
          <w:caps/>
          <w:sz w:val="24"/>
          <w:szCs w:val="24"/>
          <w:lang w:eastAsia="ru-RU"/>
        </w:rPr>
      </w:pPr>
      <w:r w:rsidRPr="006A0354">
        <w:rPr>
          <w:rFonts w:ascii="Times New Roman" w:eastAsia="Times New Roman" w:hAnsi="Times New Roman" w:cs="Times New Roman"/>
          <w:b/>
          <w:sz w:val="24"/>
          <w:szCs w:val="24"/>
          <w:lang w:eastAsia="ru-RU"/>
        </w:rPr>
        <w:t xml:space="preserve">3. </w:t>
      </w:r>
      <w:r w:rsidRPr="006A0354">
        <w:rPr>
          <w:rFonts w:ascii="Times New Roman" w:eastAsia="Times New Roman" w:hAnsi="Times New Roman" w:cs="Times New Roman"/>
          <w:b/>
          <w:caps/>
          <w:sz w:val="24"/>
          <w:szCs w:val="24"/>
          <w:lang w:eastAsia="ru-RU"/>
        </w:rPr>
        <w:t xml:space="preserve">СТРУКТУРА И содержание теоретической части дисциплины </w:t>
      </w:r>
    </w:p>
    <w:p w14:paraId="6A86D3CF" w14:textId="77777777" w:rsidR="00963FDD" w:rsidRPr="006A0354" w:rsidRDefault="00963FDD" w:rsidP="006A0354">
      <w:pPr>
        <w:spacing w:after="0" w:line="360" w:lineRule="auto"/>
        <w:ind w:firstLine="737"/>
        <w:jc w:val="both"/>
        <w:rPr>
          <w:rFonts w:ascii="Times New Roman" w:hAnsi="Times New Roman" w:cs="Times New Roman"/>
          <w:sz w:val="24"/>
          <w:szCs w:val="24"/>
        </w:rPr>
      </w:pPr>
      <w:r w:rsidRPr="006A0354">
        <w:rPr>
          <w:rFonts w:ascii="Times New Roman" w:hAnsi="Times New Roman" w:cs="Times New Roman"/>
          <w:b/>
          <w:sz w:val="24"/>
          <w:szCs w:val="24"/>
        </w:rPr>
        <w:t>Лекция. Тема1:</w:t>
      </w:r>
      <w:r w:rsidRPr="006A0354">
        <w:rPr>
          <w:rFonts w:ascii="Times New Roman" w:hAnsi="Times New Roman" w:cs="Times New Roman"/>
          <w:b/>
          <w:bCs/>
          <w:sz w:val="24"/>
          <w:szCs w:val="24"/>
        </w:rPr>
        <w:t xml:space="preserve"> </w:t>
      </w:r>
      <w:r w:rsidRPr="006A0354">
        <w:rPr>
          <w:rFonts w:ascii="Times New Roman" w:hAnsi="Times New Roman" w:cs="Times New Roman"/>
          <w:b/>
          <w:sz w:val="24"/>
          <w:szCs w:val="24"/>
        </w:rPr>
        <w:t xml:space="preserve">Физическая культура в профессиональной подготовке студентов </w:t>
      </w:r>
    </w:p>
    <w:p w14:paraId="5178A043" w14:textId="77777777" w:rsidR="00963FDD" w:rsidRPr="006A0354" w:rsidRDefault="00963FDD" w:rsidP="006A0354">
      <w:pPr>
        <w:spacing w:after="0" w:line="360" w:lineRule="auto"/>
        <w:ind w:firstLine="709"/>
        <w:jc w:val="both"/>
        <w:rPr>
          <w:rFonts w:ascii="Times New Roman" w:hAnsi="Times New Roman" w:cs="Times New Roman"/>
          <w:sz w:val="24"/>
          <w:szCs w:val="24"/>
        </w:rPr>
      </w:pPr>
      <w:r w:rsidRPr="006A0354">
        <w:rPr>
          <w:rFonts w:ascii="Times New Roman" w:hAnsi="Times New Roman" w:cs="Times New Roman"/>
          <w:sz w:val="24"/>
          <w:szCs w:val="24"/>
        </w:rPr>
        <w:t>Физическая культура и спорт как социальный феномен современного общества. Средства физической культуры. Основные составляющие физической культуры. Социальные функции физической культуры. Формирование физической культуры личности. Физическая культура в структуре профессионального образования. Организационно-правовые основы физической культуры и спорта студенческой молодежи России.</w:t>
      </w:r>
    </w:p>
    <w:p w14:paraId="1BA9120B" w14:textId="77777777" w:rsidR="00963FDD" w:rsidRPr="006A0354" w:rsidRDefault="00963FDD" w:rsidP="006A0354">
      <w:pPr>
        <w:spacing w:after="0" w:line="360" w:lineRule="auto"/>
        <w:ind w:firstLine="709"/>
        <w:jc w:val="both"/>
        <w:rPr>
          <w:rFonts w:ascii="Times New Roman" w:hAnsi="Times New Roman" w:cs="Times New Roman"/>
          <w:sz w:val="24"/>
          <w:szCs w:val="24"/>
        </w:rPr>
      </w:pPr>
      <w:r w:rsidRPr="006A0354">
        <w:rPr>
          <w:rFonts w:ascii="Times New Roman" w:hAnsi="Times New Roman" w:cs="Times New Roman"/>
          <w:sz w:val="24"/>
          <w:szCs w:val="24"/>
        </w:rPr>
        <w:t>Общая психофизиологическая характеристика интеллектуальной деятельности и учебного труда студента. Общие закономерности и динамика работоспособности студентов в учебном году и основные факторы, ее определяющие. Признаки и критерии нервно-эмоционального и психофизического утомления. Регулирование работоспособности, профилактики утомления студентов в отдельные периоды учебного года. Оптимизация сопряженной деятельности студентов в учебе и спортивном совершенствовании.</w:t>
      </w:r>
    </w:p>
    <w:p w14:paraId="4025F275" w14:textId="77777777" w:rsidR="00963FDD" w:rsidRPr="006A0354" w:rsidRDefault="00963FDD" w:rsidP="006A0354">
      <w:pPr>
        <w:spacing w:after="0" w:line="360" w:lineRule="auto"/>
        <w:ind w:firstLine="708"/>
        <w:jc w:val="both"/>
        <w:rPr>
          <w:rFonts w:ascii="Times New Roman" w:hAnsi="Times New Roman" w:cs="Times New Roman"/>
          <w:sz w:val="24"/>
          <w:szCs w:val="24"/>
        </w:rPr>
      </w:pPr>
      <w:r w:rsidRPr="006A0354">
        <w:rPr>
          <w:rFonts w:ascii="Times New Roman" w:hAnsi="Times New Roman" w:cs="Times New Roman"/>
          <w:b/>
          <w:sz w:val="24"/>
          <w:szCs w:val="24"/>
        </w:rPr>
        <w:lastRenderedPageBreak/>
        <w:t>Лекция   Тема2:</w:t>
      </w:r>
      <w:r w:rsidRPr="006A0354">
        <w:rPr>
          <w:rFonts w:ascii="Times New Roman" w:hAnsi="Times New Roman" w:cs="Times New Roman"/>
          <w:b/>
          <w:bCs/>
          <w:sz w:val="24"/>
          <w:szCs w:val="24"/>
        </w:rPr>
        <w:t xml:space="preserve"> </w:t>
      </w:r>
      <w:r w:rsidRPr="006A0354">
        <w:rPr>
          <w:rFonts w:ascii="Times New Roman" w:hAnsi="Times New Roman" w:cs="Times New Roman"/>
          <w:b/>
          <w:sz w:val="24"/>
          <w:szCs w:val="24"/>
        </w:rPr>
        <w:t xml:space="preserve">Социально-биологические основы физической культуры. </w:t>
      </w:r>
      <w:r w:rsidRPr="006A0354">
        <w:rPr>
          <w:rFonts w:ascii="Times New Roman" w:hAnsi="Times New Roman" w:cs="Times New Roman"/>
          <w:sz w:val="24"/>
          <w:szCs w:val="24"/>
        </w:rPr>
        <w:t xml:space="preserve"> </w:t>
      </w:r>
    </w:p>
    <w:p w14:paraId="0AD350C4" w14:textId="77777777" w:rsidR="00963FDD" w:rsidRPr="006A0354" w:rsidRDefault="00963FDD" w:rsidP="006A0354">
      <w:pPr>
        <w:spacing w:after="0" w:line="360" w:lineRule="auto"/>
        <w:ind w:firstLine="709"/>
        <w:jc w:val="both"/>
        <w:rPr>
          <w:rFonts w:ascii="Times New Roman" w:hAnsi="Times New Roman" w:cs="Times New Roman"/>
          <w:sz w:val="24"/>
          <w:szCs w:val="24"/>
        </w:rPr>
      </w:pPr>
      <w:r w:rsidRPr="006A0354">
        <w:rPr>
          <w:rFonts w:ascii="Times New Roman" w:hAnsi="Times New Roman" w:cs="Times New Roman"/>
          <w:sz w:val="24"/>
          <w:szCs w:val="24"/>
        </w:rPr>
        <w:t>Воздействие социально-экологических, природно-климатических факторов и бытовых условий жизни на физическое развитие и жизнедеятельность человека. Организм человека как единая саморазвивающаяся биологическая система. Анатомо-морфологическое строение и основные физиологические функции организма, обеспечивающие двигательную активность. Физическое развитие человека. Роль отдельных систем организма в обеспечении физического развития, функциональных и двигательных возможностей организма человека. Двигательная активность и ее влияние на устойчивость, и адаптационные возможности человека к умственным и физическим нагрузкам при различных воздействиях внешней среды. Степень и условия влияния наследственности на физическое развитие и на жизнедеятельность человека.</w:t>
      </w:r>
    </w:p>
    <w:p w14:paraId="67CE3602" w14:textId="77777777" w:rsidR="00963FDD" w:rsidRPr="006A0354" w:rsidRDefault="00963FDD" w:rsidP="006A0354">
      <w:pPr>
        <w:spacing w:after="0" w:line="360" w:lineRule="auto"/>
        <w:ind w:firstLine="709"/>
        <w:jc w:val="both"/>
        <w:rPr>
          <w:rFonts w:ascii="Times New Roman" w:hAnsi="Times New Roman" w:cs="Times New Roman"/>
          <w:sz w:val="24"/>
          <w:szCs w:val="24"/>
        </w:rPr>
      </w:pPr>
    </w:p>
    <w:p w14:paraId="6CFADD84" w14:textId="77777777" w:rsidR="00963FDD" w:rsidRPr="006A0354" w:rsidRDefault="00963FDD" w:rsidP="006A0354">
      <w:pPr>
        <w:spacing w:after="0" w:line="360" w:lineRule="auto"/>
        <w:ind w:firstLine="680"/>
        <w:jc w:val="both"/>
        <w:rPr>
          <w:rFonts w:ascii="Times New Roman" w:hAnsi="Times New Roman" w:cs="Times New Roman"/>
          <w:sz w:val="24"/>
          <w:szCs w:val="24"/>
        </w:rPr>
      </w:pPr>
      <w:r w:rsidRPr="006A0354">
        <w:rPr>
          <w:rFonts w:ascii="Times New Roman" w:hAnsi="Times New Roman" w:cs="Times New Roman"/>
          <w:b/>
          <w:sz w:val="24"/>
          <w:szCs w:val="24"/>
        </w:rPr>
        <w:t>Лекция</w:t>
      </w:r>
      <w:r w:rsidRPr="006A0354">
        <w:rPr>
          <w:rFonts w:ascii="Times New Roman" w:hAnsi="Times New Roman" w:cs="Times New Roman"/>
          <w:sz w:val="24"/>
          <w:szCs w:val="24"/>
        </w:rPr>
        <w:t xml:space="preserve">.  </w:t>
      </w:r>
      <w:r w:rsidRPr="006A0354">
        <w:rPr>
          <w:rFonts w:ascii="Times New Roman" w:hAnsi="Times New Roman" w:cs="Times New Roman"/>
          <w:b/>
          <w:sz w:val="24"/>
          <w:szCs w:val="24"/>
        </w:rPr>
        <w:t>Тема 3:</w:t>
      </w:r>
      <w:r w:rsidRPr="006A0354">
        <w:rPr>
          <w:rFonts w:ascii="Times New Roman" w:hAnsi="Times New Roman" w:cs="Times New Roman"/>
          <w:b/>
          <w:bCs/>
          <w:sz w:val="24"/>
          <w:szCs w:val="24"/>
        </w:rPr>
        <w:t xml:space="preserve"> Основы здорового образа жизни студента. Физическая   культура в обеспечении здоровья</w:t>
      </w:r>
      <w:r w:rsidRPr="006A0354">
        <w:rPr>
          <w:rFonts w:ascii="Times New Roman" w:hAnsi="Times New Roman" w:cs="Times New Roman"/>
          <w:bCs/>
          <w:sz w:val="24"/>
          <w:szCs w:val="24"/>
        </w:rPr>
        <w:t xml:space="preserve"> </w:t>
      </w:r>
    </w:p>
    <w:p w14:paraId="6F10F548" w14:textId="77777777" w:rsidR="00963FDD" w:rsidRPr="006A0354" w:rsidRDefault="00963FDD" w:rsidP="006A0354">
      <w:pPr>
        <w:spacing w:after="0" w:line="360" w:lineRule="auto"/>
        <w:ind w:firstLine="709"/>
        <w:jc w:val="both"/>
        <w:rPr>
          <w:rFonts w:ascii="Times New Roman" w:hAnsi="Times New Roman" w:cs="Times New Roman"/>
          <w:sz w:val="24"/>
          <w:szCs w:val="24"/>
        </w:rPr>
      </w:pPr>
      <w:r w:rsidRPr="006A0354">
        <w:rPr>
          <w:rFonts w:ascii="Times New Roman" w:hAnsi="Times New Roman" w:cs="Times New Roman"/>
          <w:sz w:val="24"/>
          <w:szCs w:val="24"/>
        </w:rPr>
        <w:t>Здоровье человека как ценность. Факторы, его определяющие. Влияние образа жизни на здоровье. Здоровый образ жизни и его составляющие. Основные требования к организации здорового образа жизни. Роль и возможности физической культуры в обеспечении здоровья. Физическое самовоспитание и самосовершенствование в здоровом образе жизни. Критерии эффективности здорового образа жизни. Личное отношение к здоровью, общая культура как условие формирования здорового образа жизни.</w:t>
      </w:r>
    </w:p>
    <w:p w14:paraId="789EAD62" w14:textId="77777777" w:rsidR="00963FDD" w:rsidRPr="006A0354" w:rsidRDefault="00963FDD" w:rsidP="006A0354">
      <w:pPr>
        <w:spacing w:after="0" w:line="360" w:lineRule="auto"/>
        <w:ind w:firstLine="709"/>
        <w:jc w:val="both"/>
        <w:rPr>
          <w:rFonts w:ascii="Times New Roman" w:hAnsi="Times New Roman" w:cs="Times New Roman"/>
          <w:b/>
          <w:sz w:val="24"/>
          <w:szCs w:val="24"/>
        </w:rPr>
      </w:pPr>
      <w:r w:rsidRPr="006A0354">
        <w:rPr>
          <w:rFonts w:ascii="Times New Roman" w:hAnsi="Times New Roman" w:cs="Times New Roman"/>
          <w:sz w:val="24"/>
          <w:szCs w:val="24"/>
        </w:rPr>
        <w:t>Физиологические механизмы и закономерности совершенствования отдельных функциональных систем и организма в целом под воздействием направленной физической нагрузки или тренировки. Физиологические основы освоения и совершенствования двигательных действий. Физиологические механизмы использования средств физической культуры и спорта для активного отдыха и восстановления работоспособности. Основы биомеханики естественных локомоций (ходьба, бег, прыжки).</w:t>
      </w:r>
      <w:r w:rsidRPr="006A0354">
        <w:rPr>
          <w:rFonts w:ascii="Times New Roman" w:hAnsi="Times New Roman" w:cs="Times New Roman"/>
          <w:b/>
          <w:sz w:val="24"/>
          <w:szCs w:val="24"/>
        </w:rPr>
        <w:t xml:space="preserve"> </w:t>
      </w:r>
    </w:p>
    <w:p w14:paraId="7A6E8DE5" w14:textId="77777777" w:rsidR="00963FDD" w:rsidRPr="006A0354" w:rsidRDefault="00963FDD" w:rsidP="006A0354">
      <w:pPr>
        <w:spacing w:after="0" w:line="360" w:lineRule="auto"/>
        <w:ind w:firstLine="737"/>
        <w:jc w:val="both"/>
        <w:rPr>
          <w:rFonts w:ascii="Times New Roman" w:hAnsi="Times New Roman" w:cs="Times New Roman"/>
          <w:sz w:val="24"/>
          <w:szCs w:val="24"/>
        </w:rPr>
      </w:pPr>
      <w:r w:rsidRPr="006A0354">
        <w:rPr>
          <w:rFonts w:ascii="Times New Roman" w:hAnsi="Times New Roman" w:cs="Times New Roman"/>
          <w:b/>
          <w:bCs/>
          <w:sz w:val="24"/>
          <w:szCs w:val="24"/>
        </w:rPr>
        <w:t xml:space="preserve">   </w:t>
      </w:r>
      <w:r w:rsidRPr="006A0354">
        <w:rPr>
          <w:rFonts w:ascii="Times New Roman" w:hAnsi="Times New Roman" w:cs="Times New Roman"/>
          <w:b/>
          <w:sz w:val="24"/>
          <w:szCs w:val="24"/>
        </w:rPr>
        <w:t>Лекция   Тема 4:</w:t>
      </w:r>
      <w:r w:rsidRPr="006A0354">
        <w:rPr>
          <w:rFonts w:ascii="Times New Roman" w:hAnsi="Times New Roman" w:cs="Times New Roman"/>
          <w:b/>
          <w:bCs/>
          <w:sz w:val="24"/>
          <w:szCs w:val="24"/>
        </w:rPr>
        <w:t xml:space="preserve"> Психофизиологические основы учебного труда и интеллектуальной деятельности. Средства физической культуры в регулировании работоспособности </w:t>
      </w:r>
    </w:p>
    <w:p w14:paraId="7E468FC9" w14:textId="77777777" w:rsidR="00963FDD" w:rsidRPr="006A0354" w:rsidRDefault="00963FDD" w:rsidP="006A0354">
      <w:pPr>
        <w:spacing w:after="0" w:line="360" w:lineRule="auto"/>
        <w:ind w:firstLine="680"/>
        <w:jc w:val="both"/>
        <w:rPr>
          <w:rFonts w:ascii="Times New Roman" w:hAnsi="Times New Roman" w:cs="Times New Roman"/>
          <w:bCs/>
          <w:sz w:val="24"/>
          <w:szCs w:val="24"/>
        </w:rPr>
      </w:pPr>
      <w:r w:rsidRPr="006A0354">
        <w:rPr>
          <w:rFonts w:ascii="Times New Roman" w:hAnsi="Times New Roman" w:cs="Times New Roman"/>
          <w:sz w:val="24"/>
          <w:szCs w:val="24"/>
        </w:rPr>
        <w:t>Методические принципы физического воспитания. Основы и этапы обучения движениям. Развитие физических качеств. Формирование психических качеств в процессе физического воспитания. Неблагоприятные стороны умственной деятельности, снижение двигательной активности. Ограничения двига</w:t>
      </w:r>
      <w:r w:rsidRPr="006A0354">
        <w:rPr>
          <w:rFonts w:ascii="Times New Roman" w:hAnsi="Times New Roman" w:cs="Times New Roman"/>
          <w:sz w:val="24"/>
          <w:szCs w:val="24"/>
        </w:rPr>
        <w:softHyphen/>
        <w:t xml:space="preserve">тельной активности, изменения </w:t>
      </w:r>
      <w:r w:rsidRPr="006A0354">
        <w:rPr>
          <w:rFonts w:ascii="Times New Roman" w:hAnsi="Times New Roman" w:cs="Times New Roman"/>
          <w:sz w:val="24"/>
          <w:szCs w:val="24"/>
        </w:rPr>
        <w:lastRenderedPageBreak/>
        <w:t>сердечной деятельности, возникающее под влиянием напряженного интеллектуального труда. Физиологическое состояние утомления. Умственное переутомление. Устранение и профилактика утомления</w:t>
      </w:r>
      <w:r w:rsidRPr="006A0354">
        <w:rPr>
          <w:rFonts w:ascii="Times New Roman" w:hAnsi="Times New Roman" w:cs="Times New Roman"/>
          <w:bCs/>
          <w:sz w:val="24"/>
          <w:szCs w:val="24"/>
        </w:rPr>
        <w:t xml:space="preserve"> Средства физической культуры в регулировании работоспособности.</w:t>
      </w:r>
    </w:p>
    <w:p w14:paraId="74070D20" w14:textId="77777777" w:rsidR="00963FDD" w:rsidRPr="006A0354" w:rsidRDefault="00963FDD" w:rsidP="006A0354">
      <w:pPr>
        <w:spacing w:after="0" w:line="360" w:lineRule="auto"/>
        <w:ind w:firstLine="680"/>
        <w:jc w:val="both"/>
        <w:rPr>
          <w:rFonts w:ascii="Times New Roman" w:hAnsi="Times New Roman" w:cs="Times New Roman"/>
          <w:sz w:val="24"/>
          <w:szCs w:val="24"/>
        </w:rPr>
      </w:pPr>
    </w:p>
    <w:p w14:paraId="4D8F6F3F" w14:textId="77777777" w:rsidR="00963FDD" w:rsidRPr="006A0354" w:rsidRDefault="00963FDD" w:rsidP="006A0354">
      <w:pPr>
        <w:spacing w:after="0" w:line="360" w:lineRule="auto"/>
        <w:ind w:firstLine="709"/>
        <w:jc w:val="both"/>
        <w:rPr>
          <w:rFonts w:ascii="Times New Roman" w:hAnsi="Times New Roman" w:cs="Times New Roman"/>
          <w:sz w:val="24"/>
          <w:szCs w:val="24"/>
        </w:rPr>
      </w:pPr>
      <w:r w:rsidRPr="006A0354">
        <w:rPr>
          <w:rFonts w:ascii="Times New Roman" w:hAnsi="Times New Roman" w:cs="Times New Roman"/>
          <w:b/>
          <w:sz w:val="24"/>
          <w:szCs w:val="24"/>
        </w:rPr>
        <w:t>Лекция   Тема 5:</w:t>
      </w:r>
      <w:r w:rsidRPr="006A0354">
        <w:rPr>
          <w:rFonts w:ascii="Times New Roman" w:hAnsi="Times New Roman" w:cs="Times New Roman"/>
          <w:b/>
          <w:bCs/>
          <w:sz w:val="24"/>
          <w:szCs w:val="24"/>
        </w:rPr>
        <w:t xml:space="preserve"> Общая физическая и спортивная подготовка в системе физического воспитания. Спорт и индивидуальный выбор видов спорта или систем физических упражнений</w:t>
      </w:r>
      <w:r w:rsidRPr="006A0354">
        <w:rPr>
          <w:rFonts w:ascii="Times New Roman" w:hAnsi="Times New Roman" w:cs="Times New Roman"/>
          <w:sz w:val="24"/>
          <w:szCs w:val="24"/>
        </w:rPr>
        <w:t xml:space="preserve"> </w:t>
      </w:r>
    </w:p>
    <w:p w14:paraId="12ABB003" w14:textId="77777777" w:rsidR="00963FDD" w:rsidRPr="006A0354" w:rsidRDefault="00963FDD" w:rsidP="006A0354">
      <w:pPr>
        <w:spacing w:after="0" w:line="360" w:lineRule="auto"/>
        <w:ind w:firstLine="709"/>
        <w:jc w:val="both"/>
        <w:rPr>
          <w:rFonts w:ascii="Times New Roman" w:hAnsi="Times New Roman" w:cs="Times New Roman"/>
          <w:sz w:val="24"/>
          <w:szCs w:val="24"/>
        </w:rPr>
      </w:pPr>
      <w:r w:rsidRPr="006A0354">
        <w:rPr>
          <w:rFonts w:ascii="Times New Roman" w:hAnsi="Times New Roman" w:cs="Times New Roman"/>
          <w:sz w:val="24"/>
          <w:szCs w:val="24"/>
        </w:rPr>
        <w:t>Методические принципы физического воспитания. Основы и этапы обучения движениям. Развитие физических качеств. Формирование психических качеств, в процессе физического воспитания.</w:t>
      </w:r>
    </w:p>
    <w:p w14:paraId="5F8C1AAF" w14:textId="77777777" w:rsidR="00963FDD" w:rsidRPr="006A0354" w:rsidRDefault="00963FDD" w:rsidP="006A0354">
      <w:pPr>
        <w:spacing w:after="0" w:line="360" w:lineRule="auto"/>
        <w:ind w:firstLine="709"/>
        <w:jc w:val="both"/>
        <w:rPr>
          <w:rFonts w:ascii="Times New Roman" w:hAnsi="Times New Roman" w:cs="Times New Roman"/>
          <w:sz w:val="24"/>
          <w:szCs w:val="24"/>
        </w:rPr>
      </w:pPr>
      <w:r w:rsidRPr="006A0354">
        <w:rPr>
          <w:rFonts w:ascii="Times New Roman" w:hAnsi="Times New Roman" w:cs="Times New Roman"/>
          <w:sz w:val="24"/>
          <w:szCs w:val="24"/>
        </w:rPr>
        <w:t>Общая физическая подготовка, ее цели и задачи. Зоны интенсивности и энергозатраты при различных физических нагрузках. Значение мышечной релаксации при занятиях физическими упражнениями. Возможность и условия коррекции общего физического развития, телосложения, двигательной и функциональной подготовленности средствами физической культуры и спорта. Специальная физическая подготовка, ее цели и задачи. Спортивная подготовка. Структура подготовленности спортсмена. Профессионально-прикладная физическая подготовка как составляющая специальной подготовки. Формы занятий физическими упражнениями.</w:t>
      </w:r>
    </w:p>
    <w:p w14:paraId="1CE8A33D" w14:textId="77777777" w:rsidR="00963FDD" w:rsidRPr="006A0354" w:rsidRDefault="00963FDD" w:rsidP="006A0354">
      <w:pPr>
        <w:spacing w:after="0" w:line="360" w:lineRule="auto"/>
        <w:ind w:firstLine="709"/>
        <w:jc w:val="both"/>
        <w:rPr>
          <w:rFonts w:ascii="Times New Roman" w:hAnsi="Times New Roman" w:cs="Times New Roman"/>
          <w:sz w:val="24"/>
          <w:szCs w:val="24"/>
        </w:rPr>
      </w:pPr>
      <w:r w:rsidRPr="006A0354">
        <w:rPr>
          <w:rFonts w:ascii="Times New Roman" w:hAnsi="Times New Roman" w:cs="Times New Roman"/>
          <w:sz w:val="24"/>
          <w:szCs w:val="24"/>
        </w:rPr>
        <w:t xml:space="preserve">Массовый спорт и спорт высших достижений, их цели и задачи. Спортивные соревнования как средство и метод общей и специальной физической подготовки студентов. Спортивная классификация. Система студенческих спортивных соревнований: внутривузовские, межвузовские, всероссийские и международные. Индивидуальный выбор студентом видов спорта или системы физических упражнений для регулярных занятий (мотивация и обоснование). Краткая психофизиологическая характеристика основных групп видов спорта и систем физических упражнений. </w:t>
      </w:r>
    </w:p>
    <w:p w14:paraId="23CB11B6" w14:textId="77777777" w:rsidR="00963FDD" w:rsidRPr="006A0354" w:rsidRDefault="00963FDD" w:rsidP="006A0354">
      <w:pPr>
        <w:spacing w:after="0" w:line="360" w:lineRule="auto"/>
        <w:ind w:firstLine="709"/>
        <w:jc w:val="both"/>
        <w:rPr>
          <w:rFonts w:ascii="Times New Roman" w:hAnsi="Times New Roman" w:cs="Times New Roman"/>
          <w:sz w:val="24"/>
          <w:szCs w:val="24"/>
        </w:rPr>
      </w:pPr>
      <w:r w:rsidRPr="006A0354">
        <w:rPr>
          <w:rFonts w:ascii="Times New Roman" w:hAnsi="Times New Roman" w:cs="Times New Roman"/>
          <w:sz w:val="24"/>
          <w:szCs w:val="24"/>
        </w:rPr>
        <w:t>Мотивация и целенаправленность самостоятельных занятий, их формы, структура и содержание. Планирование, организация и управление самостоятельными занятиями различной направленности. Взаимосвязь между интенсивностью нагрузок и уровнем физической подготовленности. Самоконтроль за эффективностью самостоятельных занятий. Особенности самостоятельных занятий, направленных на активный отдых, коррекцию физического развития и телосложения, акцентированное развитие отдельных физических качеств.</w:t>
      </w:r>
    </w:p>
    <w:p w14:paraId="40732F96" w14:textId="77777777" w:rsidR="00963FDD" w:rsidRPr="006A0354" w:rsidRDefault="00963FDD" w:rsidP="006A0354">
      <w:pPr>
        <w:spacing w:after="0" w:line="360" w:lineRule="auto"/>
        <w:ind w:firstLine="709"/>
        <w:jc w:val="both"/>
        <w:rPr>
          <w:rFonts w:ascii="Times New Roman" w:hAnsi="Times New Roman" w:cs="Times New Roman"/>
          <w:sz w:val="24"/>
          <w:szCs w:val="24"/>
        </w:rPr>
      </w:pPr>
      <w:r w:rsidRPr="006A0354">
        <w:rPr>
          <w:rFonts w:ascii="Times New Roman" w:hAnsi="Times New Roman" w:cs="Times New Roman"/>
          <w:sz w:val="24"/>
          <w:szCs w:val="24"/>
        </w:rPr>
        <w:t xml:space="preserve">Виды диагностики при регулярных занятиях физическими упражнениями и спортом. Врачебный и педагогический контроль. Самоконтроль, его основные методы, </w:t>
      </w:r>
      <w:r w:rsidRPr="006A0354">
        <w:rPr>
          <w:rFonts w:ascii="Times New Roman" w:hAnsi="Times New Roman" w:cs="Times New Roman"/>
          <w:sz w:val="24"/>
          <w:szCs w:val="24"/>
        </w:rPr>
        <w:lastRenderedPageBreak/>
        <w:t>показатели. Дневник самоконтроля. Использование отдельных методов контроля при регулярных занятиях физическими упражнениями и спортом. Коррекция содержания и методики занятий по результатам показателей контроля.</w:t>
      </w:r>
    </w:p>
    <w:p w14:paraId="1DF55760" w14:textId="77777777" w:rsidR="00963FDD" w:rsidRPr="006A0354" w:rsidRDefault="00963FDD" w:rsidP="006A0354">
      <w:pPr>
        <w:spacing w:after="0" w:line="360" w:lineRule="auto"/>
        <w:ind w:firstLine="709"/>
        <w:jc w:val="both"/>
        <w:rPr>
          <w:rFonts w:ascii="Times New Roman" w:hAnsi="Times New Roman" w:cs="Times New Roman"/>
          <w:sz w:val="24"/>
          <w:szCs w:val="24"/>
        </w:rPr>
      </w:pPr>
    </w:p>
    <w:p w14:paraId="6825B518" w14:textId="77777777" w:rsidR="00963FDD" w:rsidRPr="006A0354" w:rsidRDefault="00963FD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b/>
          <w:sz w:val="24"/>
          <w:szCs w:val="24"/>
        </w:rPr>
        <w:t>Лекция.  Тема 6:</w:t>
      </w:r>
      <w:r w:rsidRPr="006A0354">
        <w:rPr>
          <w:rFonts w:ascii="Times New Roman" w:hAnsi="Times New Roman" w:cs="Times New Roman"/>
          <w:b/>
          <w:bCs/>
          <w:sz w:val="24"/>
          <w:szCs w:val="24"/>
        </w:rPr>
        <w:t xml:space="preserve"> Физическая культура в профессиональной деятельности </w:t>
      </w:r>
    </w:p>
    <w:p w14:paraId="09A154E8" w14:textId="77777777" w:rsidR="00963FDD" w:rsidRPr="006A0354" w:rsidRDefault="00963FDD" w:rsidP="006A0354">
      <w:pPr>
        <w:spacing w:after="0" w:line="360" w:lineRule="auto"/>
        <w:ind w:firstLine="709"/>
        <w:jc w:val="both"/>
        <w:rPr>
          <w:rFonts w:ascii="Times New Roman" w:hAnsi="Times New Roman" w:cs="Times New Roman"/>
          <w:sz w:val="24"/>
          <w:szCs w:val="24"/>
        </w:rPr>
      </w:pPr>
      <w:r w:rsidRPr="006A0354">
        <w:rPr>
          <w:rFonts w:ascii="Times New Roman" w:hAnsi="Times New Roman" w:cs="Times New Roman"/>
          <w:sz w:val="24"/>
          <w:szCs w:val="24"/>
        </w:rPr>
        <w:t>Личная и социально-экономическая необходимость психофизической подготовки человека к труду. Определение понятия ППФП, ее цели, задачи, средства. Место ППФП в системе подготовки будущего специалиста. Факторы, определяющие конкретное содержание ППФП. Методика подбора средств ППФП; организация и формы ее проведения. Контроль за эффективностью ППФП студентов.</w:t>
      </w:r>
    </w:p>
    <w:p w14:paraId="0D42ED13" w14:textId="77777777" w:rsidR="00963FDD" w:rsidRPr="006A0354" w:rsidRDefault="00963FDD" w:rsidP="006A0354">
      <w:pPr>
        <w:spacing w:after="0" w:line="360" w:lineRule="auto"/>
        <w:ind w:firstLine="709"/>
        <w:jc w:val="both"/>
        <w:rPr>
          <w:rFonts w:ascii="Times New Roman" w:hAnsi="Times New Roman" w:cs="Times New Roman"/>
          <w:sz w:val="24"/>
          <w:szCs w:val="24"/>
        </w:rPr>
      </w:pPr>
      <w:r w:rsidRPr="006A0354">
        <w:rPr>
          <w:rFonts w:ascii="Times New Roman" w:hAnsi="Times New Roman" w:cs="Times New Roman"/>
          <w:sz w:val="24"/>
          <w:szCs w:val="24"/>
        </w:rPr>
        <w:t>Основные и дополнительные факторы, оказывающие влияние на содержание ППФП по избранной профессии. Основное содержание ППФП будущего бакалавра и дипломированного специалиста.</w:t>
      </w:r>
    </w:p>
    <w:p w14:paraId="5B8DAC7F" w14:textId="77777777" w:rsidR="00963FDD" w:rsidRPr="006A0354" w:rsidRDefault="00963FDD" w:rsidP="006A0354">
      <w:pPr>
        <w:spacing w:after="0" w:line="360" w:lineRule="auto"/>
        <w:ind w:firstLine="709"/>
        <w:jc w:val="both"/>
        <w:rPr>
          <w:rFonts w:ascii="Times New Roman" w:hAnsi="Times New Roman" w:cs="Times New Roman"/>
          <w:sz w:val="24"/>
          <w:szCs w:val="24"/>
        </w:rPr>
      </w:pPr>
      <w:r w:rsidRPr="006A0354">
        <w:rPr>
          <w:rFonts w:ascii="Times New Roman" w:hAnsi="Times New Roman" w:cs="Times New Roman"/>
          <w:sz w:val="24"/>
          <w:szCs w:val="24"/>
        </w:rPr>
        <w:t>Производственная физическая культура. Производственная гимнастика. Особенности выбора форм, методов и средств физической культуры и спорта в рабочее и свободное время специалистов. Профилактика профессиональных заболеваний средствами физической культуры. Дополнительные средства повышения общей и профессиональной работоспособности. Влияние индивидуальных особенностей и самостоятельных занятий физической культурой.</w:t>
      </w:r>
    </w:p>
    <w:p w14:paraId="651F5F9F" w14:textId="77777777" w:rsidR="000D7ED1" w:rsidRPr="006A0354" w:rsidRDefault="000D7ED1" w:rsidP="006A0354">
      <w:pPr>
        <w:spacing w:after="0" w:line="360" w:lineRule="auto"/>
        <w:jc w:val="both"/>
        <w:rPr>
          <w:rFonts w:ascii="Times New Roman" w:eastAsia="Times New Roman" w:hAnsi="Times New Roman" w:cs="Times New Roman"/>
          <w:b/>
          <w:caps/>
          <w:sz w:val="24"/>
          <w:szCs w:val="24"/>
          <w:lang w:eastAsia="ru-RU"/>
        </w:rPr>
      </w:pPr>
    </w:p>
    <w:p w14:paraId="7FA44EA5" w14:textId="77777777" w:rsidR="000D7ED1" w:rsidRPr="006A0354" w:rsidRDefault="000D7ED1" w:rsidP="006A0354">
      <w:pPr>
        <w:suppressAutoHyphens/>
        <w:spacing w:after="0" w:line="360" w:lineRule="auto"/>
        <w:jc w:val="both"/>
        <w:rPr>
          <w:rFonts w:ascii="Times New Roman" w:eastAsia="Times New Roman" w:hAnsi="Times New Roman" w:cs="Times New Roman"/>
          <w:b/>
          <w:caps/>
          <w:sz w:val="24"/>
          <w:szCs w:val="24"/>
          <w:lang w:eastAsia="ru-RU"/>
        </w:rPr>
      </w:pPr>
      <w:r w:rsidRPr="006A0354">
        <w:rPr>
          <w:rFonts w:ascii="Times New Roman" w:eastAsia="Times New Roman" w:hAnsi="Times New Roman" w:cs="Times New Roman"/>
          <w:b/>
          <w:caps/>
          <w:sz w:val="24"/>
          <w:szCs w:val="24"/>
          <w:lang w:eastAsia="ru-RU"/>
        </w:rPr>
        <w:t>4. СТРУКТУРА И содержан</w:t>
      </w:r>
      <w:r w:rsidR="00EA5F7B" w:rsidRPr="006A0354">
        <w:rPr>
          <w:rFonts w:ascii="Times New Roman" w:eastAsia="Times New Roman" w:hAnsi="Times New Roman" w:cs="Times New Roman"/>
          <w:b/>
          <w:caps/>
          <w:sz w:val="24"/>
          <w:szCs w:val="24"/>
          <w:lang w:eastAsia="ru-RU"/>
        </w:rPr>
        <w:t>ие практической части дисциплины</w:t>
      </w:r>
    </w:p>
    <w:p w14:paraId="5D6A01C2" w14:textId="77777777" w:rsidR="00EA5F7B" w:rsidRPr="006A0354" w:rsidRDefault="00EA5F7B" w:rsidP="006A0354">
      <w:pPr>
        <w:spacing w:after="0" w:line="240" w:lineRule="auto"/>
        <w:ind w:right="-284" w:firstLine="709"/>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Задания для практических занятий, в т. ч. в форме практической подготовки</w:t>
      </w:r>
    </w:p>
    <w:p w14:paraId="46D24605" w14:textId="77777777" w:rsidR="00EA5F7B" w:rsidRPr="006A0354" w:rsidRDefault="00EA5F7B" w:rsidP="006A0354">
      <w:pPr>
        <w:suppressAutoHyphens/>
        <w:spacing w:after="0" w:line="360" w:lineRule="auto"/>
        <w:jc w:val="both"/>
        <w:rPr>
          <w:rFonts w:ascii="Times New Roman" w:eastAsia="Times New Roman" w:hAnsi="Times New Roman" w:cs="Times New Roman"/>
          <w:b/>
          <w:caps/>
          <w:sz w:val="24"/>
          <w:szCs w:val="24"/>
          <w:lang w:eastAsia="ru-RU"/>
        </w:rPr>
      </w:pPr>
    </w:p>
    <w:p w14:paraId="0BD4FFCB" w14:textId="77777777" w:rsidR="00963FDD" w:rsidRPr="006A0354" w:rsidRDefault="00963FDD" w:rsidP="006A0354">
      <w:pPr>
        <w:spacing w:after="0" w:line="360" w:lineRule="auto"/>
        <w:ind w:firstLine="737"/>
        <w:jc w:val="both"/>
        <w:rPr>
          <w:rFonts w:ascii="Times New Roman" w:hAnsi="Times New Roman" w:cs="Times New Roman"/>
          <w:sz w:val="24"/>
          <w:szCs w:val="24"/>
        </w:rPr>
      </w:pPr>
      <w:r w:rsidRPr="006A0354">
        <w:rPr>
          <w:rFonts w:ascii="Times New Roman" w:hAnsi="Times New Roman" w:cs="Times New Roman"/>
          <w:b/>
          <w:sz w:val="24"/>
          <w:szCs w:val="24"/>
        </w:rPr>
        <w:t>Практическое занятие. Тема</w:t>
      </w:r>
      <w:r w:rsidR="00467829" w:rsidRPr="006A0354">
        <w:rPr>
          <w:rFonts w:ascii="Times New Roman" w:hAnsi="Times New Roman" w:cs="Times New Roman"/>
          <w:b/>
          <w:sz w:val="24"/>
          <w:szCs w:val="24"/>
        </w:rPr>
        <w:t>1</w:t>
      </w:r>
      <w:r w:rsidRPr="006A0354">
        <w:rPr>
          <w:rFonts w:ascii="Times New Roman" w:hAnsi="Times New Roman" w:cs="Times New Roman"/>
          <w:b/>
          <w:sz w:val="24"/>
          <w:szCs w:val="24"/>
        </w:rPr>
        <w:t>:</w:t>
      </w:r>
      <w:r w:rsidRPr="006A0354">
        <w:rPr>
          <w:rFonts w:ascii="Times New Roman" w:hAnsi="Times New Roman" w:cs="Times New Roman"/>
          <w:b/>
          <w:bCs/>
          <w:sz w:val="24"/>
          <w:szCs w:val="24"/>
        </w:rPr>
        <w:t xml:space="preserve"> </w:t>
      </w:r>
      <w:r w:rsidRPr="006A0354">
        <w:rPr>
          <w:rFonts w:ascii="Times New Roman" w:hAnsi="Times New Roman" w:cs="Times New Roman"/>
          <w:b/>
          <w:sz w:val="24"/>
          <w:szCs w:val="24"/>
        </w:rPr>
        <w:t>Физическая культура в профессиональной подготовке студентов.</w:t>
      </w:r>
    </w:p>
    <w:p w14:paraId="0565B749" w14:textId="77777777" w:rsidR="00963FDD" w:rsidRPr="006A0354" w:rsidRDefault="00963FDD" w:rsidP="006A0354">
      <w:pPr>
        <w:spacing w:after="0" w:line="360" w:lineRule="auto"/>
        <w:ind w:firstLine="708"/>
        <w:jc w:val="both"/>
        <w:rPr>
          <w:rFonts w:ascii="Times New Roman" w:hAnsi="Times New Roman" w:cs="Times New Roman"/>
          <w:sz w:val="24"/>
          <w:szCs w:val="24"/>
        </w:rPr>
      </w:pPr>
      <w:r w:rsidRPr="006A0354">
        <w:rPr>
          <w:rFonts w:ascii="Times New Roman" w:hAnsi="Times New Roman" w:cs="Times New Roman"/>
          <w:sz w:val="24"/>
          <w:szCs w:val="24"/>
        </w:rPr>
        <w:t>Определения физической культуры, спорта, работоспособности. Различие между физкультурой и спортом. Признаки и критерии нервно-эмоционального и психофизического  утомления.</w:t>
      </w:r>
    </w:p>
    <w:p w14:paraId="2A352943" w14:textId="77777777" w:rsidR="00963FDD" w:rsidRPr="006A0354" w:rsidRDefault="00963FDD" w:rsidP="006A0354">
      <w:pPr>
        <w:tabs>
          <w:tab w:val="left" w:pos="1946"/>
        </w:tabs>
        <w:spacing w:after="0" w:line="360" w:lineRule="auto"/>
        <w:jc w:val="both"/>
        <w:rPr>
          <w:rFonts w:ascii="Times New Roman" w:hAnsi="Times New Roman" w:cs="Times New Roman"/>
          <w:sz w:val="24"/>
          <w:szCs w:val="24"/>
        </w:rPr>
      </w:pPr>
    </w:p>
    <w:p w14:paraId="547CBC97" w14:textId="77777777" w:rsidR="00963FDD" w:rsidRPr="006A0354" w:rsidRDefault="00963FDD" w:rsidP="006A0354">
      <w:pPr>
        <w:spacing w:after="0" w:line="360" w:lineRule="auto"/>
        <w:ind w:firstLine="709"/>
        <w:jc w:val="both"/>
        <w:rPr>
          <w:rFonts w:ascii="Times New Roman" w:hAnsi="Times New Roman" w:cs="Times New Roman"/>
          <w:b/>
          <w:sz w:val="24"/>
          <w:szCs w:val="24"/>
        </w:rPr>
      </w:pPr>
      <w:r w:rsidRPr="006A0354">
        <w:rPr>
          <w:rFonts w:ascii="Times New Roman" w:hAnsi="Times New Roman" w:cs="Times New Roman"/>
          <w:b/>
          <w:sz w:val="24"/>
          <w:szCs w:val="24"/>
        </w:rPr>
        <w:t>Практическое занятие. Тема</w:t>
      </w:r>
      <w:r w:rsidR="00467829" w:rsidRPr="006A0354">
        <w:rPr>
          <w:rFonts w:ascii="Times New Roman" w:hAnsi="Times New Roman" w:cs="Times New Roman"/>
          <w:b/>
          <w:sz w:val="24"/>
          <w:szCs w:val="24"/>
        </w:rPr>
        <w:t xml:space="preserve"> 2</w:t>
      </w:r>
      <w:r w:rsidRPr="006A0354">
        <w:rPr>
          <w:rFonts w:ascii="Times New Roman" w:hAnsi="Times New Roman" w:cs="Times New Roman"/>
          <w:b/>
          <w:sz w:val="24"/>
          <w:szCs w:val="24"/>
        </w:rPr>
        <w:t>: Социально-биологические основы физической культуры</w:t>
      </w:r>
      <w:r w:rsidRPr="006A0354">
        <w:rPr>
          <w:rFonts w:ascii="Times New Roman" w:hAnsi="Times New Roman" w:cs="Times New Roman"/>
          <w:sz w:val="24"/>
          <w:szCs w:val="24"/>
        </w:rPr>
        <w:t xml:space="preserve"> </w:t>
      </w:r>
    </w:p>
    <w:p w14:paraId="505BD11C" w14:textId="77777777" w:rsidR="00963FDD" w:rsidRPr="006A0354" w:rsidRDefault="00963FDD" w:rsidP="006A0354">
      <w:pPr>
        <w:spacing w:after="0" w:line="360" w:lineRule="auto"/>
        <w:ind w:firstLine="709"/>
        <w:jc w:val="both"/>
        <w:rPr>
          <w:rFonts w:ascii="Times New Roman" w:hAnsi="Times New Roman" w:cs="Times New Roman"/>
          <w:sz w:val="24"/>
          <w:szCs w:val="24"/>
        </w:rPr>
      </w:pPr>
      <w:r w:rsidRPr="006A0354">
        <w:rPr>
          <w:rFonts w:ascii="Times New Roman" w:hAnsi="Times New Roman" w:cs="Times New Roman"/>
          <w:sz w:val="24"/>
          <w:szCs w:val="24"/>
        </w:rPr>
        <w:t>Биологическая система организма. Клетка. Скелет человека. Мышечная ткань. Кровь. Функции крови. Системы: нервная, сердечнососудистая, эндокринная, выделительная, опорнодвигательная, дыхательная, пищеварительная, лимфатическая. Адаптация. Рефлексы. МПК (максимальное потребление кислорода).</w:t>
      </w:r>
    </w:p>
    <w:p w14:paraId="6D71FA5B" w14:textId="77777777" w:rsidR="00963FDD" w:rsidRPr="006A0354" w:rsidRDefault="00963FDD" w:rsidP="006A0354">
      <w:pPr>
        <w:spacing w:after="0" w:line="360" w:lineRule="auto"/>
        <w:ind w:firstLine="737"/>
        <w:jc w:val="both"/>
        <w:rPr>
          <w:rFonts w:ascii="Times New Roman" w:hAnsi="Times New Roman" w:cs="Times New Roman"/>
          <w:b/>
          <w:bCs/>
          <w:sz w:val="24"/>
          <w:szCs w:val="24"/>
        </w:rPr>
      </w:pPr>
      <w:r w:rsidRPr="006A0354">
        <w:rPr>
          <w:rFonts w:ascii="Times New Roman" w:hAnsi="Times New Roman" w:cs="Times New Roman"/>
          <w:b/>
          <w:bCs/>
          <w:sz w:val="24"/>
          <w:szCs w:val="24"/>
        </w:rPr>
        <w:lastRenderedPageBreak/>
        <w:t xml:space="preserve">  </w:t>
      </w:r>
      <w:r w:rsidR="00467829" w:rsidRPr="006A0354">
        <w:rPr>
          <w:rFonts w:ascii="Times New Roman" w:hAnsi="Times New Roman" w:cs="Times New Roman"/>
          <w:b/>
          <w:bCs/>
          <w:sz w:val="24"/>
          <w:szCs w:val="24"/>
        </w:rPr>
        <w:t>Практическое занятие. Тема.</w:t>
      </w:r>
      <w:r w:rsidR="00DE5FA5" w:rsidRPr="006A0354">
        <w:rPr>
          <w:rFonts w:ascii="Times New Roman" w:hAnsi="Times New Roman" w:cs="Times New Roman"/>
          <w:b/>
          <w:bCs/>
          <w:sz w:val="24"/>
          <w:szCs w:val="24"/>
        </w:rPr>
        <w:t>3</w:t>
      </w:r>
      <w:r w:rsidR="00467829" w:rsidRPr="006A0354">
        <w:rPr>
          <w:rFonts w:ascii="Times New Roman" w:hAnsi="Times New Roman" w:cs="Times New Roman"/>
          <w:b/>
          <w:bCs/>
          <w:sz w:val="24"/>
          <w:szCs w:val="24"/>
        </w:rPr>
        <w:t xml:space="preserve"> Основы</w:t>
      </w:r>
      <w:r w:rsidR="00F62E07" w:rsidRPr="006A0354">
        <w:rPr>
          <w:rFonts w:ascii="Times New Roman" w:hAnsi="Times New Roman" w:cs="Times New Roman"/>
          <w:b/>
          <w:bCs/>
          <w:sz w:val="24"/>
          <w:szCs w:val="24"/>
        </w:rPr>
        <w:t xml:space="preserve"> здорового образа жизни студента. Физическая культура в обеспечении здоровье</w:t>
      </w:r>
    </w:p>
    <w:p w14:paraId="489E776F" w14:textId="77777777" w:rsidR="00F62E07" w:rsidRPr="006A0354" w:rsidRDefault="00F62E07" w:rsidP="006A0354">
      <w:pPr>
        <w:spacing w:after="0" w:line="360" w:lineRule="auto"/>
        <w:ind w:firstLine="737"/>
        <w:jc w:val="both"/>
        <w:rPr>
          <w:rFonts w:ascii="Times New Roman" w:hAnsi="Times New Roman" w:cs="Times New Roman"/>
          <w:bCs/>
          <w:sz w:val="24"/>
          <w:szCs w:val="24"/>
        </w:rPr>
      </w:pPr>
      <w:r w:rsidRPr="006A0354">
        <w:rPr>
          <w:rFonts w:ascii="Times New Roman" w:hAnsi="Times New Roman" w:cs="Times New Roman"/>
          <w:bCs/>
          <w:sz w:val="24"/>
          <w:szCs w:val="24"/>
        </w:rPr>
        <w:t>Основы здорового образа жизни.</w:t>
      </w:r>
      <w:r w:rsidR="00DE5FA5" w:rsidRPr="006A0354">
        <w:rPr>
          <w:rFonts w:ascii="Times New Roman" w:hAnsi="Times New Roman" w:cs="Times New Roman"/>
          <w:bCs/>
          <w:sz w:val="24"/>
          <w:szCs w:val="24"/>
        </w:rPr>
        <w:t xml:space="preserve"> </w:t>
      </w:r>
      <w:r w:rsidRPr="006A0354">
        <w:rPr>
          <w:rFonts w:ascii="Times New Roman" w:hAnsi="Times New Roman" w:cs="Times New Roman"/>
          <w:bCs/>
          <w:sz w:val="24"/>
          <w:szCs w:val="24"/>
        </w:rPr>
        <w:t>Подходы, виды действий</w:t>
      </w:r>
      <w:r w:rsidR="00DE5FA5" w:rsidRPr="006A0354">
        <w:rPr>
          <w:rFonts w:ascii="Times New Roman" w:hAnsi="Times New Roman" w:cs="Times New Roman"/>
          <w:bCs/>
          <w:sz w:val="24"/>
          <w:szCs w:val="24"/>
        </w:rPr>
        <w:t>. Гигиена. Профилактика.</w:t>
      </w:r>
    </w:p>
    <w:p w14:paraId="0258B944" w14:textId="77777777" w:rsidR="00963FDD" w:rsidRPr="006A0354" w:rsidRDefault="00963FDD" w:rsidP="006A0354">
      <w:pPr>
        <w:spacing w:after="0" w:line="360" w:lineRule="auto"/>
        <w:ind w:firstLine="709"/>
        <w:jc w:val="both"/>
        <w:rPr>
          <w:rFonts w:ascii="Times New Roman" w:hAnsi="Times New Roman" w:cs="Times New Roman"/>
          <w:sz w:val="24"/>
          <w:szCs w:val="24"/>
        </w:rPr>
      </w:pPr>
      <w:r w:rsidRPr="006A0354">
        <w:rPr>
          <w:rFonts w:ascii="Times New Roman" w:hAnsi="Times New Roman" w:cs="Times New Roman"/>
          <w:b/>
          <w:sz w:val="24"/>
          <w:szCs w:val="24"/>
        </w:rPr>
        <w:t>Практическое занятие. Тема</w:t>
      </w:r>
      <w:r w:rsidR="00467829" w:rsidRPr="006A0354">
        <w:rPr>
          <w:rFonts w:ascii="Times New Roman" w:hAnsi="Times New Roman" w:cs="Times New Roman"/>
          <w:b/>
          <w:sz w:val="24"/>
          <w:szCs w:val="24"/>
        </w:rPr>
        <w:t xml:space="preserve"> 4</w:t>
      </w:r>
      <w:r w:rsidRPr="006A0354">
        <w:rPr>
          <w:rFonts w:ascii="Times New Roman" w:hAnsi="Times New Roman" w:cs="Times New Roman"/>
          <w:b/>
          <w:sz w:val="24"/>
          <w:szCs w:val="24"/>
        </w:rPr>
        <w:t xml:space="preserve">: </w:t>
      </w:r>
      <w:r w:rsidRPr="006A0354">
        <w:rPr>
          <w:rFonts w:ascii="Times New Roman" w:hAnsi="Times New Roman" w:cs="Times New Roman"/>
          <w:b/>
          <w:bCs/>
          <w:sz w:val="24"/>
          <w:szCs w:val="24"/>
        </w:rPr>
        <w:t>Психофизиологические основы учебного труда и интеллектуальной деятельности. Средства физической культуры в регулировании работоспособности</w:t>
      </w:r>
      <w:r w:rsidRPr="006A0354">
        <w:rPr>
          <w:rFonts w:ascii="Times New Roman" w:hAnsi="Times New Roman" w:cs="Times New Roman"/>
          <w:sz w:val="24"/>
          <w:szCs w:val="24"/>
        </w:rPr>
        <w:t>.</w:t>
      </w:r>
    </w:p>
    <w:p w14:paraId="20C81450" w14:textId="77777777" w:rsidR="00963FDD" w:rsidRPr="006A0354" w:rsidRDefault="00963FDD" w:rsidP="006A0354">
      <w:pPr>
        <w:spacing w:after="0" w:line="360" w:lineRule="auto"/>
        <w:ind w:firstLine="709"/>
        <w:jc w:val="both"/>
        <w:rPr>
          <w:rFonts w:ascii="Times New Roman" w:hAnsi="Times New Roman" w:cs="Times New Roman"/>
          <w:sz w:val="24"/>
          <w:szCs w:val="24"/>
        </w:rPr>
      </w:pPr>
      <w:r w:rsidRPr="006A0354">
        <w:rPr>
          <w:rFonts w:ascii="Times New Roman" w:hAnsi="Times New Roman" w:cs="Times New Roman"/>
          <w:sz w:val="24"/>
          <w:szCs w:val="24"/>
        </w:rPr>
        <w:t>Двигательная активность. Умственное утомление, переутомление. Повышение работоспособности. Закаливание. Гигиена. Профилактика вредных привычек.</w:t>
      </w:r>
    </w:p>
    <w:p w14:paraId="36BFF3CB" w14:textId="77777777" w:rsidR="00963FDD" w:rsidRPr="006A0354" w:rsidRDefault="00963FDD" w:rsidP="006A0354">
      <w:pPr>
        <w:spacing w:after="0" w:line="360" w:lineRule="auto"/>
        <w:ind w:firstLine="709"/>
        <w:jc w:val="both"/>
        <w:rPr>
          <w:rFonts w:ascii="Times New Roman" w:hAnsi="Times New Roman" w:cs="Times New Roman"/>
          <w:sz w:val="24"/>
          <w:szCs w:val="24"/>
        </w:rPr>
      </w:pPr>
      <w:r w:rsidRPr="006A0354">
        <w:rPr>
          <w:rFonts w:ascii="Times New Roman" w:hAnsi="Times New Roman" w:cs="Times New Roman"/>
          <w:b/>
          <w:sz w:val="24"/>
          <w:szCs w:val="24"/>
        </w:rPr>
        <w:t>Практическое занятие.  Тема</w:t>
      </w:r>
      <w:r w:rsidR="00DE5FA5" w:rsidRPr="006A0354">
        <w:rPr>
          <w:rFonts w:ascii="Times New Roman" w:hAnsi="Times New Roman" w:cs="Times New Roman"/>
          <w:b/>
          <w:sz w:val="24"/>
          <w:szCs w:val="24"/>
        </w:rPr>
        <w:t xml:space="preserve"> 5</w:t>
      </w:r>
      <w:r w:rsidRPr="006A0354">
        <w:rPr>
          <w:rFonts w:ascii="Times New Roman" w:hAnsi="Times New Roman" w:cs="Times New Roman"/>
          <w:b/>
          <w:sz w:val="24"/>
          <w:szCs w:val="24"/>
        </w:rPr>
        <w:t>:</w:t>
      </w:r>
      <w:r w:rsidRPr="006A0354">
        <w:rPr>
          <w:rFonts w:ascii="Times New Roman" w:hAnsi="Times New Roman" w:cs="Times New Roman"/>
          <w:b/>
          <w:bCs/>
          <w:sz w:val="24"/>
          <w:szCs w:val="24"/>
        </w:rPr>
        <w:t xml:space="preserve"> Общая физическая и спортивная подготовка в системе физического воспитания. Спорт и индивидуальный выбор видов спорта или систем физических упражнений</w:t>
      </w:r>
      <w:r w:rsidRPr="006A0354">
        <w:rPr>
          <w:rFonts w:ascii="Times New Roman" w:hAnsi="Times New Roman" w:cs="Times New Roman"/>
          <w:b/>
          <w:sz w:val="24"/>
          <w:szCs w:val="24"/>
        </w:rPr>
        <w:t xml:space="preserve"> </w:t>
      </w:r>
    </w:p>
    <w:p w14:paraId="7CF87C19" w14:textId="77777777" w:rsidR="00963FDD" w:rsidRPr="006A0354" w:rsidRDefault="00963FDD" w:rsidP="006A0354">
      <w:pPr>
        <w:spacing w:after="0" w:line="360" w:lineRule="auto"/>
        <w:ind w:firstLine="709"/>
        <w:jc w:val="both"/>
        <w:rPr>
          <w:rFonts w:ascii="Times New Roman" w:hAnsi="Times New Roman" w:cs="Times New Roman"/>
          <w:sz w:val="24"/>
          <w:szCs w:val="24"/>
        </w:rPr>
      </w:pPr>
      <w:r w:rsidRPr="006A0354">
        <w:rPr>
          <w:rFonts w:ascii="Times New Roman" w:hAnsi="Times New Roman" w:cs="Times New Roman"/>
          <w:sz w:val="24"/>
          <w:szCs w:val="24"/>
        </w:rPr>
        <w:t>Методы тренировок. Методические принципы. Физические качества. ОФП, СФП, спортивная подготовка. Спорт. Зоны интенсивности физической нагрузки. Качества: сила, ловкость, быстрота, выносливость общая и специальная. Моторная плотность занятия. Мотивация. Диагностика.</w:t>
      </w:r>
    </w:p>
    <w:p w14:paraId="63BDC49D" w14:textId="77777777" w:rsidR="00DE5FA5" w:rsidRPr="006A0354" w:rsidRDefault="00963FDD" w:rsidP="006A0354">
      <w:pPr>
        <w:spacing w:after="0" w:line="360" w:lineRule="auto"/>
        <w:ind w:firstLine="709"/>
        <w:jc w:val="both"/>
        <w:rPr>
          <w:rFonts w:ascii="Times New Roman" w:hAnsi="Times New Roman" w:cs="Times New Roman"/>
          <w:b/>
          <w:bCs/>
          <w:sz w:val="24"/>
          <w:szCs w:val="24"/>
        </w:rPr>
      </w:pPr>
      <w:r w:rsidRPr="006A0354">
        <w:rPr>
          <w:rFonts w:ascii="Times New Roman" w:hAnsi="Times New Roman" w:cs="Times New Roman"/>
          <w:b/>
          <w:sz w:val="24"/>
          <w:szCs w:val="24"/>
        </w:rPr>
        <w:t>Практическое занятие. Тема</w:t>
      </w:r>
      <w:r w:rsidR="00DE5FA5" w:rsidRPr="006A0354">
        <w:rPr>
          <w:rFonts w:ascii="Times New Roman" w:hAnsi="Times New Roman" w:cs="Times New Roman"/>
          <w:b/>
          <w:sz w:val="24"/>
          <w:szCs w:val="24"/>
        </w:rPr>
        <w:t xml:space="preserve"> 6</w:t>
      </w:r>
      <w:r w:rsidRPr="006A0354">
        <w:rPr>
          <w:rFonts w:ascii="Times New Roman" w:hAnsi="Times New Roman" w:cs="Times New Roman"/>
          <w:b/>
          <w:sz w:val="24"/>
          <w:szCs w:val="24"/>
        </w:rPr>
        <w:t xml:space="preserve">: </w:t>
      </w:r>
      <w:r w:rsidRPr="006A0354">
        <w:rPr>
          <w:rFonts w:ascii="Times New Roman" w:hAnsi="Times New Roman" w:cs="Times New Roman"/>
          <w:b/>
          <w:bCs/>
          <w:sz w:val="24"/>
          <w:szCs w:val="24"/>
        </w:rPr>
        <w:t xml:space="preserve">Физическая культура в профессиональной деятельности </w:t>
      </w:r>
      <w:r w:rsidR="00DE5FA5" w:rsidRPr="006A0354">
        <w:rPr>
          <w:rFonts w:ascii="Times New Roman" w:hAnsi="Times New Roman" w:cs="Times New Roman"/>
          <w:b/>
          <w:bCs/>
          <w:sz w:val="24"/>
          <w:szCs w:val="24"/>
        </w:rPr>
        <w:t>.</w:t>
      </w:r>
    </w:p>
    <w:p w14:paraId="022CACDB" w14:textId="77777777" w:rsidR="00963FDD" w:rsidRPr="006A0354" w:rsidRDefault="00963FDD" w:rsidP="006A0354">
      <w:pPr>
        <w:spacing w:after="0" w:line="360" w:lineRule="auto"/>
        <w:ind w:firstLine="709"/>
        <w:jc w:val="both"/>
        <w:rPr>
          <w:rFonts w:ascii="Times New Roman" w:hAnsi="Times New Roman" w:cs="Times New Roman"/>
          <w:sz w:val="24"/>
          <w:szCs w:val="24"/>
        </w:rPr>
      </w:pPr>
      <w:r w:rsidRPr="006A0354">
        <w:rPr>
          <w:rFonts w:ascii="Times New Roman" w:hAnsi="Times New Roman" w:cs="Times New Roman"/>
          <w:sz w:val="24"/>
          <w:szCs w:val="24"/>
        </w:rPr>
        <w:t>Профессионально-прикладная физическая подготовка (ППФП). Методика подбора средств. Профилактика профессиональных заболеваний.</w:t>
      </w:r>
    </w:p>
    <w:p w14:paraId="06EFFDAB" w14:textId="77777777" w:rsidR="00E43AA9" w:rsidRPr="006A0354" w:rsidRDefault="00E43AA9" w:rsidP="006A0354">
      <w:pPr>
        <w:tabs>
          <w:tab w:val="left" w:pos="720"/>
          <w:tab w:val="left" w:pos="6480"/>
        </w:tabs>
        <w:spacing w:after="0" w:line="360" w:lineRule="auto"/>
        <w:jc w:val="both"/>
        <w:rPr>
          <w:rFonts w:ascii="Times New Roman" w:eastAsia="Times New Roman" w:hAnsi="Times New Roman" w:cs="Times New Roman"/>
          <w:b/>
          <w:sz w:val="24"/>
          <w:szCs w:val="24"/>
          <w:lang w:eastAsia="ru-RU"/>
        </w:rPr>
      </w:pPr>
    </w:p>
    <w:p w14:paraId="3FE32DC4" w14:textId="77777777" w:rsidR="000D7ED1" w:rsidRPr="006A0354" w:rsidRDefault="000D7ED1" w:rsidP="006A0354">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5. МЕТОДИЧЕСКИЕ УКАЗАНИЯ ПО ОСВОЕНИЮ ДИСЦИПЛИНЫ</w:t>
      </w:r>
    </w:p>
    <w:p w14:paraId="2B5F02A8" w14:textId="77777777" w:rsidR="00552387" w:rsidRPr="006A0354" w:rsidRDefault="00552387" w:rsidP="006A0354">
      <w:pPr>
        <w:pStyle w:val="af1"/>
        <w:spacing w:line="360" w:lineRule="auto"/>
        <w:ind w:firstLine="708"/>
        <w:jc w:val="both"/>
        <w:rPr>
          <w:rFonts w:ascii="Times New Roman" w:hAnsi="Times New Roman" w:cs="Times New Roman"/>
          <w:sz w:val="24"/>
          <w:szCs w:val="24"/>
        </w:rPr>
      </w:pPr>
      <w:r w:rsidRPr="006A0354">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76F5A7C4" w14:textId="77777777" w:rsidR="00552387" w:rsidRPr="006A0354" w:rsidRDefault="00552387" w:rsidP="006A0354">
      <w:pPr>
        <w:pStyle w:val="af1"/>
        <w:spacing w:line="360" w:lineRule="auto"/>
        <w:ind w:firstLine="708"/>
        <w:jc w:val="both"/>
        <w:rPr>
          <w:rFonts w:ascii="Times New Roman" w:hAnsi="Times New Roman" w:cs="Times New Roman"/>
          <w:sz w:val="24"/>
          <w:szCs w:val="24"/>
        </w:rPr>
      </w:pPr>
      <w:r w:rsidRPr="006A0354">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49320802" w14:textId="77777777" w:rsidR="00552387" w:rsidRPr="006A0354" w:rsidRDefault="00552387" w:rsidP="006A0354">
      <w:pPr>
        <w:pStyle w:val="af1"/>
        <w:spacing w:line="360" w:lineRule="auto"/>
        <w:ind w:firstLine="708"/>
        <w:jc w:val="both"/>
        <w:rPr>
          <w:rFonts w:ascii="Times New Roman" w:eastAsia="Times New Roman" w:hAnsi="Times New Roman" w:cs="Times New Roman"/>
          <w:sz w:val="24"/>
          <w:szCs w:val="24"/>
        </w:rPr>
      </w:pPr>
      <w:r w:rsidRPr="006A0354">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эссе, тесты.</w:t>
      </w:r>
    </w:p>
    <w:p w14:paraId="1F6A0DAB" w14:textId="77777777" w:rsidR="00552387" w:rsidRPr="006A0354" w:rsidRDefault="00552387" w:rsidP="006A0354">
      <w:pPr>
        <w:pStyle w:val="af1"/>
        <w:spacing w:line="360" w:lineRule="auto"/>
        <w:ind w:firstLine="708"/>
        <w:jc w:val="both"/>
        <w:rPr>
          <w:rFonts w:ascii="Times New Roman" w:eastAsia="Times New Roman" w:hAnsi="Times New Roman" w:cs="Times New Roman"/>
          <w:sz w:val="24"/>
          <w:szCs w:val="24"/>
        </w:rPr>
      </w:pPr>
      <w:r w:rsidRPr="006A0354">
        <w:rPr>
          <w:rFonts w:ascii="Times New Roman" w:eastAsia="Times New Roman" w:hAnsi="Times New Roman" w:cs="Times New Roman"/>
          <w:sz w:val="24"/>
          <w:szCs w:val="24"/>
        </w:rPr>
        <w:lastRenderedPageBreak/>
        <w:t>Одной из наиболее эффективной форм обучения являются практические занятия.</w:t>
      </w:r>
    </w:p>
    <w:p w14:paraId="429B23E6" w14:textId="77777777" w:rsidR="00552387" w:rsidRPr="006A0354" w:rsidRDefault="00552387" w:rsidP="006A0354">
      <w:pPr>
        <w:pStyle w:val="af1"/>
        <w:spacing w:line="360" w:lineRule="auto"/>
        <w:jc w:val="both"/>
        <w:rPr>
          <w:rFonts w:ascii="Times New Roman" w:hAnsi="Times New Roman" w:cs="Times New Roman"/>
          <w:sz w:val="24"/>
          <w:szCs w:val="24"/>
        </w:rPr>
      </w:pPr>
      <w:r w:rsidRPr="006A0354">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реферата. </w:t>
      </w:r>
    </w:p>
    <w:p w14:paraId="54BD1308" w14:textId="77777777" w:rsidR="00552387" w:rsidRPr="006A0354" w:rsidRDefault="00552387" w:rsidP="006A0354">
      <w:pPr>
        <w:pStyle w:val="af1"/>
        <w:spacing w:line="360" w:lineRule="auto"/>
        <w:ind w:firstLine="708"/>
        <w:jc w:val="both"/>
        <w:rPr>
          <w:rFonts w:ascii="Times New Roman" w:eastAsia="Times New Roman" w:hAnsi="Times New Roman" w:cs="Times New Roman"/>
          <w:sz w:val="24"/>
          <w:szCs w:val="24"/>
        </w:rPr>
      </w:pPr>
      <w:r w:rsidRPr="006A0354">
        <w:rPr>
          <w:rFonts w:ascii="Times New Roman" w:eastAsia="Times New Roman" w:hAnsi="Times New Roman" w:cs="Times New Roman"/>
          <w:sz w:val="24"/>
          <w:szCs w:val="24"/>
        </w:rPr>
        <w:t xml:space="preserve">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w:t>
      </w:r>
    </w:p>
    <w:p w14:paraId="749009FF" w14:textId="77777777" w:rsidR="00552387" w:rsidRPr="006A0354" w:rsidRDefault="00552387" w:rsidP="006A0354">
      <w:pPr>
        <w:pStyle w:val="af1"/>
        <w:spacing w:line="360" w:lineRule="auto"/>
        <w:ind w:firstLine="708"/>
        <w:jc w:val="both"/>
        <w:rPr>
          <w:rFonts w:ascii="Times New Roman" w:hAnsi="Times New Roman" w:cs="Times New Roman"/>
          <w:sz w:val="24"/>
          <w:szCs w:val="24"/>
        </w:rPr>
      </w:pPr>
      <w:r w:rsidRPr="006A0354">
        <w:rPr>
          <w:rFonts w:ascii="Times New Roman" w:hAnsi="Times New Roman" w:cs="Times New Roman"/>
          <w:sz w:val="24"/>
          <w:szCs w:val="24"/>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семинара, либо обсуждение рефератов, работа в малых группах и т.д.</w:t>
      </w:r>
    </w:p>
    <w:p w14:paraId="54DC71A6" w14:textId="77777777" w:rsidR="00552387" w:rsidRPr="006A0354" w:rsidRDefault="00552387" w:rsidP="006A0354">
      <w:pPr>
        <w:pStyle w:val="af1"/>
        <w:spacing w:line="360" w:lineRule="auto"/>
        <w:ind w:firstLine="708"/>
        <w:jc w:val="both"/>
        <w:rPr>
          <w:rFonts w:ascii="Times New Roman" w:hAnsi="Times New Roman" w:cs="Times New Roman"/>
          <w:sz w:val="24"/>
          <w:szCs w:val="24"/>
        </w:rPr>
      </w:pPr>
      <w:r w:rsidRPr="006A0354">
        <w:rPr>
          <w:rFonts w:ascii="Times New Roman" w:hAnsi="Times New Roman" w:cs="Times New Roman"/>
          <w:sz w:val="24"/>
          <w:szCs w:val="24"/>
        </w:rPr>
        <w:t xml:space="preserve">Подготовка к практическим занятиям основана на плане, определенном преподавателем к каждой теме. </w:t>
      </w:r>
    </w:p>
    <w:p w14:paraId="2800CA71" w14:textId="77777777" w:rsidR="00552387" w:rsidRPr="006A0354" w:rsidRDefault="00552387" w:rsidP="006A0354">
      <w:pPr>
        <w:pStyle w:val="af1"/>
        <w:spacing w:line="360" w:lineRule="auto"/>
        <w:ind w:firstLine="708"/>
        <w:jc w:val="both"/>
        <w:rPr>
          <w:rFonts w:ascii="Times New Roman" w:hAnsi="Times New Roman" w:cs="Times New Roman"/>
          <w:sz w:val="24"/>
          <w:szCs w:val="24"/>
        </w:rPr>
      </w:pPr>
      <w:r w:rsidRPr="006A0354">
        <w:rPr>
          <w:rFonts w:ascii="Times New Roman" w:hAnsi="Times New Roman" w:cs="Times New Roman"/>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14:paraId="4163226C" w14:textId="77777777" w:rsidR="00552387" w:rsidRPr="006A0354" w:rsidRDefault="00552387" w:rsidP="006A0354">
      <w:pPr>
        <w:pStyle w:val="af1"/>
        <w:spacing w:line="360" w:lineRule="auto"/>
        <w:ind w:firstLine="708"/>
        <w:jc w:val="both"/>
        <w:rPr>
          <w:rFonts w:ascii="Times New Roman" w:hAnsi="Times New Roman" w:cs="Times New Roman"/>
          <w:sz w:val="24"/>
          <w:szCs w:val="24"/>
        </w:rPr>
      </w:pPr>
      <w:r w:rsidRPr="006A0354">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132C6D1E" w14:textId="77777777" w:rsidR="00552387" w:rsidRPr="006A0354" w:rsidRDefault="00552387" w:rsidP="006A0354">
      <w:pPr>
        <w:pStyle w:val="af1"/>
        <w:spacing w:line="360" w:lineRule="auto"/>
        <w:ind w:firstLine="708"/>
        <w:jc w:val="both"/>
        <w:rPr>
          <w:rFonts w:ascii="Times New Roman" w:hAnsi="Times New Roman" w:cs="Times New Roman"/>
          <w:sz w:val="24"/>
          <w:szCs w:val="24"/>
        </w:rPr>
      </w:pPr>
      <w:r w:rsidRPr="006A0354">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2A62D03F" w14:textId="77777777" w:rsidR="00552387" w:rsidRPr="006A0354" w:rsidRDefault="00552387" w:rsidP="006A0354">
      <w:pPr>
        <w:pStyle w:val="af1"/>
        <w:spacing w:line="360" w:lineRule="auto"/>
        <w:ind w:firstLine="708"/>
        <w:jc w:val="both"/>
        <w:rPr>
          <w:rFonts w:ascii="Times New Roman" w:hAnsi="Times New Roman" w:cs="Times New Roman"/>
          <w:sz w:val="24"/>
          <w:szCs w:val="24"/>
        </w:rPr>
      </w:pPr>
      <w:r w:rsidRPr="006A0354">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и др. Это придает учебному занятию характер коллективной работы, повышает внимание и интерес студентов. </w:t>
      </w:r>
    </w:p>
    <w:p w14:paraId="2BDBCB24" w14:textId="77777777" w:rsidR="00552387" w:rsidRPr="006A0354" w:rsidRDefault="00552387" w:rsidP="006A0354">
      <w:pPr>
        <w:pStyle w:val="af1"/>
        <w:spacing w:line="360" w:lineRule="auto"/>
        <w:ind w:firstLine="708"/>
        <w:jc w:val="both"/>
        <w:rPr>
          <w:rFonts w:ascii="Times New Roman" w:hAnsi="Times New Roman" w:cs="Times New Roman"/>
          <w:sz w:val="24"/>
          <w:szCs w:val="24"/>
        </w:rPr>
      </w:pPr>
      <w:r w:rsidRPr="006A0354">
        <w:rPr>
          <w:rFonts w:ascii="Times New Roman" w:hAnsi="Times New Roman" w:cs="Times New Roman"/>
          <w:sz w:val="24"/>
          <w:szCs w:val="24"/>
        </w:rPr>
        <w:lastRenderedPageBreak/>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2A0CFE25" w14:textId="77777777" w:rsidR="00552387" w:rsidRPr="006A0354" w:rsidRDefault="00552387" w:rsidP="006A0354">
      <w:pPr>
        <w:pStyle w:val="af1"/>
        <w:spacing w:line="360" w:lineRule="auto"/>
        <w:ind w:firstLine="708"/>
        <w:jc w:val="both"/>
        <w:rPr>
          <w:rFonts w:ascii="Times New Roman" w:hAnsi="Times New Roman" w:cs="Times New Roman"/>
          <w:sz w:val="24"/>
          <w:szCs w:val="24"/>
        </w:rPr>
      </w:pPr>
      <w:r w:rsidRPr="006A0354">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4F7E91A8" w14:textId="77777777" w:rsidR="00552387" w:rsidRPr="006A0354" w:rsidRDefault="00552387" w:rsidP="006A0354">
      <w:pPr>
        <w:pStyle w:val="af1"/>
        <w:spacing w:line="360" w:lineRule="auto"/>
        <w:ind w:firstLine="708"/>
        <w:jc w:val="both"/>
        <w:rPr>
          <w:rFonts w:ascii="Times New Roman" w:hAnsi="Times New Roman" w:cs="Times New Roman"/>
          <w:sz w:val="24"/>
          <w:szCs w:val="24"/>
        </w:rPr>
      </w:pPr>
      <w:r w:rsidRPr="006A0354">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45A6A70F" w14:textId="77777777" w:rsidR="00552387" w:rsidRPr="006A0354" w:rsidRDefault="00552387" w:rsidP="006A0354">
      <w:pPr>
        <w:pStyle w:val="af1"/>
        <w:spacing w:line="360" w:lineRule="auto"/>
        <w:ind w:firstLine="708"/>
        <w:jc w:val="both"/>
        <w:rPr>
          <w:rFonts w:ascii="Times New Roman" w:eastAsia="Times New Roman" w:hAnsi="Times New Roman" w:cs="Times New Roman"/>
          <w:sz w:val="24"/>
          <w:szCs w:val="24"/>
        </w:rPr>
      </w:pPr>
      <w:r w:rsidRPr="006A0354">
        <w:rPr>
          <w:rFonts w:ascii="Times New Roman" w:eastAsia="Times New Roman" w:hAnsi="Times New Roman" w:cs="Times New Roman"/>
          <w:sz w:val="24"/>
          <w:szCs w:val="24"/>
        </w:rPr>
        <w:t>Практические занятия предусматривают не только теоретическую, но и физическую, непосредственно практическую подготовку. 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14:paraId="2563B9CD" w14:textId="77777777" w:rsidR="00552387" w:rsidRPr="006A0354" w:rsidRDefault="00552387" w:rsidP="006A0354">
      <w:pPr>
        <w:pStyle w:val="af1"/>
        <w:spacing w:line="360" w:lineRule="auto"/>
        <w:ind w:firstLine="708"/>
        <w:jc w:val="both"/>
        <w:rPr>
          <w:rFonts w:ascii="Times New Roman" w:eastAsia="Times New Roman" w:hAnsi="Times New Roman" w:cs="Times New Roman"/>
          <w:sz w:val="24"/>
          <w:szCs w:val="24"/>
        </w:rPr>
      </w:pPr>
      <w:r w:rsidRPr="006A0354">
        <w:rPr>
          <w:rFonts w:ascii="Times New Roman" w:eastAsia="Times New Roman" w:hAnsi="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7DDBAEA8" w14:textId="77777777" w:rsidR="00552387" w:rsidRPr="006A0354" w:rsidRDefault="00552387" w:rsidP="006A0354">
      <w:pPr>
        <w:pStyle w:val="af1"/>
        <w:spacing w:line="360" w:lineRule="auto"/>
        <w:ind w:firstLine="708"/>
        <w:jc w:val="both"/>
        <w:rPr>
          <w:rFonts w:ascii="Times New Roman" w:hAnsi="Times New Roman" w:cs="Times New Roman"/>
          <w:sz w:val="24"/>
          <w:szCs w:val="24"/>
        </w:rPr>
      </w:pPr>
      <w:r w:rsidRPr="006A0354">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580F721E" w14:textId="77777777" w:rsidR="000D7ED1" w:rsidRPr="006A0354" w:rsidRDefault="000D7ED1" w:rsidP="006A0354">
      <w:pPr>
        <w:tabs>
          <w:tab w:val="left" w:pos="851"/>
        </w:tabs>
        <w:spacing w:after="0" w:line="360" w:lineRule="auto"/>
        <w:contextualSpacing/>
        <w:jc w:val="both"/>
        <w:rPr>
          <w:rFonts w:ascii="Times New Roman" w:eastAsia="Calibri" w:hAnsi="Times New Roman" w:cs="Times New Roman"/>
          <w:sz w:val="24"/>
          <w:szCs w:val="24"/>
          <w:lang w:eastAsia="ru-RU"/>
        </w:rPr>
      </w:pPr>
    </w:p>
    <w:p w14:paraId="6399D877" w14:textId="77777777" w:rsidR="000D7ED1" w:rsidRPr="006A0354" w:rsidRDefault="000D7ED1" w:rsidP="006A0354">
      <w:pPr>
        <w:tabs>
          <w:tab w:val="left" w:pos="0"/>
        </w:tabs>
        <w:suppressAutoHyphens/>
        <w:spacing w:after="0" w:line="36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6. УЧЕБНО-МЕТОДИЧЕСКОЕ ОБЕСПЕЧЕНИЕ САМОСТОЯТЕЛЬНОЙ РАБОТЫ ОБУЧАЮЩИХСЯ</w:t>
      </w:r>
    </w:p>
    <w:p w14:paraId="201238D4" w14:textId="77777777" w:rsidR="000D7ED1" w:rsidRPr="006A0354" w:rsidRDefault="000D7ED1" w:rsidP="006A0354">
      <w:pPr>
        <w:spacing w:after="0" w:line="360" w:lineRule="auto"/>
        <w:ind w:firstLine="709"/>
        <w:jc w:val="both"/>
        <w:rPr>
          <w:rFonts w:ascii="Times New Roman" w:eastAsia="Times New Roman" w:hAnsi="Times New Roman" w:cs="Times New Roman"/>
          <w:sz w:val="24"/>
          <w:szCs w:val="24"/>
          <w:lang w:eastAsia="ru-RU"/>
        </w:rPr>
      </w:pPr>
      <w:r w:rsidRPr="006A0354">
        <w:rPr>
          <w:rFonts w:ascii="Times New Roman" w:eastAsia="Calibri" w:hAnsi="Times New Roman" w:cs="Times New Roman"/>
          <w:sz w:val="24"/>
          <w:szCs w:val="24"/>
          <w:lang w:eastAsia="ru-RU"/>
        </w:rPr>
        <w:lastRenderedPageBreak/>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sidRPr="006A0354">
        <w:rPr>
          <w:rFonts w:ascii="Times New Roman" w:eastAsia="Times New Roman" w:hAnsi="Times New Roman" w:cs="Times New Roman"/>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761AF08F" w14:textId="77777777" w:rsidR="000D7ED1" w:rsidRPr="006A0354" w:rsidRDefault="000D7ED1" w:rsidP="006A0354">
      <w:pPr>
        <w:spacing w:after="0" w:line="360" w:lineRule="auto"/>
        <w:ind w:firstLine="708"/>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Самостоятельная работа студентов очной/заочной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и др.</w:t>
      </w:r>
    </w:p>
    <w:p w14:paraId="028B8C19" w14:textId="77777777" w:rsidR="000D7ED1" w:rsidRPr="006A0354" w:rsidRDefault="000D7ED1" w:rsidP="006A0354">
      <w:pPr>
        <w:pStyle w:val="28"/>
        <w:keepNext/>
        <w:keepLines/>
        <w:shd w:val="clear" w:color="auto" w:fill="auto"/>
        <w:spacing w:before="0" w:after="0" w:line="360" w:lineRule="auto"/>
        <w:jc w:val="center"/>
        <w:rPr>
          <w:i/>
          <w:sz w:val="24"/>
          <w:szCs w:val="24"/>
        </w:rPr>
      </w:pPr>
      <w:r w:rsidRPr="006A0354">
        <w:rPr>
          <w:i/>
          <w:sz w:val="24"/>
          <w:szCs w:val="24"/>
        </w:rPr>
        <w:t>Методические рекомендации по написанию рефератов, докладов</w:t>
      </w:r>
    </w:p>
    <w:p w14:paraId="3E8A4F28" w14:textId="77777777" w:rsidR="000D7ED1" w:rsidRPr="006A0354" w:rsidRDefault="000D7ED1" w:rsidP="006A0354">
      <w:pPr>
        <w:pStyle w:val="100"/>
        <w:shd w:val="clear" w:color="auto" w:fill="auto"/>
        <w:spacing w:before="0" w:line="360" w:lineRule="auto"/>
        <w:ind w:firstLine="700"/>
        <w:rPr>
          <w:sz w:val="24"/>
          <w:szCs w:val="24"/>
        </w:rPr>
      </w:pPr>
      <w:r w:rsidRPr="006A0354">
        <w:rPr>
          <w:sz w:val="24"/>
          <w:szCs w:val="24"/>
        </w:rPr>
        <w:t xml:space="preserve">Реферат (от </w:t>
      </w:r>
      <w:r w:rsidRPr="006A0354">
        <w:rPr>
          <w:sz w:val="24"/>
          <w:szCs w:val="24"/>
          <w:lang w:val="en-US"/>
        </w:rPr>
        <w:t>lat</w:t>
      </w:r>
      <w:r w:rsidRPr="006A0354">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5B0B9496" w14:textId="77777777" w:rsidR="000D7ED1" w:rsidRPr="006A0354" w:rsidRDefault="000D7ED1" w:rsidP="006A0354">
      <w:pPr>
        <w:pStyle w:val="100"/>
        <w:shd w:val="clear" w:color="auto" w:fill="auto"/>
        <w:spacing w:before="0" w:line="360" w:lineRule="auto"/>
        <w:ind w:firstLine="700"/>
        <w:rPr>
          <w:sz w:val="24"/>
          <w:szCs w:val="24"/>
        </w:rPr>
      </w:pPr>
      <w:r w:rsidRPr="006A0354">
        <w:rPr>
          <w:sz w:val="24"/>
          <w:szCs w:val="24"/>
        </w:rPr>
        <w:t>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66503447" w14:textId="77777777" w:rsidR="000D7ED1" w:rsidRPr="006A0354" w:rsidRDefault="000D7ED1" w:rsidP="006A0354">
      <w:pPr>
        <w:pStyle w:val="100"/>
        <w:shd w:val="clear" w:color="auto" w:fill="auto"/>
        <w:spacing w:before="0" w:line="360" w:lineRule="auto"/>
        <w:ind w:firstLine="700"/>
        <w:rPr>
          <w:sz w:val="24"/>
          <w:szCs w:val="24"/>
        </w:rPr>
      </w:pPr>
      <w:r w:rsidRPr="006A0354">
        <w:rPr>
          <w:sz w:val="24"/>
          <w:szCs w:val="24"/>
        </w:rPr>
        <w:t>Целями написания реферата, доклада являются:</w:t>
      </w:r>
    </w:p>
    <w:p w14:paraId="2DF27650" w14:textId="77777777" w:rsidR="000D7ED1" w:rsidRPr="006A0354" w:rsidRDefault="000D7ED1" w:rsidP="006A0354">
      <w:pPr>
        <w:pStyle w:val="af1"/>
        <w:spacing w:line="360" w:lineRule="auto"/>
        <w:jc w:val="both"/>
        <w:rPr>
          <w:rFonts w:ascii="Times New Roman" w:hAnsi="Times New Roman" w:cs="Times New Roman"/>
          <w:sz w:val="24"/>
          <w:szCs w:val="24"/>
        </w:rPr>
      </w:pPr>
      <w:r w:rsidRPr="006A0354">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14:paraId="49B1B1D4" w14:textId="77777777" w:rsidR="000D7ED1" w:rsidRPr="006A0354" w:rsidRDefault="000D7ED1" w:rsidP="006A0354">
      <w:pPr>
        <w:pStyle w:val="af1"/>
        <w:spacing w:line="360" w:lineRule="auto"/>
        <w:jc w:val="both"/>
        <w:rPr>
          <w:rFonts w:ascii="Times New Roman" w:hAnsi="Times New Roman" w:cs="Times New Roman"/>
          <w:sz w:val="24"/>
          <w:szCs w:val="24"/>
        </w:rPr>
      </w:pPr>
      <w:r w:rsidRPr="006A0354">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40FFF8E4" w14:textId="77777777" w:rsidR="000D7ED1" w:rsidRPr="006A0354" w:rsidRDefault="000D7ED1" w:rsidP="006A0354">
      <w:pPr>
        <w:pStyle w:val="af1"/>
        <w:spacing w:line="360" w:lineRule="auto"/>
        <w:jc w:val="both"/>
        <w:rPr>
          <w:rFonts w:ascii="Times New Roman" w:hAnsi="Times New Roman" w:cs="Times New Roman"/>
          <w:sz w:val="24"/>
          <w:szCs w:val="24"/>
        </w:rPr>
      </w:pPr>
      <w:r w:rsidRPr="006A0354">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36FC2BBB" w14:textId="77777777" w:rsidR="000D7ED1" w:rsidRPr="006A0354" w:rsidRDefault="000D7ED1" w:rsidP="006A0354">
      <w:pPr>
        <w:pStyle w:val="af1"/>
        <w:spacing w:line="360" w:lineRule="auto"/>
        <w:jc w:val="both"/>
        <w:rPr>
          <w:rFonts w:ascii="Times New Roman" w:hAnsi="Times New Roman" w:cs="Times New Roman"/>
          <w:sz w:val="24"/>
          <w:szCs w:val="24"/>
        </w:rPr>
      </w:pPr>
      <w:r w:rsidRPr="006A0354">
        <w:rPr>
          <w:rFonts w:ascii="Times New Roman" w:hAnsi="Times New Roman" w:cs="Times New Roman"/>
          <w:sz w:val="24"/>
          <w:szCs w:val="24"/>
        </w:rPr>
        <w:t xml:space="preserve"> </w:t>
      </w:r>
      <w:r w:rsidRPr="006A0354">
        <w:rPr>
          <w:rFonts w:ascii="Times New Roman" w:hAnsi="Times New Roman" w:cs="Times New Roman"/>
          <w:sz w:val="24"/>
          <w:szCs w:val="24"/>
        </w:rPr>
        <w:tab/>
        <w:t xml:space="preserve">Задачами написания реферата, доклада являются: </w:t>
      </w:r>
    </w:p>
    <w:p w14:paraId="032663CD" w14:textId="77777777" w:rsidR="000D7ED1" w:rsidRPr="006A0354" w:rsidRDefault="000D7ED1" w:rsidP="006A0354">
      <w:pPr>
        <w:pStyle w:val="af1"/>
        <w:tabs>
          <w:tab w:val="left" w:pos="284"/>
        </w:tabs>
        <w:spacing w:line="360" w:lineRule="auto"/>
        <w:jc w:val="both"/>
        <w:rPr>
          <w:rFonts w:ascii="Times New Roman" w:hAnsi="Times New Roman" w:cs="Times New Roman"/>
          <w:sz w:val="24"/>
          <w:szCs w:val="24"/>
        </w:rPr>
      </w:pPr>
      <w:r w:rsidRPr="006A0354">
        <w:rPr>
          <w:rFonts w:ascii="Times New Roman" w:hAnsi="Times New Roman" w:cs="Times New Roman"/>
          <w:sz w:val="24"/>
          <w:szCs w:val="24"/>
        </w:rPr>
        <w:t>-</w:t>
      </w:r>
      <w:r w:rsidRPr="006A0354">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14:paraId="72CF7228" w14:textId="77777777" w:rsidR="000D7ED1" w:rsidRPr="006A0354" w:rsidRDefault="000D7ED1" w:rsidP="006A0354">
      <w:pPr>
        <w:pStyle w:val="af1"/>
        <w:tabs>
          <w:tab w:val="left" w:pos="284"/>
        </w:tabs>
        <w:spacing w:line="360" w:lineRule="auto"/>
        <w:jc w:val="both"/>
        <w:rPr>
          <w:rFonts w:ascii="Times New Roman" w:hAnsi="Times New Roman" w:cs="Times New Roman"/>
          <w:sz w:val="24"/>
          <w:szCs w:val="24"/>
        </w:rPr>
      </w:pPr>
      <w:r w:rsidRPr="006A0354">
        <w:rPr>
          <w:rFonts w:ascii="Times New Roman" w:hAnsi="Times New Roman" w:cs="Times New Roman"/>
          <w:sz w:val="24"/>
          <w:szCs w:val="24"/>
        </w:rPr>
        <w:lastRenderedPageBreak/>
        <w:t>-</w:t>
      </w:r>
      <w:r w:rsidRPr="006A0354">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14:paraId="1B5B5BB3" w14:textId="77777777" w:rsidR="000D7ED1" w:rsidRPr="006A0354" w:rsidRDefault="000D7ED1" w:rsidP="006A0354">
      <w:pPr>
        <w:pStyle w:val="af1"/>
        <w:tabs>
          <w:tab w:val="left" w:pos="284"/>
        </w:tabs>
        <w:spacing w:line="360" w:lineRule="auto"/>
        <w:jc w:val="both"/>
        <w:rPr>
          <w:rFonts w:ascii="Times New Roman" w:hAnsi="Times New Roman" w:cs="Times New Roman"/>
          <w:sz w:val="24"/>
          <w:szCs w:val="24"/>
        </w:rPr>
      </w:pPr>
      <w:r w:rsidRPr="006A0354">
        <w:rPr>
          <w:rFonts w:ascii="Times New Roman" w:hAnsi="Times New Roman" w:cs="Times New Roman"/>
          <w:sz w:val="24"/>
          <w:szCs w:val="24"/>
        </w:rPr>
        <w:t>-</w:t>
      </w:r>
      <w:r w:rsidRPr="006A0354">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14:paraId="1AD9B37A" w14:textId="77777777" w:rsidR="000D7ED1" w:rsidRPr="006A0354" w:rsidRDefault="000D7ED1" w:rsidP="006A0354">
      <w:pPr>
        <w:pStyle w:val="af1"/>
        <w:tabs>
          <w:tab w:val="left" w:pos="284"/>
        </w:tabs>
        <w:spacing w:line="360" w:lineRule="auto"/>
        <w:jc w:val="both"/>
        <w:rPr>
          <w:rFonts w:ascii="Times New Roman" w:hAnsi="Times New Roman" w:cs="Times New Roman"/>
          <w:sz w:val="24"/>
          <w:szCs w:val="24"/>
        </w:rPr>
      </w:pPr>
      <w:r w:rsidRPr="006A0354">
        <w:rPr>
          <w:rFonts w:ascii="Times New Roman" w:hAnsi="Times New Roman" w:cs="Times New Roman"/>
          <w:sz w:val="24"/>
          <w:szCs w:val="24"/>
        </w:rPr>
        <w:t>-</w:t>
      </w:r>
      <w:r w:rsidRPr="006A0354">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2CC713CE" w14:textId="77777777" w:rsidR="000D7ED1" w:rsidRPr="006A0354" w:rsidRDefault="000D7ED1" w:rsidP="006A0354">
      <w:pPr>
        <w:pStyle w:val="af1"/>
        <w:spacing w:line="360" w:lineRule="auto"/>
        <w:jc w:val="both"/>
        <w:rPr>
          <w:rFonts w:ascii="Times New Roman" w:hAnsi="Times New Roman" w:cs="Times New Roman"/>
          <w:sz w:val="24"/>
          <w:szCs w:val="24"/>
        </w:rPr>
      </w:pPr>
      <w:r w:rsidRPr="006A0354">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14:paraId="6C4FA06C" w14:textId="77777777" w:rsidR="000D7ED1" w:rsidRPr="006A0354" w:rsidRDefault="000D7ED1" w:rsidP="006A0354">
      <w:pPr>
        <w:pStyle w:val="100"/>
        <w:shd w:val="clear" w:color="auto" w:fill="auto"/>
        <w:spacing w:before="0" w:line="360" w:lineRule="auto"/>
        <w:ind w:firstLine="700"/>
        <w:rPr>
          <w:sz w:val="24"/>
          <w:szCs w:val="24"/>
        </w:rPr>
      </w:pPr>
      <w:r w:rsidRPr="006A0354">
        <w:rPr>
          <w:sz w:val="24"/>
          <w:szCs w:val="24"/>
        </w:rPr>
        <w:t>Процесс написания реферата, доклада включает:</w:t>
      </w:r>
    </w:p>
    <w:p w14:paraId="45CA403A" w14:textId="77777777" w:rsidR="000D7ED1" w:rsidRPr="006A0354" w:rsidRDefault="000D7ED1" w:rsidP="006A0354">
      <w:pPr>
        <w:pStyle w:val="100"/>
        <w:numPr>
          <w:ilvl w:val="0"/>
          <w:numId w:val="2"/>
        </w:numPr>
        <w:shd w:val="clear" w:color="auto" w:fill="auto"/>
        <w:tabs>
          <w:tab w:val="left" w:pos="864"/>
        </w:tabs>
        <w:spacing w:before="0" w:line="360" w:lineRule="auto"/>
        <w:ind w:firstLine="700"/>
        <w:rPr>
          <w:sz w:val="24"/>
          <w:szCs w:val="24"/>
        </w:rPr>
      </w:pPr>
      <w:r w:rsidRPr="006A0354">
        <w:rPr>
          <w:sz w:val="24"/>
          <w:szCs w:val="24"/>
        </w:rPr>
        <w:t>выбор темы;</w:t>
      </w:r>
    </w:p>
    <w:p w14:paraId="7B0EC79C" w14:textId="77777777" w:rsidR="000D7ED1" w:rsidRPr="006A0354" w:rsidRDefault="000D7ED1" w:rsidP="006A0354">
      <w:pPr>
        <w:pStyle w:val="100"/>
        <w:numPr>
          <w:ilvl w:val="0"/>
          <w:numId w:val="2"/>
        </w:numPr>
        <w:shd w:val="clear" w:color="auto" w:fill="auto"/>
        <w:tabs>
          <w:tab w:val="left" w:pos="864"/>
        </w:tabs>
        <w:spacing w:before="0" w:line="360" w:lineRule="auto"/>
        <w:ind w:firstLine="700"/>
        <w:rPr>
          <w:sz w:val="24"/>
          <w:szCs w:val="24"/>
        </w:rPr>
      </w:pPr>
      <w:r w:rsidRPr="006A0354">
        <w:rPr>
          <w:sz w:val="24"/>
          <w:szCs w:val="24"/>
        </w:rPr>
        <w:t>составление плана;</w:t>
      </w:r>
    </w:p>
    <w:p w14:paraId="010CA403" w14:textId="77777777" w:rsidR="000D7ED1" w:rsidRPr="006A0354" w:rsidRDefault="000D7ED1" w:rsidP="006A0354">
      <w:pPr>
        <w:pStyle w:val="100"/>
        <w:numPr>
          <w:ilvl w:val="0"/>
          <w:numId w:val="2"/>
        </w:numPr>
        <w:shd w:val="clear" w:color="auto" w:fill="auto"/>
        <w:tabs>
          <w:tab w:val="left" w:pos="864"/>
        </w:tabs>
        <w:spacing w:before="0" w:line="360" w:lineRule="auto"/>
        <w:ind w:firstLine="700"/>
        <w:rPr>
          <w:sz w:val="24"/>
          <w:szCs w:val="24"/>
        </w:rPr>
      </w:pPr>
      <w:r w:rsidRPr="006A0354">
        <w:rPr>
          <w:sz w:val="24"/>
          <w:szCs w:val="24"/>
        </w:rPr>
        <w:t>подбор источников и их изучение;</w:t>
      </w:r>
    </w:p>
    <w:p w14:paraId="5CFCAFC6" w14:textId="77777777" w:rsidR="000D7ED1" w:rsidRPr="006A0354" w:rsidRDefault="000D7ED1" w:rsidP="006A0354">
      <w:pPr>
        <w:pStyle w:val="100"/>
        <w:numPr>
          <w:ilvl w:val="0"/>
          <w:numId w:val="2"/>
        </w:numPr>
        <w:shd w:val="clear" w:color="auto" w:fill="auto"/>
        <w:tabs>
          <w:tab w:val="left" w:pos="864"/>
        </w:tabs>
        <w:spacing w:before="0" w:line="360" w:lineRule="auto"/>
        <w:ind w:firstLine="700"/>
        <w:rPr>
          <w:sz w:val="24"/>
          <w:szCs w:val="24"/>
        </w:rPr>
      </w:pPr>
      <w:r w:rsidRPr="006A0354">
        <w:rPr>
          <w:sz w:val="24"/>
          <w:szCs w:val="24"/>
        </w:rPr>
        <w:t>написание текста работы и ее оформление.</w:t>
      </w:r>
    </w:p>
    <w:p w14:paraId="64F030F8" w14:textId="77777777" w:rsidR="000D7ED1" w:rsidRPr="006A0354" w:rsidRDefault="000D7ED1" w:rsidP="006A0354">
      <w:pPr>
        <w:pStyle w:val="100"/>
        <w:shd w:val="clear" w:color="auto" w:fill="auto"/>
        <w:spacing w:before="0" w:line="360" w:lineRule="auto"/>
        <w:ind w:firstLine="700"/>
        <w:rPr>
          <w:sz w:val="24"/>
          <w:szCs w:val="24"/>
        </w:rPr>
      </w:pPr>
      <w:r w:rsidRPr="006A0354">
        <w:rPr>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6D9390ED" w14:textId="77777777" w:rsidR="000D7ED1" w:rsidRPr="006A0354" w:rsidRDefault="000D7ED1" w:rsidP="006A0354">
      <w:pPr>
        <w:pStyle w:val="100"/>
        <w:shd w:val="clear" w:color="auto" w:fill="auto"/>
        <w:spacing w:before="0" w:line="360" w:lineRule="auto"/>
        <w:ind w:firstLine="700"/>
        <w:rPr>
          <w:sz w:val="24"/>
          <w:szCs w:val="24"/>
        </w:rPr>
      </w:pPr>
      <w:r w:rsidRPr="006A0354">
        <w:rPr>
          <w:sz w:val="24"/>
          <w:szCs w:val="24"/>
        </w:rPr>
        <w:t>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512BD772" w14:textId="77777777" w:rsidR="000D7ED1" w:rsidRPr="006A0354" w:rsidRDefault="000D7ED1" w:rsidP="006A0354">
      <w:pPr>
        <w:pStyle w:val="100"/>
        <w:shd w:val="clear" w:color="auto" w:fill="auto"/>
        <w:spacing w:before="0" w:line="360" w:lineRule="auto"/>
        <w:ind w:firstLine="700"/>
        <w:rPr>
          <w:sz w:val="24"/>
          <w:szCs w:val="24"/>
        </w:rPr>
      </w:pPr>
      <w:r w:rsidRPr="006A0354">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19F51A4A" w14:textId="77777777" w:rsidR="000D7ED1" w:rsidRPr="006A0354" w:rsidRDefault="000D7ED1" w:rsidP="006A0354">
      <w:pPr>
        <w:pStyle w:val="100"/>
        <w:shd w:val="clear" w:color="auto" w:fill="auto"/>
        <w:spacing w:before="0" w:line="360" w:lineRule="auto"/>
        <w:ind w:firstLine="700"/>
        <w:rPr>
          <w:sz w:val="24"/>
          <w:szCs w:val="24"/>
        </w:rPr>
      </w:pPr>
      <w:r w:rsidRPr="006A0354">
        <w:rPr>
          <w:sz w:val="24"/>
          <w:szCs w:val="24"/>
        </w:rPr>
        <w:t xml:space="preserve">Во «введении» необходимо рассмотреть актуальность темы с точки зрения современной науки, нынешнего состояния общества и культуры. Следует указать место </w:t>
      </w:r>
      <w:r w:rsidRPr="006A0354">
        <w:rPr>
          <w:sz w:val="24"/>
          <w:szCs w:val="24"/>
        </w:rPr>
        <w:lastRenderedPageBreak/>
        <w:t>обозначенной проблемы среди других, как частных, так и более общих, а также избранное Вами направление ее рассмотрения.</w:t>
      </w:r>
    </w:p>
    <w:p w14:paraId="6AFE559B" w14:textId="77777777" w:rsidR="000D7ED1" w:rsidRPr="006A0354" w:rsidRDefault="000D7ED1" w:rsidP="006A0354">
      <w:pPr>
        <w:pStyle w:val="100"/>
        <w:shd w:val="clear" w:color="auto" w:fill="auto"/>
        <w:spacing w:before="0" w:line="360" w:lineRule="auto"/>
        <w:ind w:firstLine="700"/>
        <w:rPr>
          <w:sz w:val="24"/>
          <w:szCs w:val="24"/>
        </w:rPr>
      </w:pPr>
      <w:r w:rsidRPr="006A0354">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3A271B83" w14:textId="77777777" w:rsidR="000D7ED1" w:rsidRPr="006A0354" w:rsidRDefault="000D7ED1" w:rsidP="006A0354">
      <w:pPr>
        <w:pStyle w:val="100"/>
        <w:shd w:val="clear" w:color="auto" w:fill="auto"/>
        <w:spacing w:before="0" w:line="360" w:lineRule="auto"/>
        <w:ind w:firstLine="700"/>
        <w:rPr>
          <w:sz w:val="24"/>
          <w:szCs w:val="24"/>
        </w:rPr>
      </w:pPr>
      <w:r w:rsidRPr="006A0354">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09574257" w14:textId="77777777" w:rsidR="000D7ED1" w:rsidRPr="006A0354" w:rsidRDefault="000D7ED1" w:rsidP="006A0354">
      <w:pPr>
        <w:pStyle w:val="100"/>
        <w:shd w:val="clear" w:color="auto" w:fill="auto"/>
        <w:spacing w:before="0" w:line="360" w:lineRule="auto"/>
        <w:ind w:firstLine="700"/>
        <w:rPr>
          <w:sz w:val="24"/>
          <w:szCs w:val="24"/>
        </w:rPr>
      </w:pPr>
      <w:r w:rsidRPr="006A0354">
        <w:rPr>
          <w:sz w:val="24"/>
          <w:szCs w:val="24"/>
        </w:rPr>
        <w:t>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7398BD99" w14:textId="77777777" w:rsidR="000D7ED1" w:rsidRPr="006A0354" w:rsidRDefault="000D7ED1" w:rsidP="006A0354">
      <w:pPr>
        <w:pStyle w:val="100"/>
        <w:shd w:val="clear" w:color="auto" w:fill="auto"/>
        <w:spacing w:before="0" w:line="360" w:lineRule="auto"/>
        <w:ind w:firstLine="700"/>
        <w:rPr>
          <w:sz w:val="24"/>
          <w:szCs w:val="24"/>
        </w:rPr>
      </w:pPr>
      <w:r w:rsidRPr="006A0354">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45AE870D" w14:textId="77777777" w:rsidR="000D7ED1" w:rsidRPr="006A0354" w:rsidRDefault="000D7ED1" w:rsidP="006A0354">
      <w:pPr>
        <w:pStyle w:val="100"/>
        <w:shd w:val="clear" w:color="auto" w:fill="auto"/>
        <w:spacing w:before="0" w:line="360" w:lineRule="auto"/>
        <w:ind w:firstLine="700"/>
        <w:rPr>
          <w:sz w:val="24"/>
          <w:szCs w:val="24"/>
        </w:rPr>
      </w:pPr>
      <w:r w:rsidRPr="006A0354">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537FC9ED" w14:textId="77777777" w:rsidR="000D7ED1" w:rsidRPr="006A0354" w:rsidRDefault="000D7ED1" w:rsidP="006A0354">
      <w:pPr>
        <w:pStyle w:val="100"/>
        <w:shd w:val="clear" w:color="auto" w:fill="auto"/>
        <w:spacing w:before="0" w:line="360" w:lineRule="auto"/>
        <w:ind w:firstLine="700"/>
        <w:rPr>
          <w:sz w:val="24"/>
          <w:szCs w:val="24"/>
        </w:rPr>
      </w:pPr>
      <w:r w:rsidRPr="006A0354">
        <w:rPr>
          <w:sz w:val="24"/>
          <w:szCs w:val="24"/>
        </w:rPr>
        <w:lastRenderedPageBreak/>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68725885" w14:textId="77777777" w:rsidR="000D7ED1" w:rsidRPr="006A0354" w:rsidRDefault="000D7ED1" w:rsidP="006A0354">
      <w:pPr>
        <w:pStyle w:val="100"/>
        <w:shd w:val="clear" w:color="auto" w:fill="auto"/>
        <w:spacing w:before="0" w:line="360" w:lineRule="auto"/>
        <w:ind w:firstLine="700"/>
        <w:rPr>
          <w:sz w:val="24"/>
          <w:szCs w:val="24"/>
        </w:rPr>
      </w:pPr>
      <w:r w:rsidRPr="006A0354">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05BAD4D7" w14:textId="77777777" w:rsidR="000D7ED1" w:rsidRPr="006A0354" w:rsidRDefault="000D7ED1" w:rsidP="006A0354">
      <w:pPr>
        <w:pStyle w:val="100"/>
        <w:shd w:val="clear" w:color="auto" w:fill="auto"/>
        <w:spacing w:before="0" w:line="360" w:lineRule="auto"/>
        <w:ind w:firstLine="700"/>
        <w:rPr>
          <w:sz w:val="24"/>
          <w:szCs w:val="24"/>
        </w:rPr>
      </w:pPr>
      <w:r w:rsidRPr="006A0354">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6B83EC82" w14:textId="77777777" w:rsidR="000D7ED1" w:rsidRPr="006A0354" w:rsidRDefault="000D7ED1" w:rsidP="006A0354">
      <w:pPr>
        <w:pStyle w:val="130"/>
        <w:shd w:val="clear" w:color="auto" w:fill="auto"/>
        <w:spacing w:line="360" w:lineRule="auto"/>
        <w:ind w:firstLine="700"/>
        <w:jc w:val="both"/>
        <w:rPr>
          <w:sz w:val="24"/>
          <w:szCs w:val="24"/>
        </w:rPr>
      </w:pPr>
      <w:r w:rsidRPr="006A0354">
        <w:rPr>
          <w:sz w:val="24"/>
          <w:szCs w:val="24"/>
        </w:rPr>
        <w:t>Оформление реферата, доклада.</w:t>
      </w:r>
    </w:p>
    <w:p w14:paraId="3F151E1A" w14:textId="77777777" w:rsidR="000D7ED1" w:rsidRPr="006A0354" w:rsidRDefault="000D7ED1" w:rsidP="006A0354">
      <w:pPr>
        <w:pStyle w:val="100"/>
        <w:shd w:val="clear" w:color="auto" w:fill="auto"/>
        <w:spacing w:before="0" w:line="360" w:lineRule="auto"/>
        <w:ind w:firstLine="700"/>
        <w:rPr>
          <w:sz w:val="24"/>
          <w:szCs w:val="24"/>
        </w:rPr>
      </w:pPr>
      <w:r w:rsidRPr="006A0354">
        <w:rPr>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2830B46C" w14:textId="77777777" w:rsidR="000D7ED1" w:rsidRPr="006A0354" w:rsidRDefault="000D7ED1" w:rsidP="006A0354">
      <w:pPr>
        <w:pStyle w:val="100"/>
        <w:shd w:val="clear" w:color="auto" w:fill="auto"/>
        <w:spacing w:before="0" w:line="360" w:lineRule="auto"/>
        <w:ind w:firstLine="700"/>
        <w:rPr>
          <w:sz w:val="24"/>
          <w:szCs w:val="24"/>
        </w:rPr>
      </w:pPr>
      <w:r w:rsidRPr="006A0354">
        <w:rPr>
          <w:sz w:val="24"/>
          <w:szCs w:val="24"/>
        </w:rPr>
        <w:t>Первый лист реферата, доклада - титульный (на титульном листе номер страницы не ставится, хотя и учитывается).</w:t>
      </w:r>
    </w:p>
    <w:p w14:paraId="6F865911" w14:textId="77777777" w:rsidR="000D7ED1" w:rsidRPr="006A0354" w:rsidRDefault="000D7ED1" w:rsidP="006A0354">
      <w:pPr>
        <w:pStyle w:val="100"/>
        <w:shd w:val="clear" w:color="auto" w:fill="auto"/>
        <w:spacing w:before="0" w:line="360" w:lineRule="auto"/>
        <w:ind w:firstLine="700"/>
        <w:rPr>
          <w:sz w:val="24"/>
          <w:szCs w:val="24"/>
        </w:rPr>
      </w:pPr>
      <w:r w:rsidRPr="006A0354">
        <w:rPr>
          <w:sz w:val="24"/>
          <w:szCs w:val="24"/>
        </w:rPr>
        <w:t>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1013C61C" w14:textId="77777777" w:rsidR="000D7ED1" w:rsidRPr="006A0354" w:rsidRDefault="000D7ED1" w:rsidP="006A0354">
      <w:pPr>
        <w:pStyle w:val="100"/>
        <w:shd w:val="clear" w:color="auto" w:fill="auto"/>
        <w:spacing w:before="0" w:line="360" w:lineRule="auto"/>
        <w:ind w:firstLine="700"/>
        <w:rPr>
          <w:sz w:val="24"/>
          <w:szCs w:val="24"/>
        </w:rPr>
      </w:pPr>
      <w:r w:rsidRPr="006A0354">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6A0354" w:rsidRPr="006A0354" w14:paraId="3B5BCA94"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61A3C70F" w14:textId="77777777" w:rsidR="000D7ED1" w:rsidRPr="006A0354" w:rsidRDefault="000D7ED1" w:rsidP="006A0354">
            <w:pPr>
              <w:pStyle w:val="140"/>
              <w:framePr w:wrap="notBeside" w:vAnchor="text" w:hAnchor="text" w:xAlign="center" w:y="1"/>
              <w:shd w:val="clear" w:color="auto" w:fill="auto"/>
              <w:spacing w:line="360" w:lineRule="auto"/>
              <w:jc w:val="center"/>
              <w:rPr>
                <w:sz w:val="24"/>
                <w:szCs w:val="24"/>
              </w:rPr>
            </w:pPr>
            <w:r w:rsidRPr="006A0354">
              <w:rPr>
                <w:sz w:val="24"/>
                <w:szCs w:val="24"/>
              </w:rPr>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63186EB4" w14:textId="77777777" w:rsidR="000D7ED1" w:rsidRPr="006A0354" w:rsidRDefault="000D7ED1" w:rsidP="006A0354">
            <w:pPr>
              <w:pStyle w:val="140"/>
              <w:framePr w:wrap="notBeside" w:vAnchor="text" w:hAnchor="text" w:xAlign="center" w:y="1"/>
              <w:shd w:val="clear" w:color="auto" w:fill="auto"/>
              <w:spacing w:line="360" w:lineRule="auto"/>
              <w:jc w:val="center"/>
              <w:rPr>
                <w:sz w:val="24"/>
                <w:szCs w:val="24"/>
              </w:rPr>
            </w:pPr>
            <w:r w:rsidRPr="006A0354">
              <w:rPr>
                <w:sz w:val="24"/>
                <w:szCs w:val="24"/>
              </w:rPr>
              <w:t>Формат</w:t>
            </w:r>
          </w:p>
        </w:tc>
      </w:tr>
      <w:tr w:rsidR="006A0354" w:rsidRPr="006A0354" w14:paraId="0F2CE568"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4B776BC7" w14:textId="77777777" w:rsidR="000D7ED1" w:rsidRPr="006A0354" w:rsidRDefault="000D7ED1" w:rsidP="006A0354">
            <w:pPr>
              <w:pStyle w:val="100"/>
              <w:framePr w:wrap="notBeside" w:vAnchor="text" w:hAnchor="text" w:xAlign="center" w:y="1"/>
              <w:shd w:val="clear" w:color="auto" w:fill="auto"/>
              <w:spacing w:before="0" w:line="360" w:lineRule="auto"/>
              <w:ind w:firstLine="0"/>
              <w:jc w:val="center"/>
              <w:rPr>
                <w:sz w:val="24"/>
                <w:szCs w:val="24"/>
              </w:rPr>
            </w:pPr>
            <w:r w:rsidRPr="006A0354">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3F6E8D3B" w14:textId="77777777" w:rsidR="000D7ED1" w:rsidRPr="006A0354" w:rsidRDefault="000D7ED1" w:rsidP="006A0354">
            <w:pPr>
              <w:pStyle w:val="100"/>
              <w:framePr w:wrap="notBeside" w:vAnchor="text" w:hAnchor="text" w:xAlign="center" w:y="1"/>
              <w:shd w:val="clear" w:color="auto" w:fill="auto"/>
              <w:spacing w:before="0" w:line="360" w:lineRule="auto"/>
              <w:ind w:firstLine="0"/>
              <w:jc w:val="center"/>
              <w:rPr>
                <w:sz w:val="24"/>
                <w:szCs w:val="24"/>
              </w:rPr>
            </w:pPr>
            <w:r w:rsidRPr="006A0354">
              <w:rPr>
                <w:sz w:val="24"/>
                <w:szCs w:val="24"/>
              </w:rPr>
              <w:t>А4</w:t>
            </w:r>
          </w:p>
        </w:tc>
      </w:tr>
      <w:tr w:rsidR="006A0354" w:rsidRPr="000C7A32" w14:paraId="426621CA"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48697982" w14:textId="77777777" w:rsidR="000D7ED1" w:rsidRPr="006A0354" w:rsidRDefault="000D7ED1" w:rsidP="006A0354">
            <w:pPr>
              <w:pStyle w:val="100"/>
              <w:framePr w:wrap="notBeside" w:vAnchor="text" w:hAnchor="text" w:xAlign="center" w:y="1"/>
              <w:shd w:val="clear" w:color="auto" w:fill="auto"/>
              <w:spacing w:before="0" w:line="360" w:lineRule="auto"/>
              <w:ind w:firstLine="0"/>
              <w:jc w:val="center"/>
              <w:rPr>
                <w:sz w:val="24"/>
                <w:szCs w:val="24"/>
              </w:rPr>
            </w:pPr>
            <w:r w:rsidRPr="006A0354">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116748F2" w14:textId="77777777" w:rsidR="000D7ED1" w:rsidRPr="006A0354" w:rsidRDefault="000D7ED1" w:rsidP="006A0354">
            <w:pPr>
              <w:pStyle w:val="100"/>
              <w:framePr w:wrap="notBeside" w:vAnchor="text" w:hAnchor="text" w:xAlign="center" w:y="1"/>
              <w:shd w:val="clear" w:color="auto" w:fill="auto"/>
              <w:spacing w:before="0" w:line="360" w:lineRule="auto"/>
              <w:ind w:firstLine="0"/>
              <w:jc w:val="center"/>
              <w:rPr>
                <w:sz w:val="24"/>
                <w:szCs w:val="24"/>
                <w:lang w:val="en-US"/>
              </w:rPr>
            </w:pPr>
            <w:r w:rsidRPr="006A0354">
              <w:rPr>
                <w:sz w:val="24"/>
                <w:szCs w:val="24"/>
                <w:lang w:val="en-US"/>
              </w:rPr>
              <w:t xml:space="preserve">Times New Roman, </w:t>
            </w:r>
            <w:r w:rsidRPr="006A0354">
              <w:rPr>
                <w:sz w:val="24"/>
                <w:szCs w:val="24"/>
              </w:rPr>
              <w:t>размер</w:t>
            </w:r>
            <w:r w:rsidRPr="006A0354">
              <w:rPr>
                <w:sz w:val="24"/>
                <w:szCs w:val="24"/>
                <w:lang w:val="en-US"/>
              </w:rPr>
              <w:t xml:space="preserve"> (</w:t>
            </w:r>
            <w:r w:rsidRPr="006A0354">
              <w:rPr>
                <w:sz w:val="24"/>
                <w:szCs w:val="24"/>
              </w:rPr>
              <w:t>кегль</w:t>
            </w:r>
            <w:r w:rsidRPr="006A0354">
              <w:rPr>
                <w:sz w:val="24"/>
                <w:szCs w:val="24"/>
                <w:lang w:val="en-US"/>
              </w:rPr>
              <w:t>) 14</w:t>
            </w:r>
          </w:p>
        </w:tc>
      </w:tr>
      <w:tr w:rsidR="006A0354" w:rsidRPr="006A0354" w14:paraId="63A7FF0A" w14:textId="77777777" w:rsidTr="000D7ED1">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632B0CDC" w14:textId="77777777" w:rsidR="000D7ED1" w:rsidRPr="006A0354" w:rsidRDefault="000D7ED1" w:rsidP="006A0354">
            <w:pPr>
              <w:pStyle w:val="100"/>
              <w:framePr w:wrap="notBeside" w:vAnchor="text" w:hAnchor="text" w:xAlign="center" w:y="1"/>
              <w:shd w:val="clear" w:color="auto" w:fill="auto"/>
              <w:spacing w:before="0" w:line="360" w:lineRule="auto"/>
              <w:ind w:firstLine="0"/>
              <w:jc w:val="center"/>
              <w:rPr>
                <w:sz w:val="24"/>
                <w:szCs w:val="24"/>
              </w:rPr>
            </w:pPr>
            <w:r w:rsidRPr="006A0354">
              <w:rPr>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059942E5" w14:textId="77777777" w:rsidR="000D7ED1" w:rsidRPr="006A0354" w:rsidRDefault="000D7ED1" w:rsidP="006A0354">
            <w:pPr>
              <w:pStyle w:val="100"/>
              <w:framePr w:wrap="notBeside" w:vAnchor="text" w:hAnchor="text" w:xAlign="center" w:y="1"/>
              <w:shd w:val="clear" w:color="auto" w:fill="auto"/>
              <w:spacing w:before="0" w:line="360" w:lineRule="auto"/>
              <w:ind w:firstLine="0"/>
              <w:jc w:val="center"/>
              <w:rPr>
                <w:sz w:val="24"/>
                <w:szCs w:val="24"/>
              </w:rPr>
            </w:pPr>
            <w:r w:rsidRPr="006A0354">
              <w:rPr>
                <w:sz w:val="24"/>
                <w:szCs w:val="24"/>
              </w:rPr>
              <w:t>1,5</w:t>
            </w:r>
          </w:p>
        </w:tc>
      </w:tr>
      <w:tr w:rsidR="006A0354" w:rsidRPr="006A0354" w14:paraId="02D95DF5"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3EF01726" w14:textId="77777777" w:rsidR="000D7ED1" w:rsidRPr="006A0354" w:rsidRDefault="000D7ED1" w:rsidP="006A0354">
            <w:pPr>
              <w:pStyle w:val="100"/>
              <w:framePr w:wrap="notBeside" w:vAnchor="text" w:hAnchor="text" w:xAlign="center" w:y="1"/>
              <w:shd w:val="clear" w:color="auto" w:fill="auto"/>
              <w:spacing w:before="0" w:line="360" w:lineRule="auto"/>
              <w:ind w:firstLine="0"/>
              <w:jc w:val="center"/>
              <w:rPr>
                <w:sz w:val="24"/>
                <w:szCs w:val="24"/>
              </w:rPr>
            </w:pPr>
            <w:r w:rsidRPr="006A0354">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1BB4D197" w14:textId="77777777" w:rsidR="000D7ED1" w:rsidRPr="006A0354" w:rsidRDefault="000D7ED1" w:rsidP="006A0354">
            <w:pPr>
              <w:pStyle w:val="100"/>
              <w:framePr w:wrap="notBeside" w:vAnchor="text" w:hAnchor="text" w:xAlign="center" w:y="1"/>
              <w:shd w:val="clear" w:color="auto" w:fill="auto"/>
              <w:spacing w:before="0" w:line="360" w:lineRule="auto"/>
              <w:ind w:firstLine="0"/>
              <w:jc w:val="center"/>
              <w:rPr>
                <w:sz w:val="24"/>
                <w:szCs w:val="24"/>
              </w:rPr>
            </w:pPr>
            <w:r w:rsidRPr="006A0354">
              <w:rPr>
                <w:sz w:val="24"/>
                <w:szCs w:val="24"/>
              </w:rPr>
              <w:t>3/1,5/2/2</w:t>
            </w:r>
          </w:p>
        </w:tc>
      </w:tr>
      <w:tr w:rsidR="006A0354" w:rsidRPr="006A0354" w14:paraId="6064AEB8" w14:textId="77777777" w:rsidTr="000D7ED1">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67F63A25" w14:textId="77777777" w:rsidR="000D7ED1" w:rsidRPr="006A0354" w:rsidRDefault="000D7ED1" w:rsidP="006A0354">
            <w:pPr>
              <w:pStyle w:val="100"/>
              <w:framePr w:wrap="notBeside" w:vAnchor="text" w:hAnchor="text" w:xAlign="center" w:y="1"/>
              <w:shd w:val="clear" w:color="auto" w:fill="auto"/>
              <w:spacing w:before="0" w:line="360" w:lineRule="auto"/>
              <w:ind w:firstLine="0"/>
              <w:jc w:val="center"/>
              <w:rPr>
                <w:sz w:val="24"/>
                <w:szCs w:val="24"/>
              </w:rPr>
            </w:pPr>
            <w:r w:rsidRPr="006A0354">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6C219BD8" w14:textId="77777777" w:rsidR="000D7ED1" w:rsidRPr="006A0354" w:rsidRDefault="000D7ED1" w:rsidP="006A0354">
            <w:pPr>
              <w:pStyle w:val="100"/>
              <w:framePr w:wrap="notBeside" w:vAnchor="text" w:hAnchor="text" w:xAlign="center" w:y="1"/>
              <w:shd w:val="clear" w:color="auto" w:fill="auto"/>
              <w:spacing w:before="0" w:line="360" w:lineRule="auto"/>
              <w:ind w:firstLine="0"/>
              <w:jc w:val="center"/>
              <w:rPr>
                <w:sz w:val="24"/>
                <w:szCs w:val="24"/>
              </w:rPr>
            </w:pPr>
            <w:r w:rsidRPr="006A0354">
              <w:rPr>
                <w:sz w:val="24"/>
                <w:szCs w:val="24"/>
                <w:lang w:val="en-US"/>
              </w:rPr>
              <w:t xml:space="preserve">Times New Roman, </w:t>
            </w:r>
            <w:r w:rsidRPr="006A0354">
              <w:rPr>
                <w:sz w:val="24"/>
                <w:szCs w:val="24"/>
              </w:rPr>
              <w:t>размер 10</w:t>
            </w:r>
          </w:p>
        </w:tc>
      </w:tr>
      <w:tr w:rsidR="006A0354" w:rsidRPr="006A0354" w14:paraId="3109CCB1" w14:textId="77777777" w:rsidTr="000D7ED1">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118FAF6C" w14:textId="77777777" w:rsidR="000D7ED1" w:rsidRPr="006A0354" w:rsidRDefault="000D7ED1" w:rsidP="006A0354">
            <w:pPr>
              <w:pStyle w:val="100"/>
              <w:framePr w:wrap="notBeside" w:vAnchor="text" w:hAnchor="text" w:xAlign="center" w:y="1"/>
              <w:shd w:val="clear" w:color="auto" w:fill="auto"/>
              <w:spacing w:before="0" w:line="360" w:lineRule="auto"/>
              <w:ind w:firstLine="0"/>
              <w:jc w:val="center"/>
              <w:rPr>
                <w:sz w:val="24"/>
                <w:szCs w:val="24"/>
              </w:rPr>
            </w:pPr>
            <w:r w:rsidRPr="006A0354">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50498F43" w14:textId="77777777" w:rsidR="000D7ED1" w:rsidRPr="006A0354" w:rsidRDefault="000D7ED1" w:rsidP="006A0354">
            <w:pPr>
              <w:framePr w:wrap="notBeside" w:vAnchor="text" w:hAnchor="text" w:xAlign="center" w:y="1"/>
              <w:spacing w:after="0" w:line="360" w:lineRule="auto"/>
              <w:jc w:val="center"/>
              <w:rPr>
                <w:rFonts w:ascii="Times New Roman" w:hAnsi="Times New Roman" w:cs="Times New Roman"/>
                <w:sz w:val="24"/>
                <w:szCs w:val="24"/>
              </w:rPr>
            </w:pPr>
          </w:p>
        </w:tc>
      </w:tr>
    </w:tbl>
    <w:p w14:paraId="5FFE637D" w14:textId="77777777" w:rsidR="000D7ED1" w:rsidRPr="006A0354" w:rsidRDefault="000D7ED1" w:rsidP="006A0354">
      <w:pPr>
        <w:spacing w:after="0" w:line="360" w:lineRule="auto"/>
        <w:jc w:val="both"/>
        <w:rPr>
          <w:rFonts w:ascii="Times New Roman" w:hAnsi="Times New Roman" w:cs="Times New Roman"/>
          <w:sz w:val="24"/>
          <w:szCs w:val="24"/>
        </w:rPr>
      </w:pPr>
    </w:p>
    <w:p w14:paraId="3D3B8D4C" w14:textId="77777777" w:rsidR="000D7ED1" w:rsidRPr="006A0354" w:rsidRDefault="000D7ED1"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30A8831D" w14:textId="77777777" w:rsidR="000D7ED1" w:rsidRPr="006A0354" w:rsidRDefault="000D7ED1" w:rsidP="006A0354">
      <w:pPr>
        <w:pStyle w:val="af1"/>
        <w:spacing w:line="360" w:lineRule="auto"/>
        <w:ind w:firstLine="708"/>
        <w:jc w:val="both"/>
        <w:rPr>
          <w:rFonts w:ascii="Times New Roman" w:hAnsi="Times New Roman" w:cs="Times New Roman"/>
          <w:sz w:val="24"/>
          <w:szCs w:val="24"/>
        </w:rPr>
      </w:pPr>
      <w:r w:rsidRPr="006A0354">
        <w:rPr>
          <w:rFonts w:ascii="Times New Roman" w:hAnsi="Times New Roman" w:cs="Times New Roman"/>
          <w:sz w:val="24"/>
          <w:szCs w:val="24"/>
        </w:rPr>
        <w:lastRenderedPageBreak/>
        <w:t>Для подготовки презентации рекомендуется использование программы</w:t>
      </w:r>
      <w:r w:rsidRPr="006A0354">
        <w:rPr>
          <w:rFonts w:ascii="Times New Roman" w:hAnsi="Times New Roman" w:cs="Times New Roman"/>
          <w:sz w:val="24"/>
          <w:szCs w:val="24"/>
          <w:lang w:eastAsia="ru-RU"/>
        </w:rPr>
        <w:t xml:space="preserve"> Microsoft PowerPoint. Сформулировать цель презентации, определиться с форматом, выстроить логическую цепочку, определиться с картинками иллюстраций, диаграммам</w:t>
      </w:r>
    </w:p>
    <w:p w14:paraId="4BBAB598" w14:textId="77777777" w:rsidR="000D7ED1" w:rsidRPr="006A0354" w:rsidRDefault="000D7ED1" w:rsidP="006A0354">
      <w:pPr>
        <w:pStyle w:val="af1"/>
        <w:spacing w:line="360" w:lineRule="auto"/>
        <w:jc w:val="both"/>
        <w:rPr>
          <w:rFonts w:ascii="Times New Roman" w:hAnsi="Times New Roman" w:cs="Times New Roman"/>
          <w:sz w:val="24"/>
          <w:szCs w:val="24"/>
        </w:rPr>
      </w:pPr>
      <w:r w:rsidRPr="006A0354">
        <w:rPr>
          <w:rFonts w:ascii="Times New Roman" w:hAnsi="Times New Roman" w:cs="Times New Roman"/>
          <w:sz w:val="24"/>
          <w:szCs w:val="24"/>
        </w:rPr>
        <w:t xml:space="preserve">• презентация не должна быть меньше 10 слайдов; </w:t>
      </w:r>
    </w:p>
    <w:p w14:paraId="54D55BB0" w14:textId="77777777" w:rsidR="000D7ED1" w:rsidRPr="006A0354" w:rsidRDefault="000D7ED1" w:rsidP="006A0354">
      <w:pPr>
        <w:pStyle w:val="af1"/>
        <w:spacing w:line="360" w:lineRule="auto"/>
        <w:jc w:val="both"/>
        <w:rPr>
          <w:rFonts w:ascii="Times New Roman" w:hAnsi="Times New Roman" w:cs="Times New Roman"/>
          <w:sz w:val="24"/>
          <w:szCs w:val="24"/>
        </w:rPr>
      </w:pPr>
      <w:r w:rsidRPr="006A0354">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182B561E" w14:textId="77777777" w:rsidR="000D7ED1" w:rsidRPr="006A0354" w:rsidRDefault="000D7ED1" w:rsidP="006A0354">
      <w:pPr>
        <w:pStyle w:val="af1"/>
        <w:spacing w:line="360" w:lineRule="auto"/>
        <w:jc w:val="both"/>
        <w:rPr>
          <w:rFonts w:ascii="Times New Roman" w:hAnsi="Times New Roman" w:cs="Times New Roman"/>
          <w:sz w:val="24"/>
          <w:szCs w:val="24"/>
        </w:rPr>
      </w:pPr>
      <w:r w:rsidRPr="006A0354">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519374F2" w14:textId="77777777" w:rsidR="000D7ED1" w:rsidRPr="006A0354" w:rsidRDefault="000D7ED1" w:rsidP="006A0354">
      <w:pPr>
        <w:pStyle w:val="af1"/>
        <w:spacing w:line="360" w:lineRule="auto"/>
        <w:jc w:val="both"/>
        <w:rPr>
          <w:rFonts w:ascii="Times New Roman" w:hAnsi="Times New Roman" w:cs="Times New Roman"/>
          <w:sz w:val="24"/>
          <w:szCs w:val="24"/>
        </w:rPr>
      </w:pPr>
      <w:r w:rsidRPr="006A0354">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14:paraId="20FA3CA9" w14:textId="77777777" w:rsidR="000D7ED1" w:rsidRPr="006A0354" w:rsidRDefault="000D7ED1" w:rsidP="006A0354">
      <w:pPr>
        <w:pStyle w:val="af1"/>
        <w:spacing w:line="360" w:lineRule="auto"/>
        <w:jc w:val="both"/>
        <w:rPr>
          <w:rFonts w:ascii="Times New Roman" w:hAnsi="Times New Roman" w:cs="Times New Roman"/>
          <w:sz w:val="24"/>
          <w:szCs w:val="24"/>
        </w:rPr>
      </w:pPr>
      <w:r w:rsidRPr="006A0354">
        <w:rPr>
          <w:rFonts w:ascii="Times New Roman" w:hAnsi="Times New Roman" w:cs="Times New Roman"/>
          <w:sz w:val="24"/>
          <w:szCs w:val="24"/>
        </w:rPr>
        <w:t>• последними слайдами презентации должны быть глоссарий и список литературы.</w:t>
      </w:r>
    </w:p>
    <w:p w14:paraId="3AF5E394" w14:textId="77777777" w:rsidR="000D7ED1" w:rsidRPr="006A0354" w:rsidRDefault="000D7ED1" w:rsidP="006A0354">
      <w:pPr>
        <w:pStyle w:val="af1"/>
        <w:spacing w:line="360" w:lineRule="auto"/>
        <w:ind w:firstLine="708"/>
        <w:jc w:val="both"/>
        <w:rPr>
          <w:rFonts w:ascii="Times New Roman" w:hAnsi="Times New Roman" w:cs="Times New Roman"/>
          <w:sz w:val="24"/>
          <w:szCs w:val="24"/>
        </w:rPr>
      </w:pPr>
      <w:r w:rsidRPr="006A0354">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sidRPr="006A0354">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062889D9" w14:textId="77777777" w:rsidR="000D7ED1" w:rsidRPr="006A0354" w:rsidRDefault="000D7ED1" w:rsidP="006A0354">
      <w:pPr>
        <w:spacing w:after="0" w:line="360" w:lineRule="auto"/>
        <w:jc w:val="center"/>
        <w:rPr>
          <w:rFonts w:ascii="Times New Roman" w:hAnsi="Times New Roman" w:cs="Times New Roman"/>
          <w:sz w:val="24"/>
          <w:szCs w:val="24"/>
        </w:rPr>
      </w:pPr>
      <w:r w:rsidRPr="006A0354">
        <w:rPr>
          <w:rFonts w:ascii="Times New Roman" w:hAnsi="Times New Roman" w:cs="Times New Roman"/>
          <w:i/>
          <w:sz w:val="24"/>
          <w:szCs w:val="24"/>
        </w:rPr>
        <w:t>Методические рекомендации по написанию эссе</w:t>
      </w:r>
      <w:r w:rsidRPr="006A0354">
        <w:rPr>
          <w:rFonts w:ascii="Times New Roman" w:hAnsi="Times New Roman" w:cs="Times New Roman"/>
          <w:sz w:val="24"/>
          <w:szCs w:val="24"/>
        </w:rPr>
        <w:t xml:space="preserve">. </w:t>
      </w:r>
    </w:p>
    <w:p w14:paraId="5C3CFE95" w14:textId="77777777" w:rsidR="000D7ED1" w:rsidRPr="006A0354" w:rsidRDefault="000D7ED1" w:rsidP="006A0354">
      <w:pPr>
        <w:spacing w:after="0" w:line="360" w:lineRule="auto"/>
        <w:ind w:firstLine="708"/>
        <w:jc w:val="both"/>
        <w:rPr>
          <w:rFonts w:ascii="Times New Roman" w:hAnsi="Times New Roman" w:cs="Times New Roman"/>
          <w:sz w:val="24"/>
          <w:szCs w:val="24"/>
        </w:rPr>
      </w:pPr>
      <w:r w:rsidRPr="006A0354">
        <w:rPr>
          <w:rFonts w:ascii="Times New Roman" w:hAnsi="Times New Roman" w:cs="Times New Roman"/>
          <w:sz w:val="24"/>
          <w:szCs w:val="24"/>
        </w:rPr>
        <w:t>Требования к содержанию эссе. Эссе пишется на одно из ниже предложенных научных изысканий того или иного автора, но предварительно тематика обязательно 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2AFF6F2D" w14:textId="77777777" w:rsidR="000D7ED1" w:rsidRPr="006A0354" w:rsidRDefault="000D7ED1"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6A0354">
        <w:rPr>
          <w:rFonts w:ascii="Times New Roman" w:hAnsi="Times New Roman" w:cs="Times New Roman"/>
          <w:sz w:val="24"/>
          <w:szCs w:val="24"/>
          <w:lang w:val="en-US"/>
        </w:rPr>
        <w:t>Times</w:t>
      </w:r>
      <w:r w:rsidRPr="006A0354">
        <w:rPr>
          <w:rFonts w:ascii="Times New Roman" w:hAnsi="Times New Roman" w:cs="Times New Roman"/>
          <w:sz w:val="24"/>
          <w:szCs w:val="24"/>
        </w:rPr>
        <w:t xml:space="preserve"> </w:t>
      </w:r>
      <w:r w:rsidRPr="006A0354">
        <w:rPr>
          <w:rFonts w:ascii="Times New Roman" w:hAnsi="Times New Roman" w:cs="Times New Roman"/>
          <w:sz w:val="24"/>
          <w:szCs w:val="24"/>
          <w:lang w:val="en-US"/>
        </w:rPr>
        <w:t>New</w:t>
      </w:r>
      <w:r w:rsidRPr="006A0354">
        <w:rPr>
          <w:rFonts w:ascii="Times New Roman" w:hAnsi="Times New Roman" w:cs="Times New Roman"/>
          <w:sz w:val="24"/>
          <w:szCs w:val="24"/>
        </w:rPr>
        <w:t xml:space="preserve"> </w:t>
      </w:r>
      <w:r w:rsidRPr="006A0354">
        <w:rPr>
          <w:rFonts w:ascii="Times New Roman" w:hAnsi="Times New Roman" w:cs="Times New Roman"/>
          <w:sz w:val="24"/>
          <w:szCs w:val="24"/>
          <w:lang w:val="en-US"/>
        </w:rPr>
        <w:t>Roman</w:t>
      </w:r>
      <w:r w:rsidRPr="006A0354">
        <w:rPr>
          <w:rFonts w:ascii="Times New Roman" w:hAnsi="Times New Roman" w:cs="Times New Roman"/>
          <w:sz w:val="24"/>
          <w:szCs w:val="24"/>
        </w:rPr>
        <w:t>, шрифт 14, интервал 1,5).</w:t>
      </w:r>
    </w:p>
    <w:p w14:paraId="2458CB0B" w14:textId="77777777" w:rsidR="00C95451" w:rsidRPr="006A0354" w:rsidRDefault="00C95451" w:rsidP="006A0354">
      <w:pPr>
        <w:spacing w:after="0" w:line="360" w:lineRule="auto"/>
        <w:jc w:val="center"/>
        <w:rPr>
          <w:rFonts w:ascii="Times New Roman" w:hAnsi="Times New Roman" w:cs="Times New Roman"/>
          <w:sz w:val="24"/>
          <w:szCs w:val="24"/>
        </w:rPr>
      </w:pPr>
    </w:p>
    <w:p w14:paraId="7D723996" w14:textId="77777777" w:rsidR="000D7ED1" w:rsidRPr="006A0354" w:rsidRDefault="000D7ED1" w:rsidP="006A0354">
      <w:pPr>
        <w:spacing w:after="0" w:line="360" w:lineRule="auto"/>
        <w:jc w:val="center"/>
        <w:rPr>
          <w:rFonts w:ascii="Times New Roman" w:eastAsia="Times New Roman" w:hAnsi="Times New Roman" w:cs="Times New Roman"/>
          <w:b/>
          <w:caps/>
          <w:sz w:val="24"/>
          <w:szCs w:val="24"/>
          <w:lang w:eastAsia="ru-RU"/>
        </w:rPr>
      </w:pPr>
      <w:r w:rsidRPr="006A0354">
        <w:rPr>
          <w:rFonts w:ascii="Times New Roman" w:eastAsia="Times New Roman" w:hAnsi="Times New Roman" w:cs="Times New Roman"/>
          <w:b/>
          <w:sz w:val="24"/>
          <w:szCs w:val="24"/>
          <w:lang w:eastAsia="ru-RU"/>
        </w:rPr>
        <w:t xml:space="preserve">План-график выполнения самостоятельной работы </w:t>
      </w:r>
    </w:p>
    <w:p w14:paraId="22183278" w14:textId="77777777" w:rsidR="000D7ED1" w:rsidRPr="006A0354" w:rsidRDefault="00963FDD" w:rsidP="006A0354">
      <w:pPr>
        <w:spacing w:after="0" w:line="360" w:lineRule="auto"/>
        <w:jc w:val="center"/>
        <w:rPr>
          <w:rFonts w:ascii="Times New Roman" w:eastAsia="Times New Roman" w:hAnsi="Times New Roman" w:cs="Times New Roman"/>
          <w:b/>
          <w:caps/>
          <w:sz w:val="24"/>
          <w:szCs w:val="24"/>
          <w:lang w:eastAsia="ru-RU"/>
        </w:rPr>
      </w:pPr>
      <w:r w:rsidRPr="006A0354">
        <w:rPr>
          <w:rFonts w:ascii="Times New Roman" w:eastAsia="Times New Roman" w:hAnsi="Times New Roman" w:cs="Times New Roman"/>
          <w:b/>
          <w:sz w:val="24"/>
          <w:szCs w:val="24"/>
          <w:lang w:eastAsia="ru-RU"/>
        </w:rPr>
        <w:lastRenderedPageBreak/>
        <w:t xml:space="preserve">для студентов </w:t>
      </w:r>
      <w:r w:rsidR="000D7ED1" w:rsidRPr="006A0354">
        <w:rPr>
          <w:rFonts w:ascii="Times New Roman" w:eastAsia="Times New Roman" w:hAnsi="Times New Roman" w:cs="Times New Roman"/>
          <w:b/>
          <w:sz w:val="24"/>
          <w:szCs w:val="24"/>
          <w:lang w:eastAsia="ru-RU"/>
        </w:rPr>
        <w:t>заочной форм обучения</w:t>
      </w:r>
    </w:p>
    <w:tbl>
      <w:tblPr>
        <w:tblW w:w="10145" w:type="dxa"/>
        <w:tblInd w:w="-9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4021"/>
        <w:gridCol w:w="1134"/>
        <w:gridCol w:w="2551"/>
        <w:gridCol w:w="1871"/>
      </w:tblGrid>
      <w:tr w:rsidR="006A0354" w:rsidRPr="006A0354" w14:paraId="5F924228" w14:textId="77777777" w:rsidTr="00966A13">
        <w:trPr>
          <w:cantSplit/>
          <w:trHeight w:val="341"/>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1554EC8E" w14:textId="77777777" w:rsidR="00966A13" w:rsidRPr="006A0354" w:rsidRDefault="00966A13" w:rsidP="006A0354">
            <w:pPr>
              <w:spacing w:after="0" w:line="24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w:t>
            </w:r>
          </w:p>
          <w:p w14:paraId="7603B795" w14:textId="77777777" w:rsidR="00966A13" w:rsidRPr="006A0354" w:rsidRDefault="00966A13" w:rsidP="006A0354">
            <w:pPr>
              <w:spacing w:after="0" w:line="24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п/п</w:t>
            </w:r>
          </w:p>
        </w:tc>
        <w:tc>
          <w:tcPr>
            <w:tcW w:w="4021" w:type="dxa"/>
            <w:vMerge w:val="restart"/>
            <w:tcBorders>
              <w:top w:val="single" w:sz="4" w:space="0" w:color="auto"/>
              <w:left w:val="single" w:sz="4" w:space="0" w:color="auto"/>
              <w:bottom w:val="single" w:sz="4" w:space="0" w:color="auto"/>
              <w:right w:val="single" w:sz="4" w:space="0" w:color="auto"/>
            </w:tcBorders>
            <w:vAlign w:val="center"/>
            <w:hideMark/>
          </w:tcPr>
          <w:p w14:paraId="07A6D195" w14:textId="77777777" w:rsidR="00966A13" w:rsidRPr="006A0354" w:rsidRDefault="00966A13" w:rsidP="006A0354">
            <w:pPr>
              <w:spacing w:after="0" w:line="24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Учебно-образовательные единицы дисциплины</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5C2FDBF" w14:textId="77777777" w:rsidR="00966A13" w:rsidRPr="006A0354" w:rsidRDefault="00966A13" w:rsidP="006A0354">
            <w:pPr>
              <w:spacing w:after="0" w:line="24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Трудо-емкость</w:t>
            </w:r>
          </w:p>
          <w:p w14:paraId="448D6034" w14:textId="77777777" w:rsidR="00966A13" w:rsidRPr="006A0354" w:rsidRDefault="00966A13" w:rsidP="006A0354">
            <w:pPr>
              <w:spacing w:after="0" w:line="24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СРС,</w:t>
            </w:r>
          </w:p>
          <w:p w14:paraId="7EB0803B" w14:textId="77777777" w:rsidR="00966A13" w:rsidRPr="006A0354" w:rsidRDefault="00966A13" w:rsidP="006A0354">
            <w:pPr>
              <w:spacing w:after="0" w:line="24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часы</w:t>
            </w:r>
          </w:p>
        </w:tc>
        <w:tc>
          <w:tcPr>
            <w:tcW w:w="2551" w:type="dxa"/>
            <w:vMerge w:val="restart"/>
            <w:tcBorders>
              <w:top w:val="single" w:sz="4" w:space="0" w:color="auto"/>
              <w:left w:val="single" w:sz="4" w:space="0" w:color="auto"/>
              <w:bottom w:val="single" w:sz="4" w:space="0" w:color="auto"/>
              <w:right w:val="single" w:sz="4" w:space="0" w:color="auto"/>
            </w:tcBorders>
            <w:vAlign w:val="center"/>
          </w:tcPr>
          <w:p w14:paraId="5434535D" w14:textId="77777777" w:rsidR="00966A13" w:rsidRPr="006A0354" w:rsidRDefault="00966A13" w:rsidP="006A0354">
            <w:pPr>
              <w:spacing w:after="0" w:line="24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Виды самостоятельной работы студентов</w:t>
            </w:r>
          </w:p>
          <w:p w14:paraId="766F0168" w14:textId="77777777" w:rsidR="00966A13" w:rsidRPr="006A0354" w:rsidRDefault="00966A13" w:rsidP="006A0354">
            <w:pPr>
              <w:spacing w:after="0" w:line="240" w:lineRule="auto"/>
              <w:jc w:val="center"/>
              <w:rPr>
                <w:rFonts w:ascii="Times New Roman" w:eastAsia="Times New Roman" w:hAnsi="Times New Roman" w:cs="Times New Roman"/>
                <w:i/>
                <w:sz w:val="24"/>
                <w:szCs w:val="24"/>
                <w:lang w:eastAsia="ru-RU"/>
              </w:rPr>
            </w:pPr>
          </w:p>
        </w:tc>
        <w:tc>
          <w:tcPr>
            <w:tcW w:w="1871" w:type="dxa"/>
            <w:tcBorders>
              <w:top w:val="single" w:sz="4" w:space="0" w:color="auto"/>
              <w:left w:val="single" w:sz="4" w:space="0" w:color="auto"/>
              <w:bottom w:val="single" w:sz="4" w:space="0" w:color="auto"/>
              <w:right w:val="single" w:sz="4" w:space="0" w:color="auto"/>
            </w:tcBorders>
            <w:vAlign w:val="center"/>
          </w:tcPr>
          <w:p w14:paraId="1B95DED5" w14:textId="77777777" w:rsidR="00966A13" w:rsidRPr="006A0354" w:rsidRDefault="00966A13" w:rsidP="006A0354">
            <w:pPr>
              <w:spacing w:after="0" w:line="24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 xml:space="preserve">Часы </w:t>
            </w:r>
          </w:p>
        </w:tc>
      </w:tr>
      <w:tr w:rsidR="006A0354" w:rsidRPr="006A0354" w14:paraId="55A2E838" w14:textId="77777777" w:rsidTr="00966A13">
        <w:trPr>
          <w:cantSplit/>
          <w:trHeight w:val="113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900DBE4" w14:textId="77777777" w:rsidR="00966A13" w:rsidRPr="006A0354" w:rsidRDefault="00966A13" w:rsidP="006A0354">
            <w:pPr>
              <w:spacing w:after="0"/>
              <w:rPr>
                <w:rFonts w:ascii="Times New Roman" w:eastAsia="Times New Roman" w:hAnsi="Times New Roman" w:cs="Times New Roman"/>
                <w:b/>
                <w:sz w:val="24"/>
                <w:szCs w:val="24"/>
                <w:lang w:eastAsia="ru-RU"/>
              </w:rPr>
            </w:pPr>
          </w:p>
        </w:tc>
        <w:tc>
          <w:tcPr>
            <w:tcW w:w="4021" w:type="dxa"/>
            <w:vMerge/>
            <w:tcBorders>
              <w:top w:val="single" w:sz="4" w:space="0" w:color="auto"/>
              <w:left w:val="single" w:sz="4" w:space="0" w:color="auto"/>
              <w:bottom w:val="single" w:sz="4" w:space="0" w:color="auto"/>
              <w:right w:val="single" w:sz="4" w:space="0" w:color="auto"/>
            </w:tcBorders>
            <w:vAlign w:val="center"/>
            <w:hideMark/>
          </w:tcPr>
          <w:p w14:paraId="010067C3" w14:textId="77777777" w:rsidR="00966A13" w:rsidRPr="006A0354" w:rsidRDefault="00966A13" w:rsidP="006A0354">
            <w:pPr>
              <w:spacing w:after="0"/>
              <w:rPr>
                <w:rFonts w:ascii="Times New Roman" w:eastAsia="Times New Roman" w:hAnsi="Times New Roman" w:cs="Times New Roman"/>
                <w:b/>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996495" w14:textId="77777777" w:rsidR="00966A13" w:rsidRPr="006A0354" w:rsidRDefault="00966A13" w:rsidP="006A0354">
            <w:pPr>
              <w:spacing w:after="0"/>
              <w:rPr>
                <w:rFonts w:ascii="Times New Roman" w:eastAsia="Times New Roman" w:hAnsi="Times New Roman" w:cs="Times New Roman"/>
                <w:b/>
                <w:sz w:val="24"/>
                <w:szCs w:val="24"/>
                <w:lang w:eastAsia="ru-RU"/>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14:paraId="22B45936" w14:textId="77777777" w:rsidR="00966A13" w:rsidRPr="006A0354" w:rsidRDefault="00966A13" w:rsidP="006A0354">
            <w:pPr>
              <w:spacing w:after="0"/>
              <w:rPr>
                <w:rFonts w:ascii="Times New Roman" w:eastAsia="Times New Roman" w:hAnsi="Times New Roman" w:cs="Times New Roman"/>
                <w:i/>
                <w:sz w:val="24"/>
                <w:szCs w:val="24"/>
                <w:lang w:eastAsia="ru-RU"/>
              </w:rPr>
            </w:pPr>
          </w:p>
        </w:tc>
        <w:tc>
          <w:tcPr>
            <w:tcW w:w="1871" w:type="dxa"/>
            <w:tcBorders>
              <w:top w:val="single" w:sz="4" w:space="0" w:color="auto"/>
              <w:left w:val="single" w:sz="4" w:space="0" w:color="auto"/>
              <w:bottom w:val="single" w:sz="4" w:space="0" w:color="auto"/>
              <w:right w:val="single" w:sz="4" w:space="0" w:color="auto"/>
            </w:tcBorders>
            <w:vAlign w:val="center"/>
          </w:tcPr>
          <w:p w14:paraId="7BCF2A9E" w14:textId="77777777" w:rsidR="00966A13" w:rsidRPr="006A0354" w:rsidRDefault="00966A13" w:rsidP="006A0354">
            <w:pPr>
              <w:spacing w:after="0" w:line="24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для студентов заочной формы обучения</w:t>
            </w:r>
          </w:p>
        </w:tc>
      </w:tr>
      <w:tr w:rsidR="006A0354" w:rsidRPr="006A0354" w14:paraId="36557DE2" w14:textId="77777777" w:rsidTr="00966A13">
        <w:trPr>
          <w:cantSplit/>
          <w:trHeight w:val="285"/>
        </w:trPr>
        <w:tc>
          <w:tcPr>
            <w:tcW w:w="568" w:type="dxa"/>
            <w:vMerge w:val="restart"/>
            <w:tcBorders>
              <w:top w:val="single" w:sz="4" w:space="0" w:color="auto"/>
              <w:left w:val="single" w:sz="4" w:space="0" w:color="auto"/>
              <w:right w:val="single" w:sz="4" w:space="0" w:color="auto"/>
            </w:tcBorders>
            <w:vAlign w:val="center"/>
            <w:hideMark/>
          </w:tcPr>
          <w:p w14:paraId="65B39577" w14:textId="77777777" w:rsidR="00622131" w:rsidRPr="006A0354" w:rsidRDefault="00622131"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1</w:t>
            </w:r>
          </w:p>
        </w:tc>
        <w:tc>
          <w:tcPr>
            <w:tcW w:w="4021" w:type="dxa"/>
            <w:vMerge w:val="restart"/>
            <w:tcBorders>
              <w:top w:val="single" w:sz="4" w:space="0" w:color="auto"/>
              <w:left w:val="single" w:sz="4" w:space="0" w:color="auto"/>
              <w:right w:val="single" w:sz="4" w:space="0" w:color="auto"/>
            </w:tcBorders>
          </w:tcPr>
          <w:p w14:paraId="3579F05D" w14:textId="77777777" w:rsidR="00622131" w:rsidRPr="006A0354" w:rsidRDefault="00622131" w:rsidP="006A0354">
            <w:pPr>
              <w:spacing w:after="0"/>
              <w:jc w:val="both"/>
              <w:rPr>
                <w:rFonts w:ascii="Times New Roman" w:hAnsi="Times New Roman" w:cs="Times New Roman"/>
                <w:sz w:val="24"/>
                <w:szCs w:val="24"/>
              </w:rPr>
            </w:pPr>
            <w:r w:rsidRPr="006A0354">
              <w:rPr>
                <w:rFonts w:ascii="Times New Roman" w:hAnsi="Times New Roman" w:cs="Times New Roman"/>
                <w:sz w:val="24"/>
                <w:szCs w:val="24"/>
              </w:rPr>
              <w:t>Физическая культура в профессиональной подготовке студентов</w:t>
            </w:r>
          </w:p>
          <w:p w14:paraId="2206FC79" w14:textId="77777777" w:rsidR="00622131" w:rsidRPr="006A0354" w:rsidRDefault="00622131" w:rsidP="006A0354">
            <w:pPr>
              <w:spacing w:after="0"/>
              <w:jc w:val="both"/>
              <w:rPr>
                <w:rFonts w:ascii="Times New Roman" w:hAnsi="Times New Roman" w:cs="Times New Roman"/>
                <w:sz w:val="24"/>
                <w:szCs w:val="24"/>
              </w:rPr>
            </w:pPr>
            <w:r w:rsidRPr="006A0354">
              <w:rPr>
                <w:rFonts w:ascii="Times New Roman" w:hAnsi="Times New Roman" w:cs="Times New Roman"/>
                <w:bCs/>
                <w:sz w:val="24"/>
                <w:szCs w:val="24"/>
              </w:rPr>
              <w:t xml:space="preserve"> </w:t>
            </w:r>
          </w:p>
        </w:tc>
        <w:tc>
          <w:tcPr>
            <w:tcW w:w="1134" w:type="dxa"/>
            <w:vMerge w:val="restart"/>
            <w:tcBorders>
              <w:top w:val="single" w:sz="4" w:space="0" w:color="auto"/>
              <w:left w:val="single" w:sz="4" w:space="0" w:color="auto"/>
              <w:right w:val="single" w:sz="4" w:space="0" w:color="auto"/>
            </w:tcBorders>
            <w:vAlign w:val="center"/>
          </w:tcPr>
          <w:p w14:paraId="01107BE3" w14:textId="77777777" w:rsidR="00622131" w:rsidRPr="006A0354" w:rsidRDefault="00622131"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14</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06D6357" w14:textId="77777777" w:rsidR="00622131" w:rsidRPr="006A0354" w:rsidRDefault="00622131" w:rsidP="006A0354">
            <w:pPr>
              <w:suppressAutoHyphens/>
              <w:snapToGrid w:val="0"/>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реферат</w:t>
            </w:r>
          </w:p>
        </w:tc>
        <w:tc>
          <w:tcPr>
            <w:tcW w:w="1871" w:type="dxa"/>
            <w:tcBorders>
              <w:top w:val="single" w:sz="4" w:space="0" w:color="auto"/>
              <w:left w:val="single" w:sz="4" w:space="0" w:color="auto"/>
              <w:bottom w:val="single" w:sz="4" w:space="0" w:color="auto"/>
              <w:right w:val="single" w:sz="4" w:space="0" w:color="auto"/>
            </w:tcBorders>
            <w:vAlign w:val="center"/>
          </w:tcPr>
          <w:p w14:paraId="2F89036F" w14:textId="77777777" w:rsidR="00622131" w:rsidRPr="006A0354" w:rsidRDefault="00622131"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4</w:t>
            </w:r>
          </w:p>
        </w:tc>
      </w:tr>
      <w:tr w:rsidR="006A0354" w:rsidRPr="006A0354" w14:paraId="638D5BA1" w14:textId="77777777" w:rsidTr="00966A13">
        <w:trPr>
          <w:cantSplit/>
          <w:trHeight w:val="142"/>
        </w:trPr>
        <w:tc>
          <w:tcPr>
            <w:tcW w:w="568" w:type="dxa"/>
            <w:vMerge/>
            <w:tcBorders>
              <w:left w:val="single" w:sz="4" w:space="0" w:color="auto"/>
              <w:right w:val="single" w:sz="4" w:space="0" w:color="auto"/>
            </w:tcBorders>
            <w:vAlign w:val="center"/>
            <w:hideMark/>
          </w:tcPr>
          <w:p w14:paraId="08CB28A9"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74E3A1E6" w14:textId="77777777" w:rsidR="00622131" w:rsidRPr="006A0354" w:rsidRDefault="00622131" w:rsidP="006A0354">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5BC6F1D5"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A386D30" w14:textId="77777777" w:rsidR="00622131" w:rsidRPr="006A0354" w:rsidRDefault="00622131"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доклад</w:t>
            </w:r>
          </w:p>
        </w:tc>
        <w:tc>
          <w:tcPr>
            <w:tcW w:w="1871" w:type="dxa"/>
            <w:tcBorders>
              <w:top w:val="single" w:sz="4" w:space="0" w:color="auto"/>
              <w:left w:val="single" w:sz="4" w:space="0" w:color="auto"/>
              <w:bottom w:val="single" w:sz="4" w:space="0" w:color="auto"/>
              <w:right w:val="single" w:sz="4" w:space="0" w:color="auto"/>
            </w:tcBorders>
            <w:vAlign w:val="center"/>
          </w:tcPr>
          <w:p w14:paraId="61C1D175" w14:textId="77777777" w:rsidR="00622131" w:rsidRPr="006A0354" w:rsidRDefault="00622131"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4</w:t>
            </w:r>
          </w:p>
        </w:tc>
      </w:tr>
      <w:tr w:rsidR="006A0354" w:rsidRPr="006A0354" w14:paraId="671A612B" w14:textId="77777777" w:rsidTr="00966A13">
        <w:trPr>
          <w:cantSplit/>
          <w:trHeight w:val="222"/>
        </w:trPr>
        <w:tc>
          <w:tcPr>
            <w:tcW w:w="568" w:type="dxa"/>
            <w:vMerge/>
            <w:tcBorders>
              <w:left w:val="single" w:sz="4" w:space="0" w:color="auto"/>
              <w:right w:val="single" w:sz="4" w:space="0" w:color="auto"/>
            </w:tcBorders>
            <w:vAlign w:val="center"/>
            <w:hideMark/>
          </w:tcPr>
          <w:p w14:paraId="41011F6E"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631FA709" w14:textId="77777777" w:rsidR="00622131" w:rsidRPr="006A0354" w:rsidRDefault="00622131" w:rsidP="006A0354">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5057E992"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7A8760E" w14:textId="77777777" w:rsidR="00622131" w:rsidRPr="006A0354" w:rsidRDefault="00622131" w:rsidP="006A0354">
            <w:pPr>
              <w:suppressAutoHyphens/>
              <w:snapToGrid w:val="0"/>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эссе</w:t>
            </w:r>
          </w:p>
        </w:tc>
        <w:tc>
          <w:tcPr>
            <w:tcW w:w="1871" w:type="dxa"/>
            <w:tcBorders>
              <w:top w:val="single" w:sz="4" w:space="0" w:color="auto"/>
              <w:left w:val="single" w:sz="4" w:space="0" w:color="auto"/>
              <w:bottom w:val="single" w:sz="4" w:space="0" w:color="auto"/>
              <w:right w:val="single" w:sz="4" w:space="0" w:color="auto"/>
            </w:tcBorders>
            <w:vAlign w:val="center"/>
          </w:tcPr>
          <w:p w14:paraId="74C5E620" w14:textId="77777777" w:rsidR="00622131" w:rsidRPr="006A0354" w:rsidRDefault="00622131"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3</w:t>
            </w:r>
          </w:p>
        </w:tc>
      </w:tr>
      <w:tr w:rsidR="006A0354" w:rsidRPr="006A0354" w14:paraId="27DDE012" w14:textId="77777777" w:rsidTr="00966A13">
        <w:trPr>
          <w:cantSplit/>
          <w:trHeight w:val="270"/>
        </w:trPr>
        <w:tc>
          <w:tcPr>
            <w:tcW w:w="568" w:type="dxa"/>
            <w:vMerge/>
            <w:tcBorders>
              <w:left w:val="single" w:sz="4" w:space="0" w:color="auto"/>
              <w:right w:val="single" w:sz="4" w:space="0" w:color="auto"/>
            </w:tcBorders>
            <w:vAlign w:val="center"/>
            <w:hideMark/>
          </w:tcPr>
          <w:p w14:paraId="7A0E9F16"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1DFA017C" w14:textId="77777777" w:rsidR="00622131" w:rsidRPr="006A0354" w:rsidRDefault="00622131" w:rsidP="006A0354">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1B17BA81"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85AB323" w14:textId="77777777" w:rsidR="00622131" w:rsidRPr="006A0354" w:rsidRDefault="00622131" w:rsidP="006A0354">
            <w:pPr>
              <w:suppressAutoHyphens/>
              <w:snapToGrid w:val="0"/>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тест</w:t>
            </w:r>
          </w:p>
        </w:tc>
        <w:tc>
          <w:tcPr>
            <w:tcW w:w="1871" w:type="dxa"/>
            <w:tcBorders>
              <w:top w:val="single" w:sz="4" w:space="0" w:color="auto"/>
              <w:left w:val="single" w:sz="4" w:space="0" w:color="auto"/>
              <w:bottom w:val="single" w:sz="4" w:space="0" w:color="auto"/>
              <w:right w:val="single" w:sz="4" w:space="0" w:color="auto"/>
            </w:tcBorders>
            <w:vAlign w:val="center"/>
          </w:tcPr>
          <w:p w14:paraId="4A974278" w14:textId="77777777" w:rsidR="00622131" w:rsidRPr="006A0354" w:rsidRDefault="00622131"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3</w:t>
            </w:r>
          </w:p>
        </w:tc>
      </w:tr>
      <w:tr w:rsidR="006A0354" w:rsidRPr="006A0354" w14:paraId="1A3FD008" w14:textId="77777777" w:rsidTr="00966A13">
        <w:trPr>
          <w:cantSplit/>
          <w:trHeight w:val="222"/>
        </w:trPr>
        <w:tc>
          <w:tcPr>
            <w:tcW w:w="568" w:type="dxa"/>
            <w:vMerge w:val="restart"/>
            <w:tcBorders>
              <w:top w:val="single" w:sz="4" w:space="0" w:color="auto"/>
              <w:left w:val="single" w:sz="4" w:space="0" w:color="auto"/>
              <w:right w:val="single" w:sz="4" w:space="0" w:color="auto"/>
            </w:tcBorders>
            <w:vAlign w:val="center"/>
            <w:hideMark/>
          </w:tcPr>
          <w:p w14:paraId="05E9CA4A" w14:textId="77777777" w:rsidR="00622131" w:rsidRPr="006A0354" w:rsidRDefault="00622131"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2</w:t>
            </w:r>
          </w:p>
        </w:tc>
        <w:tc>
          <w:tcPr>
            <w:tcW w:w="4021" w:type="dxa"/>
            <w:vMerge w:val="restart"/>
            <w:tcBorders>
              <w:top w:val="single" w:sz="4" w:space="0" w:color="auto"/>
              <w:left w:val="single" w:sz="4" w:space="0" w:color="auto"/>
              <w:right w:val="single" w:sz="4" w:space="0" w:color="auto"/>
            </w:tcBorders>
          </w:tcPr>
          <w:p w14:paraId="750231C0" w14:textId="77777777" w:rsidR="00622131" w:rsidRPr="006A0354" w:rsidRDefault="00622131" w:rsidP="006A0354">
            <w:pPr>
              <w:spacing w:after="0"/>
              <w:jc w:val="both"/>
              <w:rPr>
                <w:rFonts w:ascii="Times New Roman" w:hAnsi="Times New Roman" w:cs="Times New Roman"/>
                <w:sz w:val="24"/>
                <w:szCs w:val="24"/>
              </w:rPr>
            </w:pPr>
            <w:r w:rsidRPr="006A0354">
              <w:rPr>
                <w:rFonts w:ascii="Times New Roman" w:hAnsi="Times New Roman" w:cs="Times New Roman"/>
                <w:sz w:val="24"/>
                <w:szCs w:val="24"/>
              </w:rPr>
              <w:t>Социально-биологические основы физической культуры</w:t>
            </w:r>
          </w:p>
        </w:tc>
        <w:tc>
          <w:tcPr>
            <w:tcW w:w="1134" w:type="dxa"/>
            <w:vMerge w:val="restart"/>
            <w:tcBorders>
              <w:top w:val="single" w:sz="4" w:space="0" w:color="auto"/>
              <w:left w:val="single" w:sz="4" w:space="0" w:color="auto"/>
              <w:right w:val="single" w:sz="4" w:space="0" w:color="auto"/>
            </w:tcBorders>
            <w:vAlign w:val="center"/>
          </w:tcPr>
          <w:p w14:paraId="703B8DC8" w14:textId="77777777" w:rsidR="00622131" w:rsidRPr="006A0354" w:rsidRDefault="00622131"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18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7BB1563" w14:textId="77777777" w:rsidR="00622131" w:rsidRPr="006A0354" w:rsidRDefault="00622131" w:rsidP="006A0354">
            <w:pPr>
              <w:suppressAutoHyphens/>
              <w:snapToGrid w:val="0"/>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реферат</w:t>
            </w:r>
          </w:p>
        </w:tc>
        <w:tc>
          <w:tcPr>
            <w:tcW w:w="1871" w:type="dxa"/>
            <w:tcBorders>
              <w:top w:val="single" w:sz="4" w:space="0" w:color="auto"/>
              <w:left w:val="single" w:sz="4" w:space="0" w:color="auto"/>
              <w:bottom w:val="single" w:sz="4" w:space="0" w:color="auto"/>
              <w:right w:val="single" w:sz="4" w:space="0" w:color="auto"/>
            </w:tcBorders>
            <w:vAlign w:val="center"/>
          </w:tcPr>
          <w:p w14:paraId="1F3047D1" w14:textId="77777777" w:rsidR="00622131" w:rsidRPr="006A0354" w:rsidRDefault="00622131"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5</w:t>
            </w:r>
          </w:p>
        </w:tc>
      </w:tr>
      <w:tr w:rsidR="006A0354" w:rsidRPr="006A0354" w14:paraId="077D518A" w14:textId="77777777" w:rsidTr="00966A13">
        <w:trPr>
          <w:cantSplit/>
          <w:trHeight w:val="116"/>
        </w:trPr>
        <w:tc>
          <w:tcPr>
            <w:tcW w:w="568" w:type="dxa"/>
            <w:vMerge/>
            <w:tcBorders>
              <w:left w:val="single" w:sz="4" w:space="0" w:color="auto"/>
              <w:right w:val="single" w:sz="4" w:space="0" w:color="auto"/>
            </w:tcBorders>
            <w:vAlign w:val="center"/>
            <w:hideMark/>
          </w:tcPr>
          <w:p w14:paraId="1D1C71BD"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6744274A" w14:textId="77777777" w:rsidR="00622131" w:rsidRPr="006A0354" w:rsidRDefault="00622131" w:rsidP="006A0354">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3CA43499"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0282AEF2" w14:textId="77777777" w:rsidR="00622131" w:rsidRPr="006A0354" w:rsidRDefault="00622131"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доклад</w:t>
            </w:r>
          </w:p>
        </w:tc>
        <w:tc>
          <w:tcPr>
            <w:tcW w:w="1871" w:type="dxa"/>
            <w:tcBorders>
              <w:top w:val="single" w:sz="4" w:space="0" w:color="auto"/>
              <w:left w:val="single" w:sz="4" w:space="0" w:color="auto"/>
              <w:bottom w:val="single" w:sz="4" w:space="0" w:color="auto"/>
              <w:right w:val="single" w:sz="4" w:space="0" w:color="auto"/>
            </w:tcBorders>
            <w:vAlign w:val="center"/>
          </w:tcPr>
          <w:p w14:paraId="6A7E39D3" w14:textId="77777777" w:rsidR="00622131" w:rsidRPr="006A0354" w:rsidRDefault="00622131"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5</w:t>
            </w:r>
          </w:p>
        </w:tc>
      </w:tr>
      <w:tr w:rsidR="006A0354" w:rsidRPr="006A0354" w14:paraId="3E647053" w14:textId="77777777" w:rsidTr="00966A13">
        <w:trPr>
          <w:cantSplit/>
          <w:trHeight w:val="106"/>
        </w:trPr>
        <w:tc>
          <w:tcPr>
            <w:tcW w:w="568" w:type="dxa"/>
            <w:vMerge/>
            <w:tcBorders>
              <w:left w:val="single" w:sz="4" w:space="0" w:color="auto"/>
              <w:right w:val="single" w:sz="4" w:space="0" w:color="auto"/>
            </w:tcBorders>
            <w:vAlign w:val="center"/>
            <w:hideMark/>
          </w:tcPr>
          <w:p w14:paraId="6DADC53D"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3E74B883" w14:textId="77777777" w:rsidR="00622131" w:rsidRPr="006A0354" w:rsidRDefault="00622131" w:rsidP="006A0354">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1ED73D1A"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24FDB2C" w14:textId="77777777" w:rsidR="00622131" w:rsidRPr="006A0354" w:rsidRDefault="00622131" w:rsidP="006A0354">
            <w:pPr>
              <w:suppressAutoHyphens/>
              <w:snapToGrid w:val="0"/>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эссе</w:t>
            </w:r>
          </w:p>
        </w:tc>
        <w:tc>
          <w:tcPr>
            <w:tcW w:w="1871" w:type="dxa"/>
            <w:tcBorders>
              <w:top w:val="single" w:sz="4" w:space="0" w:color="auto"/>
              <w:left w:val="single" w:sz="4" w:space="0" w:color="auto"/>
              <w:bottom w:val="single" w:sz="4" w:space="0" w:color="auto"/>
              <w:right w:val="single" w:sz="4" w:space="0" w:color="auto"/>
            </w:tcBorders>
            <w:vAlign w:val="center"/>
          </w:tcPr>
          <w:p w14:paraId="0C9800D4" w14:textId="77777777" w:rsidR="00622131" w:rsidRPr="006A0354" w:rsidRDefault="00622131"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4</w:t>
            </w:r>
          </w:p>
        </w:tc>
      </w:tr>
      <w:tr w:rsidR="006A0354" w:rsidRPr="006A0354" w14:paraId="7F295BB6" w14:textId="77777777" w:rsidTr="00966A13">
        <w:trPr>
          <w:cantSplit/>
          <w:trHeight w:val="393"/>
        </w:trPr>
        <w:tc>
          <w:tcPr>
            <w:tcW w:w="568" w:type="dxa"/>
            <w:vMerge/>
            <w:tcBorders>
              <w:left w:val="single" w:sz="4" w:space="0" w:color="auto"/>
              <w:right w:val="single" w:sz="4" w:space="0" w:color="auto"/>
            </w:tcBorders>
            <w:vAlign w:val="center"/>
            <w:hideMark/>
          </w:tcPr>
          <w:p w14:paraId="2E35F98B"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67B317B8" w14:textId="77777777" w:rsidR="00622131" w:rsidRPr="006A0354" w:rsidRDefault="00622131" w:rsidP="006A0354">
            <w:pPr>
              <w:spacing w:after="0"/>
              <w:rPr>
                <w:rFonts w:ascii="Times New Roman" w:hAnsi="Times New Roman" w:cs="Times New Roman"/>
                <w:sz w:val="24"/>
                <w:szCs w:val="24"/>
              </w:rPr>
            </w:pPr>
          </w:p>
        </w:tc>
        <w:tc>
          <w:tcPr>
            <w:tcW w:w="1134" w:type="dxa"/>
            <w:vMerge/>
            <w:tcBorders>
              <w:left w:val="single" w:sz="4" w:space="0" w:color="auto"/>
              <w:right w:val="single" w:sz="4" w:space="0" w:color="auto"/>
            </w:tcBorders>
            <w:vAlign w:val="center"/>
          </w:tcPr>
          <w:p w14:paraId="5CA1DFF5"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919AC58" w14:textId="77777777" w:rsidR="00622131" w:rsidRPr="006A0354" w:rsidRDefault="00622131" w:rsidP="006A0354">
            <w:pPr>
              <w:suppressAutoHyphens/>
              <w:snapToGrid w:val="0"/>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тест</w:t>
            </w:r>
          </w:p>
        </w:tc>
        <w:tc>
          <w:tcPr>
            <w:tcW w:w="1871" w:type="dxa"/>
            <w:tcBorders>
              <w:top w:val="single" w:sz="4" w:space="0" w:color="auto"/>
              <w:left w:val="single" w:sz="4" w:space="0" w:color="auto"/>
              <w:bottom w:val="single" w:sz="4" w:space="0" w:color="auto"/>
              <w:right w:val="single" w:sz="4" w:space="0" w:color="auto"/>
            </w:tcBorders>
            <w:vAlign w:val="center"/>
          </w:tcPr>
          <w:p w14:paraId="78F58CD9" w14:textId="77777777" w:rsidR="00622131" w:rsidRPr="006A0354" w:rsidRDefault="00622131"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4</w:t>
            </w:r>
          </w:p>
        </w:tc>
      </w:tr>
      <w:tr w:rsidR="006A0354" w:rsidRPr="006A0354" w14:paraId="00750EE2" w14:textId="77777777" w:rsidTr="00966A13">
        <w:trPr>
          <w:cantSplit/>
          <w:trHeight w:val="126"/>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70B0511F" w14:textId="77777777" w:rsidR="00622131" w:rsidRPr="006A0354" w:rsidRDefault="00622131"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3</w:t>
            </w:r>
          </w:p>
        </w:tc>
        <w:tc>
          <w:tcPr>
            <w:tcW w:w="4021" w:type="dxa"/>
            <w:vMerge w:val="restart"/>
            <w:tcBorders>
              <w:top w:val="single" w:sz="4" w:space="0" w:color="auto"/>
              <w:left w:val="single" w:sz="4" w:space="0" w:color="auto"/>
              <w:bottom w:val="single" w:sz="4" w:space="0" w:color="auto"/>
              <w:right w:val="single" w:sz="4" w:space="0" w:color="auto"/>
            </w:tcBorders>
          </w:tcPr>
          <w:p w14:paraId="372503C7" w14:textId="77777777" w:rsidR="00622131" w:rsidRPr="006A0354" w:rsidRDefault="00622131" w:rsidP="006A0354">
            <w:pPr>
              <w:spacing w:after="0"/>
              <w:jc w:val="both"/>
              <w:rPr>
                <w:rFonts w:ascii="Times New Roman" w:hAnsi="Times New Roman" w:cs="Times New Roman"/>
                <w:sz w:val="24"/>
                <w:szCs w:val="24"/>
              </w:rPr>
            </w:pPr>
            <w:r w:rsidRPr="006A0354">
              <w:rPr>
                <w:rFonts w:ascii="Times New Roman" w:hAnsi="Times New Roman" w:cs="Times New Roman"/>
                <w:sz w:val="24"/>
                <w:szCs w:val="24"/>
              </w:rPr>
              <w:t xml:space="preserve"> О</w:t>
            </w:r>
            <w:r w:rsidRPr="006A0354">
              <w:rPr>
                <w:rFonts w:ascii="Times New Roman" w:hAnsi="Times New Roman" w:cs="Times New Roman"/>
                <w:bCs/>
                <w:sz w:val="24"/>
                <w:szCs w:val="24"/>
              </w:rPr>
              <w:t xml:space="preserve">сновы здорового образа жизни студента. Физическая   культура в обеспечении здоровья </w:t>
            </w:r>
          </w:p>
          <w:p w14:paraId="220ECA54" w14:textId="77777777" w:rsidR="00622131" w:rsidRPr="006A0354" w:rsidRDefault="00622131" w:rsidP="006A0354">
            <w:pPr>
              <w:spacing w:after="0"/>
              <w:jc w:val="both"/>
              <w:rPr>
                <w:rFonts w:ascii="Times New Roman" w:hAnsi="Times New Roman" w:cs="Times New Roman"/>
                <w:sz w:val="24"/>
                <w:szCs w:val="24"/>
              </w:rPr>
            </w:pP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2C74B49C" w14:textId="77777777" w:rsidR="00622131" w:rsidRPr="006A0354" w:rsidRDefault="00622131"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18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4419213" w14:textId="77777777" w:rsidR="00622131" w:rsidRPr="006A0354" w:rsidRDefault="00622131" w:rsidP="006A0354">
            <w:pPr>
              <w:suppressAutoHyphens/>
              <w:snapToGrid w:val="0"/>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реферат</w:t>
            </w:r>
          </w:p>
        </w:tc>
        <w:tc>
          <w:tcPr>
            <w:tcW w:w="1871" w:type="dxa"/>
            <w:tcBorders>
              <w:top w:val="single" w:sz="4" w:space="0" w:color="auto"/>
              <w:left w:val="single" w:sz="4" w:space="0" w:color="auto"/>
              <w:bottom w:val="single" w:sz="4" w:space="0" w:color="auto"/>
              <w:right w:val="single" w:sz="4" w:space="0" w:color="auto"/>
            </w:tcBorders>
            <w:vAlign w:val="center"/>
          </w:tcPr>
          <w:p w14:paraId="328DAEBB" w14:textId="77777777" w:rsidR="00622131" w:rsidRPr="006A0354" w:rsidRDefault="00622131"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5</w:t>
            </w:r>
          </w:p>
        </w:tc>
      </w:tr>
      <w:tr w:rsidR="006A0354" w:rsidRPr="006A0354" w14:paraId="6F9F816E" w14:textId="77777777" w:rsidTr="00966A13">
        <w:trPr>
          <w:cantSplit/>
          <w:trHeight w:val="1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5C8AA80"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4021" w:type="dxa"/>
            <w:vMerge/>
            <w:tcBorders>
              <w:top w:val="single" w:sz="4" w:space="0" w:color="auto"/>
              <w:left w:val="single" w:sz="4" w:space="0" w:color="auto"/>
              <w:bottom w:val="single" w:sz="4" w:space="0" w:color="auto"/>
              <w:right w:val="single" w:sz="4" w:space="0" w:color="auto"/>
            </w:tcBorders>
          </w:tcPr>
          <w:p w14:paraId="1E41C566"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5C3E9150"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759958C" w14:textId="77777777" w:rsidR="00622131" w:rsidRPr="006A0354" w:rsidRDefault="00622131"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доклад</w:t>
            </w:r>
          </w:p>
        </w:tc>
        <w:tc>
          <w:tcPr>
            <w:tcW w:w="1871" w:type="dxa"/>
            <w:tcBorders>
              <w:top w:val="single" w:sz="4" w:space="0" w:color="auto"/>
              <w:left w:val="single" w:sz="4" w:space="0" w:color="auto"/>
              <w:bottom w:val="single" w:sz="4" w:space="0" w:color="auto"/>
              <w:right w:val="single" w:sz="4" w:space="0" w:color="auto"/>
            </w:tcBorders>
            <w:vAlign w:val="center"/>
          </w:tcPr>
          <w:p w14:paraId="72CAF82B" w14:textId="77777777" w:rsidR="00622131" w:rsidRPr="006A0354" w:rsidRDefault="00622131"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5</w:t>
            </w:r>
          </w:p>
        </w:tc>
      </w:tr>
      <w:tr w:rsidR="006A0354" w:rsidRPr="006A0354" w14:paraId="4381CA9C" w14:textId="77777777" w:rsidTr="00966A13">
        <w:trPr>
          <w:cantSplit/>
          <w:trHeight w:val="3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53543E2"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4021" w:type="dxa"/>
            <w:vMerge/>
            <w:tcBorders>
              <w:top w:val="single" w:sz="4" w:space="0" w:color="auto"/>
              <w:left w:val="single" w:sz="4" w:space="0" w:color="auto"/>
              <w:bottom w:val="single" w:sz="4" w:space="0" w:color="auto"/>
              <w:right w:val="single" w:sz="4" w:space="0" w:color="auto"/>
            </w:tcBorders>
          </w:tcPr>
          <w:p w14:paraId="777A16BB"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21C6F7C6"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91C39E0" w14:textId="77777777" w:rsidR="00622131" w:rsidRPr="006A0354" w:rsidRDefault="00622131" w:rsidP="006A0354">
            <w:pPr>
              <w:suppressAutoHyphens/>
              <w:snapToGrid w:val="0"/>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эссе</w:t>
            </w:r>
          </w:p>
        </w:tc>
        <w:tc>
          <w:tcPr>
            <w:tcW w:w="1871" w:type="dxa"/>
            <w:tcBorders>
              <w:top w:val="single" w:sz="4" w:space="0" w:color="auto"/>
              <w:left w:val="single" w:sz="4" w:space="0" w:color="auto"/>
              <w:bottom w:val="single" w:sz="4" w:space="0" w:color="auto"/>
              <w:right w:val="single" w:sz="4" w:space="0" w:color="auto"/>
            </w:tcBorders>
            <w:vAlign w:val="center"/>
          </w:tcPr>
          <w:p w14:paraId="7AE52322" w14:textId="77777777" w:rsidR="00622131" w:rsidRPr="006A0354" w:rsidRDefault="00622131"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4</w:t>
            </w:r>
          </w:p>
        </w:tc>
      </w:tr>
      <w:tr w:rsidR="006A0354" w:rsidRPr="006A0354" w14:paraId="45F665D3" w14:textId="77777777" w:rsidTr="00966A13">
        <w:trPr>
          <w:cantSplit/>
          <w:trHeight w:val="133"/>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54694DE"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4021" w:type="dxa"/>
            <w:vMerge/>
            <w:tcBorders>
              <w:top w:val="single" w:sz="4" w:space="0" w:color="auto"/>
              <w:left w:val="single" w:sz="4" w:space="0" w:color="auto"/>
              <w:bottom w:val="single" w:sz="4" w:space="0" w:color="auto"/>
              <w:right w:val="single" w:sz="4" w:space="0" w:color="auto"/>
            </w:tcBorders>
          </w:tcPr>
          <w:p w14:paraId="5FC9EC74"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6080F5E1"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E65AD7A" w14:textId="77777777" w:rsidR="00622131" w:rsidRPr="006A0354" w:rsidRDefault="00622131" w:rsidP="006A0354">
            <w:pPr>
              <w:suppressAutoHyphens/>
              <w:snapToGrid w:val="0"/>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тест</w:t>
            </w:r>
          </w:p>
        </w:tc>
        <w:tc>
          <w:tcPr>
            <w:tcW w:w="1871" w:type="dxa"/>
            <w:tcBorders>
              <w:top w:val="single" w:sz="4" w:space="0" w:color="auto"/>
              <w:left w:val="single" w:sz="4" w:space="0" w:color="auto"/>
              <w:bottom w:val="single" w:sz="4" w:space="0" w:color="auto"/>
              <w:right w:val="single" w:sz="4" w:space="0" w:color="auto"/>
            </w:tcBorders>
            <w:vAlign w:val="center"/>
          </w:tcPr>
          <w:p w14:paraId="2DBCFB03" w14:textId="77777777" w:rsidR="00622131" w:rsidRPr="006A0354" w:rsidRDefault="00622131"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4</w:t>
            </w:r>
          </w:p>
        </w:tc>
      </w:tr>
      <w:tr w:rsidR="006A0354" w:rsidRPr="006A0354" w14:paraId="7B5314EB" w14:textId="77777777" w:rsidTr="00966A13">
        <w:trPr>
          <w:cantSplit/>
          <w:trHeight w:val="567"/>
        </w:trPr>
        <w:tc>
          <w:tcPr>
            <w:tcW w:w="568" w:type="dxa"/>
            <w:vMerge w:val="restart"/>
            <w:tcBorders>
              <w:top w:val="single" w:sz="4" w:space="0" w:color="auto"/>
              <w:left w:val="single" w:sz="4" w:space="0" w:color="auto"/>
              <w:right w:val="single" w:sz="4" w:space="0" w:color="auto"/>
            </w:tcBorders>
            <w:vAlign w:val="center"/>
            <w:hideMark/>
          </w:tcPr>
          <w:p w14:paraId="18AD3149" w14:textId="77777777" w:rsidR="00622131" w:rsidRPr="006A0354" w:rsidRDefault="00622131"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4</w:t>
            </w:r>
          </w:p>
        </w:tc>
        <w:tc>
          <w:tcPr>
            <w:tcW w:w="4021" w:type="dxa"/>
            <w:vMerge w:val="restart"/>
            <w:tcBorders>
              <w:top w:val="single" w:sz="4" w:space="0" w:color="auto"/>
              <w:left w:val="single" w:sz="4" w:space="0" w:color="auto"/>
              <w:right w:val="single" w:sz="4" w:space="0" w:color="auto"/>
            </w:tcBorders>
          </w:tcPr>
          <w:p w14:paraId="47488AFF" w14:textId="77777777" w:rsidR="00622131" w:rsidRPr="006A0354" w:rsidRDefault="00622131" w:rsidP="006A0354">
            <w:pPr>
              <w:spacing w:after="0"/>
              <w:jc w:val="both"/>
              <w:rPr>
                <w:rFonts w:ascii="Times New Roman" w:hAnsi="Times New Roman" w:cs="Times New Roman"/>
                <w:sz w:val="24"/>
                <w:szCs w:val="24"/>
              </w:rPr>
            </w:pPr>
            <w:r w:rsidRPr="006A0354">
              <w:rPr>
                <w:rFonts w:ascii="Times New Roman" w:hAnsi="Times New Roman" w:cs="Times New Roman"/>
                <w:bCs/>
                <w:sz w:val="24"/>
                <w:szCs w:val="24"/>
              </w:rPr>
              <w:t>Психофизиологические основы учебного труда и интеллектуальной деятельности. Средства физической культуры в регулировании работоспособности</w:t>
            </w:r>
          </w:p>
        </w:tc>
        <w:tc>
          <w:tcPr>
            <w:tcW w:w="1134" w:type="dxa"/>
            <w:vMerge w:val="restart"/>
            <w:tcBorders>
              <w:top w:val="single" w:sz="4" w:space="0" w:color="auto"/>
              <w:left w:val="single" w:sz="4" w:space="0" w:color="auto"/>
              <w:right w:val="single" w:sz="4" w:space="0" w:color="auto"/>
            </w:tcBorders>
            <w:vAlign w:val="center"/>
          </w:tcPr>
          <w:p w14:paraId="45092B6F" w14:textId="77777777" w:rsidR="00622131" w:rsidRPr="006A0354" w:rsidRDefault="00622131"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18</w:t>
            </w:r>
          </w:p>
        </w:tc>
        <w:tc>
          <w:tcPr>
            <w:tcW w:w="2551" w:type="dxa"/>
            <w:tcBorders>
              <w:top w:val="single" w:sz="4" w:space="0" w:color="auto"/>
              <w:left w:val="single" w:sz="4" w:space="0" w:color="auto"/>
              <w:right w:val="single" w:sz="4" w:space="0" w:color="auto"/>
            </w:tcBorders>
            <w:vAlign w:val="center"/>
          </w:tcPr>
          <w:p w14:paraId="0BD41027" w14:textId="77777777" w:rsidR="00622131" w:rsidRPr="006A0354" w:rsidRDefault="00622131" w:rsidP="006A0354">
            <w:pPr>
              <w:suppressAutoHyphens/>
              <w:snapToGrid w:val="0"/>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реферат</w:t>
            </w:r>
          </w:p>
        </w:tc>
        <w:tc>
          <w:tcPr>
            <w:tcW w:w="1871" w:type="dxa"/>
            <w:tcBorders>
              <w:top w:val="single" w:sz="4" w:space="0" w:color="auto"/>
              <w:left w:val="single" w:sz="4" w:space="0" w:color="auto"/>
              <w:right w:val="single" w:sz="4" w:space="0" w:color="auto"/>
            </w:tcBorders>
            <w:vAlign w:val="center"/>
          </w:tcPr>
          <w:p w14:paraId="617C5EF0" w14:textId="77777777" w:rsidR="00622131" w:rsidRPr="006A0354" w:rsidRDefault="00622131"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5</w:t>
            </w:r>
          </w:p>
        </w:tc>
      </w:tr>
      <w:tr w:rsidR="006A0354" w:rsidRPr="006A0354" w14:paraId="663E2D13" w14:textId="77777777" w:rsidTr="00966A13">
        <w:trPr>
          <w:cantSplit/>
          <w:trHeight w:val="151"/>
        </w:trPr>
        <w:tc>
          <w:tcPr>
            <w:tcW w:w="568" w:type="dxa"/>
            <w:vMerge/>
            <w:tcBorders>
              <w:left w:val="single" w:sz="4" w:space="0" w:color="auto"/>
              <w:right w:val="single" w:sz="4" w:space="0" w:color="auto"/>
            </w:tcBorders>
            <w:vAlign w:val="center"/>
            <w:hideMark/>
          </w:tcPr>
          <w:p w14:paraId="3D56859D"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3B50B6D2"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vAlign w:val="center"/>
          </w:tcPr>
          <w:p w14:paraId="22826783"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FC9E287" w14:textId="77777777" w:rsidR="00622131" w:rsidRPr="006A0354" w:rsidRDefault="00622131"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доклад</w:t>
            </w:r>
          </w:p>
        </w:tc>
        <w:tc>
          <w:tcPr>
            <w:tcW w:w="1871" w:type="dxa"/>
            <w:tcBorders>
              <w:top w:val="single" w:sz="4" w:space="0" w:color="auto"/>
              <w:left w:val="single" w:sz="4" w:space="0" w:color="auto"/>
              <w:bottom w:val="single" w:sz="4" w:space="0" w:color="auto"/>
              <w:right w:val="single" w:sz="4" w:space="0" w:color="auto"/>
            </w:tcBorders>
            <w:vAlign w:val="center"/>
          </w:tcPr>
          <w:p w14:paraId="7F04625B" w14:textId="77777777" w:rsidR="00622131" w:rsidRPr="006A0354" w:rsidRDefault="00622131"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5</w:t>
            </w:r>
          </w:p>
        </w:tc>
      </w:tr>
      <w:tr w:rsidR="006A0354" w:rsidRPr="006A0354" w14:paraId="66F935BC" w14:textId="77777777" w:rsidTr="00966A13">
        <w:trPr>
          <w:cantSplit/>
          <w:trHeight w:val="151"/>
        </w:trPr>
        <w:tc>
          <w:tcPr>
            <w:tcW w:w="568" w:type="dxa"/>
            <w:vMerge/>
            <w:tcBorders>
              <w:left w:val="single" w:sz="4" w:space="0" w:color="auto"/>
              <w:right w:val="single" w:sz="4" w:space="0" w:color="auto"/>
            </w:tcBorders>
            <w:vAlign w:val="center"/>
            <w:hideMark/>
          </w:tcPr>
          <w:p w14:paraId="7A542105"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0883A4F8"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vAlign w:val="center"/>
          </w:tcPr>
          <w:p w14:paraId="3D5C8427"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1469FA4" w14:textId="77777777" w:rsidR="00622131" w:rsidRPr="006A0354" w:rsidRDefault="00622131" w:rsidP="006A0354">
            <w:pPr>
              <w:suppressAutoHyphens/>
              <w:snapToGrid w:val="0"/>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эссе</w:t>
            </w:r>
          </w:p>
        </w:tc>
        <w:tc>
          <w:tcPr>
            <w:tcW w:w="1871" w:type="dxa"/>
            <w:tcBorders>
              <w:top w:val="single" w:sz="4" w:space="0" w:color="auto"/>
              <w:left w:val="single" w:sz="4" w:space="0" w:color="auto"/>
              <w:bottom w:val="single" w:sz="4" w:space="0" w:color="auto"/>
              <w:right w:val="single" w:sz="4" w:space="0" w:color="auto"/>
            </w:tcBorders>
            <w:vAlign w:val="center"/>
          </w:tcPr>
          <w:p w14:paraId="2D671764" w14:textId="77777777" w:rsidR="00622131" w:rsidRPr="006A0354" w:rsidRDefault="00622131"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4</w:t>
            </w:r>
          </w:p>
        </w:tc>
      </w:tr>
      <w:tr w:rsidR="006A0354" w:rsidRPr="006A0354" w14:paraId="1A06ABEC" w14:textId="77777777" w:rsidTr="00966A13">
        <w:trPr>
          <w:cantSplit/>
          <w:trHeight w:val="136"/>
        </w:trPr>
        <w:tc>
          <w:tcPr>
            <w:tcW w:w="568" w:type="dxa"/>
            <w:vMerge/>
            <w:tcBorders>
              <w:left w:val="single" w:sz="4" w:space="0" w:color="auto"/>
              <w:right w:val="single" w:sz="4" w:space="0" w:color="auto"/>
            </w:tcBorders>
            <w:vAlign w:val="center"/>
            <w:hideMark/>
          </w:tcPr>
          <w:p w14:paraId="018F6868"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75A521F7"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vAlign w:val="center"/>
          </w:tcPr>
          <w:p w14:paraId="5B14E5CF"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4BC11CED" w14:textId="77777777" w:rsidR="00622131" w:rsidRPr="006A0354" w:rsidRDefault="00622131" w:rsidP="006A0354">
            <w:pPr>
              <w:suppressAutoHyphens/>
              <w:snapToGrid w:val="0"/>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тест</w:t>
            </w:r>
          </w:p>
        </w:tc>
        <w:tc>
          <w:tcPr>
            <w:tcW w:w="1871" w:type="dxa"/>
            <w:tcBorders>
              <w:top w:val="single" w:sz="4" w:space="0" w:color="auto"/>
              <w:left w:val="single" w:sz="4" w:space="0" w:color="auto"/>
              <w:bottom w:val="single" w:sz="4" w:space="0" w:color="auto"/>
              <w:right w:val="single" w:sz="4" w:space="0" w:color="auto"/>
            </w:tcBorders>
            <w:vAlign w:val="center"/>
          </w:tcPr>
          <w:p w14:paraId="4A7F8B0F" w14:textId="77777777" w:rsidR="00622131" w:rsidRPr="006A0354" w:rsidRDefault="00622131"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4</w:t>
            </w:r>
          </w:p>
        </w:tc>
      </w:tr>
      <w:tr w:rsidR="006A0354" w:rsidRPr="006A0354" w14:paraId="1FE2AFF1" w14:textId="77777777" w:rsidTr="00966A13">
        <w:trPr>
          <w:cantSplit/>
          <w:trHeight w:val="151"/>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0CFE3EAD" w14:textId="77777777" w:rsidR="00622131" w:rsidRPr="006A0354" w:rsidRDefault="00622131"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5</w:t>
            </w:r>
          </w:p>
        </w:tc>
        <w:tc>
          <w:tcPr>
            <w:tcW w:w="4021" w:type="dxa"/>
            <w:vMerge w:val="restart"/>
            <w:tcBorders>
              <w:top w:val="single" w:sz="4" w:space="0" w:color="auto"/>
              <w:left w:val="single" w:sz="4" w:space="0" w:color="auto"/>
              <w:bottom w:val="single" w:sz="4" w:space="0" w:color="auto"/>
              <w:right w:val="single" w:sz="4" w:space="0" w:color="auto"/>
            </w:tcBorders>
          </w:tcPr>
          <w:p w14:paraId="10B72055" w14:textId="77777777" w:rsidR="00622131" w:rsidRPr="006A0354" w:rsidRDefault="00622131" w:rsidP="006A0354">
            <w:pPr>
              <w:spacing w:after="0"/>
              <w:jc w:val="both"/>
              <w:rPr>
                <w:rFonts w:ascii="Times New Roman" w:hAnsi="Times New Roman" w:cs="Times New Roman"/>
                <w:sz w:val="24"/>
                <w:szCs w:val="24"/>
              </w:rPr>
            </w:pPr>
            <w:r w:rsidRPr="006A0354">
              <w:rPr>
                <w:rFonts w:ascii="Times New Roman" w:hAnsi="Times New Roman" w:cs="Times New Roman"/>
                <w:bCs/>
                <w:sz w:val="24"/>
                <w:szCs w:val="24"/>
              </w:rPr>
              <w:t xml:space="preserve"> Общая физическая и спортивная подготовка в системе физического -воспитания. Спорт и индивидуальный выбор видов спорта или систем физических упражнений</w:t>
            </w:r>
            <w:r w:rsidRPr="006A0354">
              <w:rPr>
                <w:rFonts w:ascii="Times New Roman" w:hAnsi="Times New Roman" w:cs="Times New Roman"/>
                <w:sz w:val="24"/>
                <w:szCs w:val="24"/>
              </w:rPr>
              <w:t xml:space="preserve"> </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14:paraId="5C601A2B" w14:textId="77777777" w:rsidR="00622131" w:rsidRPr="006A0354" w:rsidRDefault="00622131"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18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DD8D3C9" w14:textId="77777777" w:rsidR="00622131" w:rsidRPr="006A0354" w:rsidRDefault="00622131" w:rsidP="006A0354">
            <w:pPr>
              <w:suppressAutoHyphens/>
              <w:snapToGrid w:val="0"/>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реферат</w:t>
            </w:r>
          </w:p>
        </w:tc>
        <w:tc>
          <w:tcPr>
            <w:tcW w:w="1871" w:type="dxa"/>
            <w:tcBorders>
              <w:top w:val="single" w:sz="4" w:space="0" w:color="auto"/>
              <w:left w:val="single" w:sz="4" w:space="0" w:color="auto"/>
              <w:bottom w:val="single" w:sz="4" w:space="0" w:color="auto"/>
              <w:right w:val="single" w:sz="4" w:space="0" w:color="auto"/>
            </w:tcBorders>
            <w:vAlign w:val="center"/>
          </w:tcPr>
          <w:p w14:paraId="3241C300" w14:textId="77777777" w:rsidR="00622131" w:rsidRPr="006A0354" w:rsidRDefault="00622131"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5</w:t>
            </w:r>
          </w:p>
        </w:tc>
      </w:tr>
      <w:tr w:rsidR="006A0354" w:rsidRPr="006A0354" w14:paraId="675EFB63" w14:textId="77777777" w:rsidTr="00966A13">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6847B54"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4021" w:type="dxa"/>
            <w:vMerge/>
            <w:tcBorders>
              <w:top w:val="single" w:sz="4" w:space="0" w:color="auto"/>
              <w:left w:val="single" w:sz="4" w:space="0" w:color="auto"/>
              <w:bottom w:val="single" w:sz="4" w:space="0" w:color="auto"/>
              <w:right w:val="single" w:sz="4" w:space="0" w:color="auto"/>
            </w:tcBorders>
          </w:tcPr>
          <w:p w14:paraId="337C29FF" w14:textId="77777777" w:rsidR="00622131" w:rsidRPr="006A0354" w:rsidRDefault="00622131" w:rsidP="006A0354">
            <w:pPr>
              <w:spacing w:after="0"/>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3D63E55E"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C6316CC" w14:textId="77777777" w:rsidR="00622131" w:rsidRPr="006A0354" w:rsidRDefault="00622131"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доклад</w:t>
            </w:r>
          </w:p>
        </w:tc>
        <w:tc>
          <w:tcPr>
            <w:tcW w:w="1871" w:type="dxa"/>
            <w:tcBorders>
              <w:top w:val="single" w:sz="4" w:space="0" w:color="auto"/>
              <w:left w:val="single" w:sz="4" w:space="0" w:color="auto"/>
              <w:bottom w:val="single" w:sz="4" w:space="0" w:color="auto"/>
              <w:right w:val="single" w:sz="4" w:space="0" w:color="auto"/>
            </w:tcBorders>
            <w:vAlign w:val="center"/>
          </w:tcPr>
          <w:p w14:paraId="406E6D2C" w14:textId="77777777" w:rsidR="00622131" w:rsidRPr="006A0354" w:rsidRDefault="00622131"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5</w:t>
            </w:r>
          </w:p>
        </w:tc>
      </w:tr>
      <w:tr w:rsidR="006A0354" w:rsidRPr="006A0354" w14:paraId="35D2E709" w14:textId="77777777" w:rsidTr="00966A13">
        <w:trPr>
          <w:trHeight w:val="11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1DEECF7"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4021" w:type="dxa"/>
            <w:vMerge/>
            <w:tcBorders>
              <w:top w:val="single" w:sz="4" w:space="0" w:color="auto"/>
              <w:left w:val="single" w:sz="4" w:space="0" w:color="auto"/>
              <w:bottom w:val="single" w:sz="4" w:space="0" w:color="auto"/>
              <w:right w:val="single" w:sz="4" w:space="0" w:color="auto"/>
            </w:tcBorders>
          </w:tcPr>
          <w:p w14:paraId="20359E11" w14:textId="77777777" w:rsidR="00622131" w:rsidRPr="006A0354" w:rsidRDefault="00622131" w:rsidP="006A0354">
            <w:pPr>
              <w:spacing w:after="0"/>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3FDBFF4"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8B9BBF1" w14:textId="77777777" w:rsidR="00622131" w:rsidRPr="006A0354" w:rsidRDefault="00622131" w:rsidP="006A0354">
            <w:pPr>
              <w:suppressAutoHyphens/>
              <w:snapToGrid w:val="0"/>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эссе</w:t>
            </w:r>
          </w:p>
        </w:tc>
        <w:tc>
          <w:tcPr>
            <w:tcW w:w="1871" w:type="dxa"/>
            <w:tcBorders>
              <w:top w:val="single" w:sz="4" w:space="0" w:color="auto"/>
              <w:left w:val="single" w:sz="4" w:space="0" w:color="auto"/>
              <w:bottom w:val="single" w:sz="4" w:space="0" w:color="auto"/>
              <w:right w:val="single" w:sz="4" w:space="0" w:color="auto"/>
            </w:tcBorders>
            <w:vAlign w:val="center"/>
          </w:tcPr>
          <w:p w14:paraId="086C179F" w14:textId="77777777" w:rsidR="00622131" w:rsidRPr="006A0354" w:rsidRDefault="00622131"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4</w:t>
            </w:r>
          </w:p>
        </w:tc>
      </w:tr>
      <w:tr w:rsidR="006A0354" w:rsidRPr="006A0354" w14:paraId="336A0A4B" w14:textId="77777777" w:rsidTr="00966A13">
        <w:trPr>
          <w:trHeight w:val="15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6F6078D"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4021" w:type="dxa"/>
            <w:vMerge/>
            <w:tcBorders>
              <w:top w:val="single" w:sz="4" w:space="0" w:color="auto"/>
              <w:left w:val="single" w:sz="4" w:space="0" w:color="auto"/>
              <w:bottom w:val="single" w:sz="4" w:space="0" w:color="auto"/>
              <w:right w:val="single" w:sz="4" w:space="0" w:color="auto"/>
            </w:tcBorders>
          </w:tcPr>
          <w:p w14:paraId="578CB0C5" w14:textId="77777777" w:rsidR="00622131" w:rsidRPr="006A0354" w:rsidRDefault="00622131" w:rsidP="006A0354">
            <w:pPr>
              <w:spacing w:after="0"/>
              <w:rPr>
                <w:rFonts w:ascii="Times New Roman" w:hAnsi="Times New Roman" w:cs="Times New Roman"/>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tcPr>
          <w:p w14:paraId="4B665BD8" w14:textId="77777777" w:rsidR="00622131" w:rsidRPr="006A0354" w:rsidRDefault="00622131" w:rsidP="006A0354">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0DE44FC" w14:textId="77777777" w:rsidR="00622131" w:rsidRPr="006A0354" w:rsidRDefault="00622131" w:rsidP="006A0354">
            <w:pPr>
              <w:suppressAutoHyphens/>
              <w:snapToGrid w:val="0"/>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тест</w:t>
            </w:r>
          </w:p>
        </w:tc>
        <w:tc>
          <w:tcPr>
            <w:tcW w:w="1871" w:type="dxa"/>
            <w:tcBorders>
              <w:top w:val="single" w:sz="4" w:space="0" w:color="auto"/>
              <w:left w:val="single" w:sz="4" w:space="0" w:color="auto"/>
              <w:bottom w:val="single" w:sz="4" w:space="0" w:color="auto"/>
              <w:right w:val="single" w:sz="4" w:space="0" w:color="auto"/>
            </w:tcBorders>
            <w:vAlign w:val="center"/>
          </w:tcPr>
          <w:p w14:paraId="5A095761" w14:textId="77777777" w:rsidR="00622131" w:rsidRPr="006A0354" w:rsidRDefault="00622131"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4</w:t>
            </w:r>
          </w:p>
        </w:tc>
      </w:tr>
      <w:tr w:rsidR="006A0354" w:rsidRPr="006A0354" w14:paraId="1E377161" w14:textId="77777777" w:rsidTr="00423A53">
        <w:trPr>
          <w:trHeight w:val="271"/>
        </w:trPr>
        <w:tc>
          <w:tcPr>
            <w:tcW w:w="568" w:type="dxa"/>
            <w:vMerge w:val="restart"/>
            <w:tcBorders>
              <w:top w:val="single" w:sz="4" w:space="0" w:color="auto"/>
              <w:left w:val="single" w:sz="4" w:space="0" w:color="auto"/>
              <w:right w:val="single" w:sz="4" w:space="0" w:color="auto"/>
            </w:tcBorders>
            <w:vAlign w:val="center"/>
            <w:hideMark/>
          </w:tcPr>
          <w:p w14:paraId="0619A1DC" w14:textId="77777777" w:rsidR="00F81B0F" w:rsidRPr="006A0354" w:rsidRDefault="00F81B0F"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6</w:t>
            </w:r>
          </w:p>
        </w:tc>
        <w:tc>
          <w:tcPr>
            <w:tcW w:w="4021" w:type="dxa"/>
            <w:vMerge w:val="restart"/>
            <w:tcBorders>
              <w:top w:val="single" w:sz="4" w:space="0" w:color="auto"/>
              <w:left w:val="single" w:sz="4" w:space="0" w:color="auto"/>
              <w:right w:val="single" w:sz="4" w:space="0" w:color="auto"/>
            </w:tcBorders>
          </w:tcPr>
          <w:p w14:paraId="20633AC2" w14:textId="77777777" w:rsidR="00F81B0F" w:rsidRPr="006A0354" w:rsidRDefault="00F81B0F" w:rsidP="006A0354">
            <w:pPr>
              <w:spacing w:after="0"/>
              <w:jc w:val="both"/>
              <w:rPr>
                <w:rFonts w:ascii="Times New Roman" w:hAnsi="Times New Roman" w:cs="Times New Roman"/>
                <w:sz w:val="24"/>
                <w:szCs w:val="24"/>
              </w:rPr>
            </w:pPr>
            <w:r w:rsidRPr="006A0354">
              <w:rPr>
                <w:rFonts w:ascii="Times New Roman" w:hAnsi="Times New Roman" w:cs="Times New Roman"/>
                <w:bCs/>
                <w:sz w:val="24"/>
                <w:szCs w:val="24"/>
              </w:rPr>
              <w:t>Физическая культура в профессиональной деятельности</w:t>
            </w:r>
          </w:p>
        </w:tc>
        <w:tc>
          <w:tcPr>
            <w:tcW w:w="1134" w:type="dxa"/>
            <w:vMerge w:val="restart"/>
            <w:tcBorders>
              <w:top w:val="single" w:sz="4" w:space="0" w:color="auto"/>
              <w:left w:val="single" w:sz="4" w:space="0" w:color="auto"/>
              <w:right w:val="single" w:sz="4" w:space="0" w:color="auto"/>
            </w:tcBorders>
            <w:vAlign w:val="center"/>
          </w:tcPr>
          <w:p w14:paraId="19D1E30B" w14:textId="77777777" w:rsidR="00F81B0F" w:rsidRPr="006A0354" w:rsidRDefault="00F81B0F"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18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3FFEA2D" w14:textId="77777777" w:rsidR="00F81B0F" w:rsidRPr="006A0354" w:rsidRDefault="00F81B0F" w:rsidP="006A0354">
            <w:pPr>
              <w:suppressAutoHyphens/>
              <w:snapToGrid w:val="0"/>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реферат</w:t>
            </w:r>
          </w:p>
        </w:tc>
        <w:tc>
          <w:tcPr>
            <w:tcW w:w="1871" w:type="dxa"/>
            <w:tcBorders>
              <w:top w:val="single" w:sz="4" w:space="0" w:color="auto"/>
              <w:left w:val="single" w:sz="4" w:space="0" w:color="auto"/>
              <w:bottom w:val="single" w:sz="4" w:space="0" w:color="auto"/>
              <w:right w:val="single" w:sz="4" w:space="0" w:color="auto"/>
            </w:tcBorders>
            <w:vAlign w:val="center"/>
          </w:tcPr>
          <w:p w14:paraId="2BC77746" w14:textId="77777777" w:rsidR="00F81B0F" w:rsidRPr="006A0354" w:rsidRDefault="00F81B0F"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5</w:t>
            </w:r>
          </w:p>
        </w:tc>
      </w:tr>
      <w:tr w:rsidR="006A0354" w:rsidRPr="006A0354" w14:paraId="1DA526F1" w14:textId="77777777" w:rsidTr="00423A53">
        <w:trPr>
          <w:trHeight w:val="271"/>
        </w:trPr>
        <w:tc>
          <w:tcPr>
            <w:tcW w:w="568" w:type="dxa"/>
            <w:vMerge/>
            <w:tcBorders>
              <w:left w:val="single" w:sz="4" w:space="0" w:color="auto"/>
              <w:right w:val="single" w:sz="4" w:space="0" w:color="auto"/>
            </w:tcBorders>
            <w:vAlign w:val="center"/>
            <w:hideMark/>
          </w:tcPr>
          <w:p w14:paraId="50054B83" w14:textId="77777777" w:rsidR="00F81B0F" w:rsidRPr="006A0354" w:rsidRDefault="00F81B0F" w:rsidP="006A0354">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762EC00C" w14:textId="77777777" w:rsidR="00F81B0F" w:rsidRPr="006A0354" w:rsidRDefault="00F81B0F" w:rsidP="006A0354">
            <w:pPr>
              <w:spacing w:after="0"/>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vAlign w:val="center"/>
          </w:tcPr>
          <w:p w14:paraId="7A8A75EE" w14:textId="77777777" w:rsidR="00F81B0F" w:rsidRPr="006A0354" w:rsidRDefault="00F81B0F" w:rsidP="006A0354">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2CDB291E" w14:textId="77777777" w:rsidR="00F81B0F" w:rsidRPr="006A0354" w:rsidRDefault="00F81B0F"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доклад</w:t>
            </w:r>
          </w:p>
        </w:tc>
        <w:tc>
          <w:tcPr>
            <w:tcW w:w="1871" w:type="dxa"/>
            <w:tcBorders>
              <w:top w:val="single" w:sz="4" w:space="0" w:color="auto"/>
              <w:left w:val="single" w:sz="4" w:space="0" w:color="auto"/>
              <w:bottom w:val="single" w:sz="4" w:space="0" w:color="auto"/>
              <w:right w:val="single" w:sz="4" w:space="0" w:color="auto"/>
            </w:tcBorders>
            <w:vAlign w:val="center"/>
          </w:tcPr>
          <w:p w14:paraId="6EC52EE6" w14:textId="77777777" w:rsidR="00F81B0F" w:rsidRPr="006A0354" w:rsidRDefault="00F81B0F"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5</w:t>
            </w:r>
          </w:p>
        </w:tc>
      </w:tr>
      <w:tr w:rsidR="006A0354" w:rsidRPr="006A0354" w14:paraId="638BD222" w14:textId="77777777" w:rsidTr="00423A53">
        <w:trPr>
          <w:trHeight w:val="271"/>
        </w:trPr>
        <w:tc>
          <w:tcPr>
            <w:tcW w:w="568" w:type="dxa"/>
            <w:vMerge/>
            <w:tcBorders>
              <w:left w:val="single" w:sz="4" w:space="0" w:color="auto"/>
              <w:right w:val="single" w:sz="4" w:space="0" w:color="auto"/>
            </w:tcBorders>
            <w:vAlign w:val="center"/>
            <w:hideMark/>
          </w:tcPr>
          <w:p w14:paraId="63D3A8EA" w14:textId="77777777" w:rsidR="00F81B0F" w:rsidRPr="006A0354" w:rsidRDefault="00F81B0F" w:rsidP="006A0354">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4A041025" w14:textId="77777777" w:rsidR="00F81B0F" w:rsidRPr="006A0354" w:rsidRDefault="00F81B0F" w:rsidP="006A0354">
            <w:pPr>
              <w:spacing w:after="0"/>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vAlign w:val="center"/>
          </w:tcPr>
          <w:p w14:paraId="18EC2DF1" w14:textId="77777777" w:rsidR="00F81B0F" w:rsidRPr="006A0354" w:rsidRDefault="00F81B0F" w:rsidP="006A0354">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7AB2981" w14:textId="77777777" w:rsidR="00F81B0F" w:rsidRPr="006A0354" w:rsidRDefault="00F81B0F" w:rsidP="006A0354">
            <w:pPr>
              <w:suppressAutoHyphens/>
              <w:snapToGrid w:val="0"/>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эссе</w:t>
            </w:r>
          </w:p>
        </w:tc>
        <w:tc>
          <w:tcPr>
            <w:tcW w:w="1871" w:type="dxa"/>
            <w:tcBorders>
              <w:top w:val="single" w:sz="4" w:space="0" w:color="auto"/>
              <w:left w:val="single" w:sz="4" w:space="0" w:color="auto"/>
              <w:bottom w:val="single" w:sz="4" w:space="0" w:color="auto"/>
              <w:right w:val="single" w:sz="4" w:space="0" w:color="auto"/>
            </w:tcBorders>
            <w:vAlign w:val="center"/>
          </w:tcPr>
          <w:p w14:paraId="3C64011F" w14:textId="77777777" w:rsidR="00F81B0F" w:rsidRPr="006A0354" w:rsidRDefault="00F81B0F"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3</w:t>
            </w:r>
          </w:p>
        </w:tc>
      </w:tr>
      <w:tr w:rsidR="006A0354" w:rsidRPr="006A0354" w14:paraId="271091FC" w14:textId="77777777" w:rsidTr="00423A53">
        <w:trPr>
          <w:trHeight w:val="126"/>
        </w:trPr>
        <w:tc>
          <w:tcPr>
            <w:tcW w:w="568" w:type="dxa"/>
            <w:vMerge/>
            <w:tcBorders>
              <w:left w:val="single" w:sz="4" w:space="0" w:color="auto"/>
              <w:right w:val="single" w:sz="4" w:space="0" w:color="auto"/>
            </w:tcBorders>
            <w:vAlign w:val="center"/>
            <w:hideMark/>
          </w:tcPr>
          <w:p w14:paraId="06095452" w14:textId="77777777" w:rsidR="00F81B0F" w:rsidRPr="006A0354" w:rsidRDefault="00F81B0F" w:rsidP="006A0354">
            <w:pPr>
              <w:spacing w:after="0"/>
              <w:rPr>
                <w:rFonts w:ascii="Times New Roman" w:eastAsia="Times New Roman" w:hAnsi="Times New Roman" w:cs="Times New Roman"/>
                <w:sz w:val="24"/>
                <w:szCs w:val="24"/>
                <w:lang w:eastAsia="ru-RU"/>
              </w:rPr>
            </w:pPr>
          </w:p>
        </w:tc>
        <w:tc>
          <w:tcPr>
            <w:tcW w:w="4021" w:type="dxa"/>
            <w:vMerge/>
            <w:tcBorders>
              <w:left w:val="single" w:sz="4" w:space="0" w:color="auto"/>
              <w:right w:val="single" w:sz="4" w:space="0" w:color="auto"/>
            </w:tcBorders>
          </w:tcPr>
          <w:p w14:paraId="2EF48BD5" w14:textId="77777777" w:rsidR="00F81B0F" w:rsidRPr="006A0354" w:rsidRDefault="00F81B0F" w:rsidP="006A0354">
            <w:pPr>
              <w:spacing w:after="0"/>
              <w:rPr>
                <w:rFonts w:ascii="Times New Roman" w:eastAsia="Times New Roman" w:hAnsi="Times New Roman" w:cs="Times New Roman"/>
                <w:sz w:val="24"/>
                <w:szCs w:val="24"/>
                <w:lang w:eastAsia="ru-RU"/>
              </w:rPr>
            </w:pPr>
          </w:p>
        </w:tc>
        <w:tc>
          <w:tcPr>
            <w:tcW w:w="1134" w:type="dxa"/>
            <w:vMerge/>
            <w:tcBorders>
              <w:left w:val="single" w:sz="4" w:space="0" w:color="auto"/>
              <w:right w:val="single" w:sz="4" w:space="0" w:color="auto"/>
            </w:tcBorders>
            <w:vAlign w:val="center"/>
          </w:tcPr>
          <w:p w14:paraId="76A52D23" w14:textId="77777777" w:rsidR="00F81B0F" w:rsidRPr="006A0354" w:rsidRDefault="00F81B0F" w:rsidP="006A0354">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9C191D9" w14:textId="77777777" w:rsidR="00F81B0F" w:rsidRPr="006A0354" w:rsidRDefault="00F81B0F" w:rsidP="006A0354">
            <w:pPr>
              <w:suppressAutoHyphens/>
              <w:snapToGrid w:val="0"/>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тест</w:t>
            </w:r>
          </w:p>
        </w:tc>
        <w:tc>
          <w:tcPr>
            <w:tcW w:w="1871" w:type="dxa"/>
            <w:tcBorders>
              <w:top w:val="single" w:sz="4" w:space="0" w:color="auto"/>
              <w:left w:val="single" w:sz="4" w:space="0" w:color="auto"/>
              <w:bottom w:val="single" w:sz="4" w:space="0" w:color="auto"/>
              <w:right w:val="single" w:sz="4" w:space="0" w:color="auto"/>
            </w:tcBorders>
            <w:vAlign w:val="center"/>
          </w:tcPr>
          <w:p w14:paraId="52050EAB" w14:textId="77777777" w:rsidR="00F81B0F" w:rsidRPr="006A0354" w:rsidRDefault="00F81B0F"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4</w:t>
            </w:r>
          </w:p>
        </w:tc>
      </w:tr>
      <w:tr w:rsidR="006A0354" w:rsidRPr="006A0354" w14:paraId="3F673B84" w14:textId="77777777" w:rsidTr="00423A53">
        <w:trPr>
          <w:trHeight w:val="135"/>
        </w:trPr>
        <w:tc>
          <w:tcPr>
            <w:tcW w:w="568" w:type="dxa"/>
            <w:vMerge/>
            <w:tcBorders>
              <w:left w:val="single" w:sz="4" w:space="0" w:color="auto"/>
              <w:bottom w:val="single" w:sz="4" w:space="0" w:color="auto"/>
              <w:right w:val="single" w:sz="4" w:space="0" w:color="auto"/>
            </w:tcBorders>
            <w:vAlign w:val="center"/>
          </w:tcPr>
          <w:p w14:paraId="41BD3E8C" w14:textId="77777777" w:rsidR="00F81B0F" w:rsidRPr="006A0354" w:rsidRDefault="00F81B0F" w:rsidP="006A0354">
            <w:pPr>
              <w:spacing w:after="0"/>
              <w:rPr>
                <w:rFonts w:ascii="Times New Roman" w:eastAsia="Times New Roman" w:hAnsi="Times New Roman" w:cs="Times New Roman"/>
                <w:sz w:val="24"/>
                <w:szCs w:val="24"/>
                <w:lang w:eastAsia="ru-RU"/>
              </w:rPr>
            </w:pPr>
          </w:p>
        </w:tc>
        <w:tc>
          <w:tcPr>
            <w:tcW w:w="4021" w:type="dxa"/>
            <w:vMerge/>
            <w:tcBorders>
              <w:left w:val="single" w:sz="4" w:space="0" w:color="auto"/>
              <w:bottom w:val="single" w:sz="4" w:space="0" w:color="auto"/>
              <w:right w:val="single" w:sz="4" w:space="0" w:color="auto"/>
            </w:tcBorders>
          </w:tcPr>
          <w:p w14:paraId="14155E13" w14:textId="77777777" w:rsidR="00F81B0F" w:rsidRPr="006A0354" w:rsidRDefault="00F81B0F" w:rsidP="006A0354">
            <w:pPr>
              <w:spacing w:after="0"/>
              <w:rPr>
                <w:rFonts w:ascii="Times New Roman" w:eastAsia="Times New Roman" w:hAnsi="Times New Roman" w:cs="Times New Roman"/>
                <w:sz w:val="24"/>
                <w:szCs w:val="24"/>
                <w:lang w:eastAsia="ru-RU"/>
              </w:rPr>
            </w:pPr>
          </w:p>
        </w:tc>
        <w:tc>
          <w:tcPr>
            <w:tcW w:w="1134" w:type="dxa"/>
            <w:vMerge/>
            <w:tcBorders>
              <w:left w:val="single" w:sz="4" w:space="0" w:color="auto"/>
              <w:bottom w:val="single" w:sz="4" w:space="0" w:color="auto"/>
              <w:right w:val="single" w:sz="4" w:space="0" w:color="auto"/>
            </w:tcBorders>
            <w:vAlign w:val="center"/>
          </w:tcPr>
          <w:p w14:paraId="12C6B0E2" w14:textId="77777777" w:rsidR="00F81B0F" w:rsidRPr="006A0354" w:rsidRDefault="00F81B0F" w:rsidP="006A0354">
            <w:pPr>
              <w:spacing w:after="0"/>
              <w:rPr>
                <w:rFonts w:ascii="Times New Roman" w:eastAsia="Times New Roman" w:hAnsi="Times New Roman" w:cs="Times New Roman"/>
                <w:sz w:val="24"/>
                <w:szCs w:val="24"/>
                <w:lang w:eastAsia="ru-RU"/>
              </w:rPr>
            </w:pPr>
          </w:p>
        </w:tc>
        <w:tc>
          <w:tcPr>
            <w:tcW w:w="2551" w:type="dxa"/>
            <w:tcBorders>
              <w:top w:val="single" w:sz="4" w:space="0" w:color="auto"/>
              <w:left w:val="single" w:sz="4" w:space="0" w:color="auto"/>
              <w:bottom w:val="single" w:sz="4" w:space="0" w:color="auto"/>
              <w:right w:val="single" w:sz="4" w:space="0" w:color="auto"/>
            </w:tcBorders>
            <w:vAlign w:val="center"/>
          </w:tcPr>
          <w:p w14:paraId="6B7C877F" w14:textId="77777777" w:rsidR="00F81B0F" w:rsidRPr="006A0354" w:rsidRDefault="00F81B0F" w:rsidP="006A0354">
            <w:pPr>
              <w:suppressAutoHyphens/>
              <w:snapToGrid w:val="0"/>
              <w:spacing w:after="0" w:line="240" w:lineRule="auto"/>
              <w:jc w:val="center"/>
              <w:rPr>
                <w:rFonts w:ascii="Times New Roman" w:eastAsia="Calibri" w:hAnsi="Times New Roman" w:cs="Times New Roman"/>
                <w:sz w:val="24"/>
                <w:szCs w:val="24"/>
                <w:lang w:eastAsia="ar-SA"/>
              </w:rPr>
            </w:pPr>
            <w:r w:rsidRPr="006A0354">
              <w:rPr>
                <w:rFonts w:ascii="Times New Roman" w:eastAsia="Calibri" w:hAnsi="Times New Roman" w:cs="Times New Roman"/>
                <w:sz w:val="24"/>
                <w:szCs w:val="24"/>
                <w:lang w:eastAsia="ar-SA"/>
              </w:rPr>
              <w:t>Подготовка к зачету</w:t>
            </w:r>
          </w:p>
        </w:tc>
        <w:tc>
          <w:tcPr>
            <w:tcW w:w="1871" w:type="dxa"/>
            <w:tcBorders>
              <w:top w:val="single" w:sz="4" w:space="0" w:color="auto"/>
              <w:left w:val="single" w:sz="4" w:space="0" w:color="auto"/>
              <w:bottom w:val="single" w:sz="4" w:space="0" w:color="auto"/>
              <w:right w:val="single" w:sz="4" w:space="0" w:color="auto"/>
            </w:tcBorders>
            <w:vAlign w:val="center"/>
          </w:tcPr>
          <w:p w14:paraId="2366F239" w14:textId="77777777" w:rsidR="00F81B0F" w:rsidRPr="006A0354" w:rsidRDefault="00F81B0F" w:rsidP="006A0354">
            <w:pPr>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1</w:t>
            </w:r>
          </w:p>
        </w:tc>
      </w:tr>
    </w:tbl>
    <w:p w14:paraId="76630361" w14:textId="77777777" w:rsidR="00C563C0" w:rsidRPr="006A0354" w:rsidRDefault="00C563C0" w:rsidP="006A0354">
      <w:pPr>
        <w:pStyle w:val="26"/>
        <w:shd w:val="clear" w:color="auto" w:fill="auto"/>
        <w:spacing w:before="0" w:after="0" w:line="360" w:lineRule="auto"/>
        <w:ind w:firstLine="708"/>
        <w:jc w:val="both"/>
        <w:rPr>
          <w:rFonts w:eastAsia="Calibri"/>
          <w:b w:val="0"/>
          <w:sz w:val="24"/>
          <w:szCs w:val="24"/>
          <w:lang w:eastAsia="ru-RU"/>
        </w:rPr>
      </w:pPr>
      <w:r w:rsidRPr="006A0354">
        <w:rPr>
          <w:rFonts w:eastAsia="Calibri"/>
          <w:b w:val="0"/>
          <w:sz w:val="24"/>
          <w:szCs w:val="24"/>
          <w:lang w:eastAsia="ru-RU"/>
        </w:rPr>
        <w:t>Для инвалидов и лиц с ограниченными возможностями здоровья устанавливается особый порядок освоения дисциплины с учетом их состояния здоровья.</w:t>
      </w:r>
      <w:r w:rsidR="000D7ED1" w:rsidRPr="006A0354">
        <w:rPr>
          <w:rFonts w:eastAsia="Calibri"/>
          <w:b w:val="0"/>
          <w:sz w:val="24"/>
          <w:szCs w:val="24"/>
          <w:lang w:eastAsia="ru-RU"/>
        </w:rPr>
        <w:t xml:space="preserve"> </w:t>
      </w:r>
    </w:p>
    <w:p w14:paraId="4F858491" w14:textId="77777777" w:rsidR="000D7ED1" w:rsidRPr="006A0354" w:rsidRDefault="000D7ED1" w:rsidP="006A0354">
      <w:pPr>
        <w:pStyle w:val="26"/>
        <w:shd w:val="clear" w:color="auto" w:fill="auto"/>
        <w:spacing w:before="0" w:after="0" w:line="360" w:lineRule="auto"/>
        <w:ind w:firstLine="708"/>
        <w:jc w:val="both"/>
        <w:rPr>
          <w:b w:val="0"/>
          <w:sz w:val="24"/>
          <w:szCs w:val="24"/>
        </w:rPr>
      </w:pPr>
      <w:r w:rsidRPr="006A0354">
        <w:rPr>
          <w:b w:val="0"/>
          <w:sz w:val="24"/>
          <w:szCs w:val="24"/>
        </w:rPr>
        <w:t xml:space="preserve">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w:t>
      </w:r>
      <w:r w:rsidRPr="006A0354">
        <w:rPr>
          <w:b w:val="0"/>
          <w:sz w:val="24"/>
          <w:szCs w:val="24"/>
        </w:rPr>
        <w:lastRenderedPageBreak/>
        <w:t>инвалидом или обучающимся с ограниченными возможностями здоровья.</w:t>
      </w:r>
    </w:p>
    <w:p w14:paraId="503B90E8" w14:textId="77777777" w:rsidR="000D7ED1" w:rsidRPr="006A0354" w:rsidRDefault="000D7ED1" w:rsidP="006A0354">
      <w:pPr>
        <w:pStyle w:val="26"/>
        <w:shd w:val="clear" w:color="auto" w:fill="auto"/>
        <w:spacing w:before="0" w:after="0" w:line="360" w:lineRule="auto"/>
        <w:ind w:firstLine="708"/>
        <w:jc w:val="both"/>
        <w:rPr>
          <w:b w:val="0"/>
          <w:sz w:val="24"/>
          <w:szCs w:val="24"/>
        </w:rPr>
      </w:pPr>
      <w:r w:rsidRPr="006A0354">
        <w:rPr>
          <w:b w:val="0"/>
          <w:sz w:val="24"/>
          <w:szCs w:val="24"/>
        </w:rPr>
        <w:t>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tbl>
      <w:tblPr>
        <w:tblW w:w="0" w:type="auto"/>
        <w:tblLook w:val="04A0" w:firstRow="1" w:lastRow="0" w:firstColumn="1" w:lastColumn="0" w:noHBand="0" w:noVBand="1"/>
      </w:tblPr>
      <w:tblGrid>
        <w:gridCol w:w="3115"/>
        <w:gridCol w:w="3115"/>
        <w:gridCol w:w="3115"/>
      </w:tblGrid>
      <w:tr w:rsidR="006A0354" w:rsidRPr="006A0354" w14:paraId="2DBA17CB" w14:textId="77777777" w:rsidTr="000D7ED1">
        <w:tc>
          <w:tcPr>
            <w:tcW w:w="3115" w:type="dxa"/>
            <w:tcBorders>
              <w:top w:val="single" w:sz="4" w:space="0" w:color="auto"/>
              <w:left w:val="single" w:sz="4" w:space="0" w:color="auto"/>
              <w:bottom w:val="single" w:sz="4" w:space="0" w:color="auto"/>
              <w:right w:val="single" w:sz="4" w:space="0" w:color="auto"/>
            </w:tcBorders>
            <w:hideMark/>
          </w:tcPr>
          <w:p w14:paraId="1832F325" w14:textId="77777777" w:rsidR="000D7ED1" w:rsidRPr="006A0354" w:rsidRDefault="000D7ED1" w:rsidP="006A0354">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r w:rsidRPr="006A0354">
              <w:rPr>
                <w:rFonts w:ascii="Times New Roman" w:eastAsia="Times New Roman" w:hAnsi="Times New Roman" w:cs="Times New Roman"/>
                <w:b/>
                <w:i/>
                <w:sz w:val="24"/>
                <w:szCs w:val="24"/>
                <w:lang w:eastAsia="ru-RU"/>
              </w:rPr>
              <w:t>для лиц с нарушениями зрения:</w:t>
            </w:r>
          </w:p>
        </w:tc>
        <w:tc>
          <w:tcPr>
            <w:tcW w:w="3115" w:type="dxa"/>
            <w:tcBorders>
              <w:top w:val="single" w:sz="4" w:space="0" w:color="auto"/>
              <w:left w:val="single" w:sz="4" w:space="0" w:color="auto"/>
              <w:bottom w:val="single" w:sz="4" w:space="0" w:color="auto"/>
              <w:right w:val="single" w:sz="4" w:space="0" w:color="auto"/>
            </w:tcBorders>
            <w:hideMark/>
          </w:tcPr>
          <w:p w14:paraId="75A68444" w14:textId="77777777" w:rsidR="000D7ED1" w:rsidRPr="006A0354" w:rsidRDefault="000D7ED1" w:rsidP="006A0354">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r w:rsidRPr="006A0354">
              <w:rPr>
                <w:rFonts w:ascii="Times New Roman" w:eastAsia="Times New Roman" w:hAnsi="Times New Roman" w:cs="Times New Roman"/>
                <w:b/>
                <w:i/>
                <w:sz w:val="24"/>
                <w:szCs w:val="24"/>
                <w:lang w:eastAsia="ru-RU"/>
              </w:rPr>
              <w:t>для лиц с нарушениями слуха:</w:t>
            </w:r>
          </w:p>
        </w:tc>
        <w:tc>
          <w:tcPr>
            <w:tcW w:w="3115" w:type="dxa"/>
            <w:tcBorders>
              <w:top w:val="single" w:sz="4" w:space="0" w:color="auto"/>
              <w:left w:val="single" w:sz="4" w:space="0" w:color="auto"/>
              <w:bottom w:val="single" w:sz="4" w:space="0" w:color="auto"/>
              <w:right w:val="single" w:sz="4" w:space="0" w:color="auto"/>
            </w:tcBorders>
            <w:hideMark/>
          </w:tcPr>
          <w:p w14:paraId="102D1CE4" w14:textId="77777777" w:rsidR="000D7ED1" w:rsidRPr="006A0354" w:rsidRDefault="000D7ED1" w:rsidP="006A0354">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r w:rsidRPr="006A0354">
              <w:rPr>
                <w:rFonts w:ascii="Times New Roman" w:eastAsia="Times New Roman" w:hAnsi="Times New Roman" w:cs="Times New Roman"/>
                <w:b/>
                <w:i/>
                <w:sz w:val="24"/>
                <w:szCs w:val="24"/>
                <w:lang w:eastAsia="ru-RU"/>
              </w:rPr>
              <w:t>для лиц с нарушениями опорно-двигательного аппарата:</w:t>
            </w:r>
          </w:p>
        </w:tc>
      </w:tr>
      <w:tr w:rsidR="000D7ED1" w:rsidRPr="006A0354" w14:paraId="38797269" w14:textId="77777777" w:rsidTr="000D7ED1">
        <w:tc>
          <w:tcPr>
            <w:tcW w:w="3115" w:type="dxa"/>
            <w:tcBorders>
              <w:top w:val="single" w:sz="4" w:space="0" w:color="auto"/>
              <w:left w:val="single" w:sz="4" w:space="0" w:color="auto"/>
              <w:bottom w:val="single" w:sz="4" w:space="0" w:color="auto"/>
              <w:right w:val="single" w:sz="4" w:space="0" w:color="auto"/>
            </w:tcBorders>
            <w:hideMark/>
          </w:tcPr>
          <w:p w14:paraId="572F8CBA" w14:textId="77777777" w:rsidR="000D7ED1" w:rsidRPr="006A0354" w:rsidRDefault="000D7ED1" w:rsidP="006A0354">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6A0354">
              <w:rPr>
                <w:rFonts w:ascii="Times New Roman" w:eastAsia="Times New Roman" w:hAnsi="Times New Roman" w:cs="Times New Roman"/>
                <w:sz w:val="24"/>
                <w:szCs w:val="24"/>
                <w:lang w:eastAsia="ru-RU"/>
              </w:rPr>
              <w:t xml:space="preserve">– в печатной форме увеличенным шрифтом, </w:t>
            </w:r>
          </w:p>
          <w:p w14:paraId="5636AE6F" w14:textId="77777777" w:rsidR="000D7ED1" w:rsidRPr="006A0354" w:rsidRDefault="000D7ED1" w:rsidP="006A0354">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6A0354">
              <w:rPr>
                <w:rFonts w:ascii="Times New Roman" w:eastAsia="Times New Roman" w:hAnsi="Times New Roman" w:cs="Times New Roman"/>
                <w:sz w:val="24"/>
                <w:szCs w:val="24"/>
                <w:lang w:eastAsia="ru-RU"/>
              </w:rPr>
              <w:t>– в форме электронного документа,</w:t>
            </w:r>
          </w:p>
          <w:p w14:paraId="0ACEC3A0" w14:textId="77777777" w:rsidR="000D7ED1" w:rsidRPr="006A0354" w:rsidRDefault="000D7ED1" w:rsidP="006A0354">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6A0354">
              <w:rPr>
                <w:rFonts w:ascii="Times New Roman" w:eastAsia="Times New Roman" w:hAnsi="Times New Roman" w:cs="Times New Roman"/>
                <w:sz w:val="24"/>
                <w:szCs w:val="24"/>
                <w:lang w:eastAsia="ru-RU"/>
              </w:rPr>
              <w:t xml:space="preserve"> – в форме аудиофайла.</w:t>
            </w:r>
          </w:p>
        </w:tc>
        <w:tc>
          <w:tcPr>
            <w:tcW w:w="3115" w:type="dxa"/>
            <w:tcBorders>
              <w:top w:val="single" w:sz="4" w:space="0" w:color="auto"/>
              <w:left w:val="single" w:sz="4" w:space="0" w:color="auto"/>
              <w:bottom w:val="single" w:sz="4" w:space="0" w:color="auto"/>
              <w:right w:val="single" w:sz="4" w:space="0" w:color="auto"/>
            </w:tcBorders>
            <w:hideMark/>
          </w:tcPr>
          <w:p w14:paraId="393388CC" w14:textId="77777777" w:rsidR="000D7ED1" w:rsidRPr="006A0354" w:rsidRDefault="000D7ED1" w:rsidP="006A0354">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в печатной форме,</w:t>
            </w:r>
          </w:p>
          <w:p w14:paraId="0913D261" w14:textId="77777777" w:rsidR="000D7ED1" w:rsidRPr="006A0354" w:rsidRDefault="000D7ED1" w:rsidP="006A0354">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6A0354">
              <w:rPr>
                <w:rFonts w:ascii="Times New Roman" w:eastAsia="Times New Roman" w:hAnsi="Times New Roman" w:cs="Times New Roman"/>
                <w:sz w:val="24"/>
                <w:szCs w:val="24"/>
                <w:lang w:eastAsia="ru-RU"/>
              </w:rPr>
              <w:t xml:space="preserve"> – в форме электронного документа.</w:t>
            </w:r>
          </w:p>
        </w:tc>
        <w:tc>
          <w:tcPr>
            <w:tcW w:w="3115" w:type="dxa"/>
            <w:tcBorders>
              <w:top w:val="single" w:sz="4" w:space="0" w:color="auto"/>
              <w:left w:val="single" w:sz="4" w:space="0" w:color="auto"/>
              <w:bottom w:val="single" w:sz="4" w:space="0" w:color="auto"/>
              <w:right w:val="single" w:sz="4" w:space="0" w:color="auto"/>
            </w:tcBorders>
            <w:hideMark/>
          </w:tcPr>
          <w:p w14:paraId="587A85AA" w14:textId="77777777" w:rsidR="000D7ED1" w:rsidRPr="006A0354" w:rsidRDefault="000D7ED1" w:rsidP="006A0354">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в печатной форме,</w:t>
            </w:r>
          </w:p>
          <w:p w14:paraId="6F66ADF6" w14:textId="77777777" w:rsidR="000D7ED1" w:rsidRPr="006A0354" w:rsidRDefault="000D7ED1" w:rsidP="006A0354">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 в форме электронного документа, </w:t>
            </w:r>
          </w:p>
          <w:p w14:paraId="512CA316" w14:textId="77777777" w:rsidR="000D7ED1" w:rsidRPr="006A0354" w:rsidRDefault="000D7ED1" w:rsidP="006A0354">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6A0354">
              <w:rPr>
                <w:rFonts w:ascii="Times New Roman" w:eastAsia="Times New Roman" w:hAnsi="Times New Roman" w:cs="Times New Roman"/>
                <w:sz w:val="24"/>
                <w:szCs w:val="24"/>
                <w:lang w:eastAsia="ru-RU"/>
              </w:rPr>
              <w:t>– в форме аудиофайла.</w:t>
            </w:r>
          </w:p>
        </w:tc>
      </w:tr>
    </w:tbl>
    <w:p w14:paraId="262703CF" w14:textId="77777777" w:rsidR="006D7D63" w:rsidRPr="006A0354" w:rsidRDefault="006D7D63" w:rsidP="006A0354">
      <w:pPr>
        <w:widowControl w:val="0"/>
        <w:tabs>
          <w:tab w:val="left" w:pos="426"/>
        </w:tabs>
        <w:suppressAutoHyphens/>
        <w:autoSpaceDE w:val="0"/>
        <w:autoSpaceDN w:val="0"/>
        <w:adjustRightInd w:val="0"/>
        <w:spacing w:after="0" w:line="360" w:lineRule="auto"/>
        <w:rPr>
          <w:rFonts w:ascii="Times New Roman" w:eastAsia="Times New Roman" w:hAnsi="Times New Roman" w:cs="Times New Roman"/>
          <w:b/>
          <w:caps/>
          <w:sz w:val="24"/>
          <w:szCs w:val="24"/>
          <w:lang w:eastAsia="ru-RU"/>
        </w:rPr>
      </w:pPr>
    </w:p>
    <w:p w14:paraId="41C9D1A0" w14:textId="77777777" w:rsidR="000D7ED1" w:rsidRPr="006A0354" w:rsidRDefault="000D7ED1" w:rsidP="006A0354">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sidRPr="006A0354">
        <w:rPr>
          <w:rFonts w:ascii="Times New Roman" w:eastAsia="Times New Roman" w:hAnsi="Times New Roman" w:cs="Times New Roman"/>
          <w:b/>
          <w:caps/>
          <w:sz w:val="24"/>
          <w:szCs w:val="24"/>
          <w:lang w:eastAsia="ru-RU"/>
        </w:rPr>
        <w:t>7. ПЕРЕЧЕНЬ ИНФОРМАЦИОННЫХ ТЕХНОЛОГИЙ И ПРОГРАММНОГО ОБЕСПЕЧЕНИЯ</w:t>
      </w:r>
    </w:p>
    <w:p w14:paraId="767BAE27" w14:textId="2C2307AB" w:rsidR="00EA5F7B" w:rsidRPr="006A0354" w:rsidRDefault="00EA5F7B" w:rsidP="006A0354">
      <w:pPr>
        <w:spacing w:after="0" w:line="360" w:lineRule="auto"/>
        <w:ind w:firstLine="709"/>
        <w:jc w:val="both"/>
        <w:rPr>
          <w:rFonts w:ascii="Times New Roman" w:hAnsi="Times New Roman"/>
          <w:sz w:val="24"/>
          <w:szCs w:val="24"/>
          <w:lang w:eastAsia="ru-RU"/>
        </w:rPr>
      </w:pPr>
      <w:r w:rsidRPr="006A0354">
        <w:rPr>
          <w:rFonts w:ascii="Times New Roman" w:hAnsi="Times New Roman"/>
          <w:sz w:val="24"/>
          <w:szCs w:val="24"/>
          <w:lang w:eastAsia="ru-RU"/>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w:t>
      </w:r>
      <w:r w:rsidR="0062181A" w:rsidRPr="006A0354">
        <w:rPr>
          <w:rFonts w:ascii="Times New Roman" w:hAnsi="Times New Roman"/>
          <w:sz w:val="24"/>
          <w:szCs w:val="24"/>
          <w:lang w:eastAsia="ru-RU"/>
        </w:rPr>
        <w:t>омпьютерной техники: операционной системы</w:t>
      </w:r>
      <w:r w:rsidRPr="006A0354">
        <w:rPr>
          <w:rFonts w:ascii="Times New Roman" w:hAnsi="Times New Roman"/>
          <w:sz w:val="24"/>
          <w:szCs w:val="24"/>
          <w:lang w:eastAsia="ru-RU"/>
        </w:rPr>
        <w:t xml:space="preserve"> Windows XP, 7,0, 8.1; пакет</w:t>
      </w:r>
      <w:r w:rsidR="0062181A" w:rsidRPr="006A0354">
        <w:rPr>
          <w:rFonts w:ascii="Times New Roman" w:hAnsi="Times New Roman"/>
          <w:sz w:val="24"/>
          <w:szCs w:val="24"/>
          <w:lang w:eastAsia="ru-RU"/>
        </w:rPr>
        <w:t>а</w:t>
      </w:r>
      <w:r w:rsidR="00CC47FF" w:rsidRPr="006A0354">
        <w:rPr>
          <w:rFonts w:ascii="Times New Roman" w:hAnsi="Times New Roman"/>
          <w:sz w:val="24"/>
          <w:szCs w:val="24"/>
          <w:lang w:eastAsia="ru-RU"/>
        </w:rPr>
        <w:t xml:space="preserve"> программ Microsoft Office 2013,</w:t>
      </w:r>
      <w:r w:rsidRPr="006A0354">
        <w:rPr>
          <w:rFonts w:ascii="Times New Roman" w:hAnsi="Times New Roman"/>
          <w:sz w:val="24"/>
          <w:szCs w:val="24"/>
          <w:lang w:eastAsia="ru-RU"/>
        </w:rPr>
        <w:t xml:space="preserve"> ан</w:t>
      </w:r>
      <w:r w:rsidR="00CC47FF" w:rsidRPr="006A0354">
        <w:rPr>
          <w:rFonts w:ascii="Times New Roman" w:hAnsi="Times New Roman"/>
          <w:sz w:val="24"/>
          <w:szCs w:val="24"/>
          <w:lang w:eastAsia="ru-RU"/>
        </w:rPr>
        <w:t>тивирусного программного обеспечения</w:t>
      </w:r>
      <w:r w:rsidRPr="006A0354">
        <w:rPr>
          <w:rFonts w:ascii="Times New Roman" w:hAnsi="Times New Roman"/>
          <w:sz w:val="24"/>
          <w:szCs w:val="24"/>
          <w:lang w:eastAsia="ru-RU"/>
        </w:rPr>
        <w:t xml:space="preserve"> eset ENDPOINT ANTIVIRUS</w:t>
      </w:r>
      <w:r w:rsidR="006F49EF" w:rsidRPr="006A0354">
        <w:rPr>
          <w:rFonts w:ascii="Times New Roman" w:hAnsi="Times New Roman"/>
          <w:sz w:val="24"/>
          <w:szCs w:val="24"/>
          <w:lang w:eastAsia="ru-RU"/>
        </w:rPr>
        <w:t>.</w:t>
      </w:r>
    </w:p>
    <w:p w14:paraId="01D515DE" w14:textId="77777777" w:rsidR="00EA5F7B" w:rsidRPr="006A0354" w:rsidRDefault="00EA5F7B" w:rsidP="006A0354">
      <w:pPr>
        <w:spacing w:after="0" w:line="360" w:lineRule="auto"/>
        <w:ind w:firstLine="709"/>
        <w:jc w:val="both"/>
        <w:rPr>
          <w:rFonts w:ascii="Times New Roman" w:hAnsi="Times New Roman"/>
          <w:sz w:val="24"/>
          <w:szCs w:val="24"/>
          <w:lang w:eastAsia="ru-RU"/>
        </w:rPr>
      </w:pPr>
      <w:r w:rsidRPr="006A0354">
        <w:rPr>
          <w:rFonts w:ascii="Times New Roman" w:hAnsi="Times New Roman"/>
          <w:sz w:val="24"/>
          <w:szCs w:val="24"/>
          <w:lang w:eastAsia="ru-RU"/>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66B49753" w14:textId="77777777" w:rsidR="00EA5F7B" w:rsidRPr="006A0354" w:rsidRDefault="00EA5F7B" w:rsidP="006A0354">
      <w:pPr>
        <w:spacing w:after="0" w:line="360" w:lineRule="auto"/>
        <w:ind w:firstLine="709"/>
        <w:jc w:val="both"/>
        <w:rPr>
          <w:rFonts w:ascii="Times New Roman" w:hAnsi="Times New Roman"/>
          <w:sz w:val="24"/>
          <w:szCs w:val="24"/>
          <w:lang w:eastAsia="ru-RU"/>
        </w:rPr>
      </w:pPr>
      <w:r w:rsidRPr="006A0354">
        <w:rPr>
          <w:rFonts w:ascii="Times New Roman" w:hAnsi="Times New Roman"/>
          <w:sz w:val="24"/>
          <w:szCs w:val="24"/>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391E3567" w14:textId="77777777" w:rsidR="00EA5F7B" w:rsidRPr="006A0354" w:rsidRDefault="00EA5F7B" w:rsidP="006A0354">
      <w:pPr>
        <w:spacing w:after="0" w:line="360" w:lineRule="auto"/>
        <w:ind w:firstLine="709"/>
        <w:jc w:val="both"/>
        <w:rPr>
          <w:rFonts w:ascii="Times New Roman" w:hAnsi="Times New Roman"/>
          <w:sz w:val="24"/>
          <w:szCs w:val="24"/>
          <w:lang w:eastAsia="ru-RU"/>
        </w:rPr>
      </w:pPr>
      <w:r w:rsidRPr="006A0354">
        <w:rPr>
          <w:rFonts w:ascii="Times New Roman" w:hAnsi="Times New Roman"/>
          <w:sz w:val="24"/>
          <w:szCs w:val="24"/>
          <w:lang w:eastAsia="ru-RU"/>
        </w:rPr>
        <w:lastRenderedPageBreak/>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56F390A0" w14:textId="77777777" w:rsidR="00EA5F7B" w:rsidRPr="006A0354" w:rsidRDefault="00EA5F7B" w:rsidP="006A0354">
      <w:pPr>
        <w:spacing w:after="0" w:line="360" w:lineRule="auto"/>
        <w:ind w:firstLine="709"/>
        <w:jc w:val="both"/>
        <w:rPr>
          <w:rFonts w:ascii="Times New Roman" w:eastAsia="Times New Roman" w:hAnsi="Times New Roman"/>
          <w:sz w:val="24"/>
          <w:szCs w:val="24"/>
          <w:lang w:eastAsia="ru-RU"/>
        </w:rPr>
      </w:pPr>
      <w:r w:rsidRPr="006A0354">
        <w:rPr>
          <w:rFonts w:ascii="Times New Roman" w:eastAsia="Times New Roman" w:hAnsi="Times New Roman"/>
          <w:sz w:val="24"/>
          <w:szCs w:val="24"/>
          <w:lang w:eastAsia="ru-RU"/>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w:t>
      </w:r>
      <w:r w:rsidR="0062181A" w:rsidRPr="006A0354">
        <w:rPr>
          <w:rFonts w:ascii="Times New Roman" w:eastAsia="Times New Roman" w:hAnsi="Times New Roman"/>
          <w:sz w:val="24"/>
          <w:szCs w:val="24"/>
          <w:lang w:eastAsia="ru-RU"/>
        </w:rPr>
        <w:t>, в изучении учебных дисциплин.</w:t>
      </w:r>
    </w:p>
    <w:p w14:paraId="59002CA8" w14:textId="77777777" w:rsidR="00FC088D" w:rsidRPr="006A0354" w:rsidRDefault="00FC088D" w:rsidP="006A0354">
      <w:pPr>
        <w:tabs>
          <w:tab w:val="left" w:pos="284"/>
        </w:tabs>
        <w:spacing w:before="100" w:beforeAutospacing="1" w:after="100" w:afterAutospacing="1" w:line="360" w:lineRule="auto"/>
        <w:ind w:firstLine="425"/>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8. МАТЕРИАЛЬНО-ТЕХНИЧЕСКОЕ ОБЕСПЕЧЕНИЕ ДИСЦИПЛИНЫ</w:t>
      </w:r>
    </w:p>
    <w:p w14:paraId="76BDFD66" w14:textId="77777777" w:rsidR="00FC088D" w:rsidRPr="006A0354" w:rsidRDefault="00FC088D" w:rsidP="006A0354">
      <w:pPr>
        <w:spacing w:after="0" w:line="360" w:lineRule="auto"/>
        <w:ind w:firstLine="709"/>
        <w:jc w:val="both"/>
        <w:rPr>
          <w:rFonts w:ascii="Times New Roman" w:hAnsi="Times New Roman" w:cs="Times New Roman"/>
          <w:sz w:val="24"/>
          <w:szCs w:val="24"/>
        </w:rPr>
      </w:pPr>
      <w:r w:rsidRPr="006A0354">
        <w:rPr>
          <w:rFonts w:ascii="Times New Roman" w:hAnsi="Times New Roman" w:cs="Times New Roman"/>
          <w:sz w:val="24"/>
          <w:szCs w:val="24"/>
        </w:rPr>
        <w:t xml:space="preserve">Для обеспечения подготовки студента по направлению </w:t>
      </w:r>
      <w:r w:rsidR="00EB484E" w:rsidRPr="006A0354">
        <w:rPr>
          <w:rFonts w:ascii="Times New Roman" w:eastAsia="Times New Roman" w:hAnsi="Times New Roman" w:cs="Times New Roman"/>
          <w:bCs/>
          <w:sz w:val="24"/>
          <w:szCs w:val="24"/>
        </w:rPr>
        <w:t>38</w:t>
      </w:r>
      <w:r w:rsidRPr="006A0354">
        <w:rPr>
          <w:rFonts w:ascii="Times New Roman" w:eastAsia="Times New Roman" w:hAnsi="Times New Roman" w:cs="Times New Roman"/>
          <w:bCs/>
          <w:sz w:val="24"/>
          <w:szCs w:val="24"/>
        </w:rPr>
        <w:t xml:space="preserve">.03.01 </w:t>
      </w:r>
      <w:r w:rsidRPr="006A0354">
        <w:rPr>
          <w:rFonts w:ascii="Times New Roman" w:hAnsi="Times New Roman" w:cs="Times New Roman"/>
          <w:sz w:val="24"/>
          <w:szCs w:val="24"/>
        </w:rPr>
        <w:t xml:space="preserve">- </w:t>
      </w:r>
      <w:r w:rsidR="00EB484E" w:rsidRPr="006A0354">
        <w:rPr>
          <w:rFonts w:ascii="Times New Roman" w:hAnsi="Times New Roman" w:cs="Times New Roman"/>
          <w:sz w:val="24"/>
          <w:szCs w:val="24"/>
        </w:rPr>
        <w:t>«Экономика</w:t>
      </w:r>
      <w:r w:rsidRPr="006A0354">
        <w:rPr>
          <w:rFonts w:ascii="Times New Roman" w:hAnsi="Times New Roman" w:cs="Times New Roman"/>
          <w:sz w:val="24"/>
          <w:szCs w:val="24"/>
        </w:rPr>
        <w:t xml:space="preserve">», в </w:t>
      </w:r>
      <w:r w:rsidRPr="006A0354">
        <w:rPr>
          <w:rFonts w:ascii="Times New Roman" w:eastAsia="Times New Roman" w:hAnsi="Times New Roman" w:cs="Times New Roman"/>
          <w:sz w:val="24"/>
          <w:szCs w:val="24"/>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sidRPr="006A0354">
        <w:rPr>
          <w:rFonts w:ascii="Times New Roman" w:hAnsi="Times New Roman" w:cs="Times New Roman"/>
          <w:sz w:val="24"/>
          <w:szCs w:val="24"/>
        </w:rPr>
        <w:t>создана необходимая материально-техническая база. Спортивное оборудование, спортивные учебные материалы являются частью материально-технического обеспечения дисциплины.</w:t>
      </w:r>
      <w:r w:rsidR="00EB484E" w:rsidRPr="006A0354">
        <w:rPr>
          <w:rFonts w:ascii="Times New Roman" w:hAnsi="Times New Roman" w:cs="Times New Roman"/>
          <w:sz w:val="24"/>
          <w:szCs w:val="24"/>
        </w:rPr>
        <w:t xml:space="preserve"> </w:t>
      </w:r>
      <w:r w:rsidRPr="006A0354">
        <w:rPr>
          <w:rFonts w:ascii="Times New Roman" w:hAnsi="Times New Roman" w:cs="Times New Roman"/>
          <w:sz w:val="24"/>
          <w:szCs w:val="24"/>
        </w:rPr>
        <w:t xml:space="preserve">Обеспечен доступ студентов к различным сетевым источникам информации, включая Интернет, что способствует эффективному получению профессиональных навыков. </w:t>
      </w:r>
    </w:p>
    <w:p w14:paraId="71AF201F" w14:textId="77777777" w:rsidR="00FC088D" w:rsidRPr="006A0354" w:rsidRDefault="00FC088D" w:rsidP="006A0354">
      <w:pPr>
        <w:tabs>
          <w:tab w:val="left" w:pos="426"/>
        </w:tabs>
        <w:suppressAutoHyphens/>
        <w:spacing w:after="0" w:line="360" w:lineRule="auto"/>
        <w:ind w:firstLine="709"/>
        <w:jc w:val="both"/>
        <w:rPr>
          <w:rFonts w:ascii="Times New Roman" w:eastAsia="Calibri" w:hAnsi="Times New Roman" w:cs="Times New Roman"/>
          <w:sz w:val="24"/>
          <w:szCs w:val="24"/>
        </w:rPr>
      </w:pPr>
      <w:r w:rsidRPr="006A0354">
        <w:rPr>
          <w:rFonts w:ascii="Times New Roman" w:eastAsia="Calibri" w:hAnsi="Times New Roman" w:cs="Times New Roman"/>
          <w:sz w:val="24"/>
          <w:szCs w:val="24"/>
        </w:rPr>
        <w:t>Самостоятельная работа студентов заочной формы обучения по дисциплине может быть организована в читальном зале библиотеки</w:t>
      </w:r>
      <w:r w:rsidRPr="006A0354">
        <w:rPr>
          <w:rFonts w:ascii="Times New Roman" w:hAnsi="Times New Roman" w:cs="Times New Roman"/>
          <w:sz w:val="24"/>
          <w:szCs w:val="24"/>
        </w:rPr>
        <w:t xml:space="preserve"> с возможностью выхода в Интернет,</w:t>
      </w:r>
      <w:r w:rsidRPr="006A0354">
        <w:rPr>
          <w:rFonts w:ascii="Times New Roman" w:eastAsia="Calibri" w:hAnsi="Times New Roman" w:cs="Times New Roman"/>
          <w:sz w:val="24"/>
          <w:szCs w:val="24"/>
        </w:rPr>
        <w:t xml:space="preserve"> или кабинете, где может использоваться научная литература, электронные ресурсы, техническое оборудование (офисная техника, компьютеры) ДВФ ВАВТ.</w:t>
      </w:r>
    </w:p>
    <w:p w14:paraId="66703F05" w14:textId="77777777" w:rsidR="00EB484E" w:rsidRPr="006A0354" w:rsidRDefault="00EB484E" w:rsidP="006A0354">
      <w:pPr>
        <w:widowControl w:val="0"/>
        <w:spacing w:after="0" w:line="360" w:lineRule="auto"/>
        <w:ind w:firstLine="425"/>
        <w:jc w:val="both"/>
        <w:rPr>
          <w:rFonts w:ascii="Times New Roman" w:eastAsia="Calibri" w:hAnsi="Times New Roman" w:cs="Times New Roman"/>
          <w:sz w:val="24"/>
          <w:szCs w:val="24"/>
        </w:rPr>
      </w:pPr>
      <w:r w:rsidRPr="006A0354">
        <w:rPr>
          <w:rFonts w:ascii="Times New Roman" w:eastAsia="Calibri" w:hAnsi="Times New Roman" w:cs="Times New Roman"/>
          <w:sz w:val="24"/>
          <w:szCs w:val="24"/>
        </w:rPr>
        <w:t>Имеются специально оборудованные помещения: спортивные залы (каб. 102,каб.103) аудитории, оснащённые видеопроекционным оборудованием для презентаций, средствами звуковоспроизведения (м</w:t>
      </w:r>
      <w:r w:rsidRPr="006A0354">
        <w:rPr>
          <w:rFonts w:ascii="Times New Roman" w:eastAsia="Times New Roman" w:hAnsi="Times New Roman" w:cs="Times New Roman"/>
          <w:sz w:val="24"/>
          <w:szCs w:val="24"/>
          <w:lang w:eastAsia="ru-RU" w:bidi="ru-RU"/>
        </w:rPr>
        <w:t xml:space="preserve">ультимедийным проектором </w:t>
      </w:r>
      <w:r w:rsidRPr="006A0354">
        <w:rPr>
          <w:rFonts w:ascii="Times New Roman" w:eastAsia="Times New Roman" w:hAnsi="Times New Roman" w:cs="Times New Roman"/>
          <w:sz w:val="24"/>
          <w:szCs w:val="24"/>
          <w:lang w:val="en-US" w:eastAsia="ru-RU" w:bidi="ru-RU"/>
        </w:rPr>
        <w:t>BenQ</w:t>
      </w:r>
      <w:r w:rsidR="009B729B" w:rsidRPr="006A0354">
        <w:rPr>
          <w:rFonts w:ascii="Times New Roman" w:eastAsia="Times New Roman" w:hAnsi="Times New Roman" w:cs="Times New Roman"/>
          <w:sz w:val="24"/>
          <w:szCs w:val="24"/>
          <w:lang w:eastAsia="ru-RU" w:bidi="ru-RU"/>
        </w:rPr>
        <w:t>, экраном для проектора</w:t>
      </w:r>
      <w:r w:rsidRPr="006A0354">
        <w:rPr>
          <w:rFonts w:ascii="Times New Roman" w:eastAsia="Times New Roman" w:hAnsi="Times New Roman" w:cs="Times New Roman"/>
          <w:sz w:val="24"/>
          <w:szCs w:val="24"/>
          <w:lang w:eastAsia="ru-RU" w:bidi="ru-RU"/>
        </w:rPr>
        <w:t>)</w:t>
      </w:r>
      <w:r w:rsidRPr="006A0354">
        <w:rPr>
          <w:rFonts w:ascii="Times New Roman" w:eastAsia="Calibri" w:hAnsi="Times New Roman" w:cs="Times New Roman"/>
          <w:sz w:val="24"/>
          <w:szCs w:val="24"/>
        </w:rPr>
        <w:t>.</w:t>
      </w:r>
      <w:r w:rsidRPr="006A0354">
        <w:rPr>
          <w:rFonts w:ascii="Times New Roman" w:hAnsi="Times New Roman" w:cs="Times New Roman"/>
          <w:sz w:val="24"/>
          <w:szCs w:val="24"/>
        </w:rPr>
        <w:t xml:space="preserve"> При необходимости используется</w:t>
      </w:r>
      <w:r w:rsidRPr="006A0354">
        <w:rPr>
          <w:rFonts w:ascii="Times New Roman" w:hAnsi="Times New Roman" w:cs="Times New Roman"/>
          <w:sz w:val="24"/>
          <w:szCs w:val="24"/>
          <w:lang w:eastAsia="ru-RU" w:bidi="ru-RU"/>
        </w:rPr>
        <w:t xml:space="preserve"> </w:t>
      </w:r>
      <w:r w:rsidRPr="006A0354">
        <w:rPr>
          <w:rFonts w:ascii="Times New Roman" w:hAnsi="Times New Roman"/>
          <w:sz w:val="24"/>
          <w:szCs w:val="24"/>
        </w:rPr>
        <w:t>Каб. № 107 – Кабинет для инвалидов и лиц с ограниченными возможностями здоровья.</w:t>
      </w:r>
    </w:p>
    <w:p w14:paraId="7B2E8319" w14:textId="77777777" w:rsidR="00FC088D" w:rsidRPr="006A0354" w:rsidRDefault="00FC088D" w:rsidP="006A0354">
      <w:pPr>
        <w:tabs>
          <w:tab w:val="left" w:pos="426"/>
        </w:tabs>
        <w:suppressAutoHyphens/>
        <w:spacing w:after="0" w:line="360" w:lineRule="auto"/>
        <w:ind w:firstLine="709"/>
        <w:jc w:val="both"/>
        <w:rPr>
          <w:rFonts w:ascii="Times New Roman" w:eastAsia="Calibri" w:hAnsi="Times New Roman" w:cs="Times New Roman"/>
          <w:sz w:val="24"/>
          <w:szCs w:val="24"/>
        </w:rPr>
      </w:pPr>
      <w:r w:rsidRPr="006A0354">
        <w:rPr>
          <w:rFonts w:ascii="Times New Roman" w:eastAsia="Calibri" w:hAnsi="Times New Roman" w:cs="Times New Roman"/>
          <w:sz w:val="24"/>
          <w:szCs w:val="24"/>
        </w:rPr>
        <w:t>Обучение инвалидов и лиц с ограниченными возможностями здоровья осуществляется с применением следующего специального оборудования:</w:t>
      </w:r>
    </w:p>
    <w:p w14:paraId="42683F95" w14:textId="77777777" w:rsidR="00FC088D" w:rsidRPr="006A0354" w:rsidRDefault="00FC088D" w:rsidP="006A0354">
      <w:pPr>
        <w:tabs>
          <w:tab w:val="left" w:pos="426"/>
        </w:tabs>
        <w:suppressAutoHyphens/>
        <w:spacing w:after="0" w:line="360" w:lineRule="auto"/>
        <w:ind w:firstLine="709"/>
        <w:jc w:val="both"/>
        <w:rPr>
          <w:rFonts w:ascii="Times New Roman" w:eastAsia="Calibri" w:hAnsi="Times New Roman" w:cs="Times New Roman"/>
          <w:sz w:val="24"/>
          <w:szCs w:val="24"/>
        </w:rPr>
      </w:pPr>
      <w:r w:rsidRPr="006A0354">
        <w:rPr>
          <w:rFonts w:ascii="Times New Roman" w:eastAsia="Calibri" w:hAnsi="Times New Roman" w:cs="Times New Roman"/>
          <w:sz w:val="24"/>
          <w:szCs w:val="24"/>
        </w:rPr>
        <w:t>а) для лиц с нарушением слуха (акустический усилитель и колонки, мультимедийный проектор);</w:t>
      </w:r>
    </w:p>
    <w:p w14:paraId="345C0761" w14:textId="77777777" w:rsidR="00FC088D" w:rsidRPr="006A0354" w:rsidRDefault="00FC088D" w:rsidP="006A0354">
      <w:pPr>
        <w:tabs>
          <w:tab w:val="left" w:pos="426"/>
        </w:tabs>
        <w:suppressAutoHyphens/>
        <w:spacing w:after="0" w:line="360" w:lineRule="auto"/>
        <w:ind w:firstLine="709"/>
        <w:jc w:val="both"/>
        <w:rPr>
          <w:rFonts w:ascii="Times New Roman" w:eastAsia="Calibri" w:hAnsi="Times New Roman" w:cs="Times New Roman"/>
          <w:sz w:val="24"/>
          <w:szCs w:val="24"/>
        </w:rPr>
      </w:pPr>
      <w:r w:rsidRPr="006A0354">
        <w:rPr>
          <w:rFonts w:ascii="Times New Roman" w:eastAsia="Calibri" w:hAnsi="Times New Roman" w:cs="Times New Roman"/>
          <w:sz w:val="24"/>
          <w:szCs w:val="24"/>
        </w:rPr>
        <w:t>б) для лиц с нарушением зрения (мультимедийный проектор (использование презентаций с укрупненным текстом);</w:t>
      </w:r>
    </w:p>
    <w:p w14:paraId="4993DC52" w14:textId="77777777" w:rsidR="00FC088D" w:rsidRPr="006A0354" w:rsidRDefault="00FC088D" w:rsidP="006A0354">
      <w:pPr>
        <w:tabs>
          <w:tab w:val="left" w:pos="426"/>
        </w:tabs>
        <w:suppressAutoHyphens/>
        <w:spacing w:after="0" w:line="360" w:lineRule="auto"/>
        <w:ind w:firstLine="709"/>
        <w:jc w:val="both"/>
        <w:rPr>
          <w:rFonts w:ascii="Times New Roman" w:eastAsia="Calibri" w:hAnsi="Times New Roman" w:cs="Times New Roman"/>
          <w:sz w:val="24"/>
          <w:szCs w:val="24"/>
        </w:rPr>
      </w:pPr>
      <w:r w:rsidRPr="006A0354">
        <w:rPr>
          <w:rFonts w:ascii="Times New Roman" w:eastAsia="Calibri" w:hAnsi="Times New Roman" w:cs="Times New Roman"/>
          <w:sz w:val="24"/>
          <w:szCs w:val="24"/>
        </w:rPr>
        <w:t>в) для лиц с нарушением опорно-двигательного аппарата (персональные мобильные компьютеры-нетбуки).</w:t>
      </w:r>
    </w:p>
    <w:p w14:paraId="48780596" w14:textId="77777777" w:rsidR="00FC088D" w:rsidRPr="006A0354" w:rsidRDefault="00FC088D" w:rsidP="006A0354">
      <w:pPr>
        <w:pStyle w:val="26"/>
        <w:shd w:val="clear" w:color="auto" w:fill="auto"/>
        <w:spacing w:before="0" w:after="0" w:line="360" w:lineRule="auto"/>
        <w:ind w:firstLine="709"/>
        <w:jc w:val="both"/>
        <w:rPr>
          <w:b w:val="0"/>
          <w:sz w:val="24"/>
          <w:szCs w:val="24"/>
        </w:rPr>
      </w:pPr>
      <w:r w:rsidRPr="006A0354">
        <w:rPr>
          <w:b w:val="0"/>
          <w:sz w:val="24"/>
          <w:szCs w:val="24"/>
        </w:rPr>
        <w:t xml:space="preserve">Для проведения компьютерного тестирования (для лиц с ограниченными </w:t>
      </w:r>
      <w:r w:rsidRPr="006A0354">
        <w:rPr>
          <w:b w:val="0"/>
          <w:sz w:val="24"/>
          <w:szCs w:val="24"/>
        </w:rPr>
        <w:lastRenderedPageBreak/>
        <w:t>возможностями здоровья) несколько занятий могут быть организованы в стационарном компьютерном классе ДВФ ВАВТ.</w:t>
      </w:r>
    </w:p>
    <w:p w14:paraId="3F7B367D" w14:textId="77777777" w:rsidR="00FC088D" w:rsidRPr="006A0354" w:rsidRDefault="00FC088D" w:rsidP="006A0354">
      <w:pPr>
        <w:pStyle w:val="26"/>
        <w:shd w:val="clear" w:color="auto" w:fill="auto"/>
        <w:spacing w:before="0" w:after="0" w:line="360" w:lineRule="auto"/>
        <w:ind w:firstLine="709"/>
        <w:jc w:val="both"/>
        <w:rPr>
          <w:b w:val="0"/>
          <w:sz w:val="24"/>
          <w:szCs w:val="24"/>
        </w:rPr>
      </w:pPr>
    </w:p>
    <w:p w14:paraId="74E641EF" w14:textId="77777777" w:rsidR="00FC088D" w:rsidRPr="006A0354" w:rsidRDefault="00FC088D" w:rsidP="006A0354">
      <w:pPr>
        <w:spacing w:after="0" w:line="36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9. БИБЛИОГРАФИЧЕСКИЙ СПИСОК</w:t>
      </w:r>
    </w:p>
    <w:p w14:paraId="407C5693" w14:textId="77777777" w:rsidR="00FC088D" w:rsidRPr="006A0354" w:rsidRDefault="00FC088D" w:rsidP="006A0354">
      <w:pPr>
        <w:spacing w:after="0" w:line="360" w:lineRule="auto"/>
        <w:jc w:val="center"/>
        <w:rPr>
          <w:rFonts w:ascii="Times New Roman" w:eastAsia="Times New Roman" w:hAnsi="Times New Roman" w:cs="Times New Roman"/>
          <w:bCs/>
          <w:sz w:val="24"/>
          <w:szCs w:val="24"/>
          <w:lang w:eastAsia="ru-RU"/>
        </w:rPr>
      </w:pPr>
      <w:r w:rsidRPr="006A0354">
        <w:rPr>
          <w:rFonts w:ascii="Times New Roman" w:eastAsia="Times New Roman" w:hAnsi="Times New Roman" w:cs="Times New Roman"/>
          <w:bCs/>
          <w:sz w:val="24"/>
          <w:szCs w:val="24"/>
          <w:lang w:eastAsia="ru-RU"/>
        </w:rPr>
        <w:t>Основная литература:</w:t>
      </w:r>
    </w:p>
    <w:p w14:paraId="7D121CD7" w14:textId="77777777" w:rsidR="00FC088D" w:rsidRPr="006A0354" w:rsidRDefault="00FC088D" w:rsidP="006A0354">
      <w:pPr>
        <w:spacing w:after="0" w:line="36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ЭЛЕКТРОННО-БИБЛИОТЕЧНОЙ СИСТЕМЫ (ЭБС)</w:t>
      </w:r>
    </w:p>
    <w:p w14:paraId="3AE96356" w14:textId="77777777" w:rsidR="00FC088D" w:rsidRPr="006A0354" w:rsidRDefault="00FC088D" w:rsidP="006A0354">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адрес: www.</w:t>
      </w:r>
      <w:r w:rsidRPr="006A0354">
        <w:rPr>
          <w:rFonts w:ascii="Times New Roman" w:eastAsia="Calibri" w:hAnsi="Times New Roman" w:cs="Times New Roman"/>
          <w:sz w:val="24"/>
          <w:szCs w:val="24"/>
          <w:lang w:eastAsia="ru-RU"/>
        </w:rPr>
        <w:t xml:space="preserve"> </w:t>
      </w:r>
      <w:r w:rsidRPr="006A0354">
        <w:rPr>
          <w:rFonts w:ascii="Times New Roman" w:eastAsia="Times New Roman" w:hAnsi="Times New Roman" w:cs="Times New Roman"/>
          <w:sz w:val="24"/>
          <w:szCs w:val="24"/>
          <w:lang w:val="en-US" w:eastAsia="ru-RU"/>
        </w:rPr>
        <w:t>z</w:t>
      </w:r>
      <w:r w:rsidRPr="006A0354">
        <w:rPr>
          <w:rFonts w:ascii="Times New Roman" w:eastAsia="Times New Roman" w:hAnsi="Times New Roman" w:cs="Times New Roman"/>
          <w:sz w:val="24"/>
          <w:szCs w:val="24"/>
          <w:lang w:eastAsia="ru-RU"/>
        </w:rPr>
        <w:t>nanium.com</w:t>
      </w:r>
    </w:p>
    <w:tbl>
      <w:tblPr>
        <w:tblpPr w:leftFromText="180" w:rightFromText="180" w:vertAnchor="text" w:horzAnchor="margin" w:tblpXSpec="center" w:tblpY="266"/>
        <w:tblW w:w="10773" w:type="dxa"/>
        <w:tblLayout w:type="fixed"/>
        <w:tblLook w:val="01E0" w:firstRow="1" w:lastRow="1" w:firstColumn="1" w:lastColumn="1" w:noHBand="0" w:noVBand="0"/>
      </w:tblPr>
      <w:tblGrid>
        <w:gridCol w:w="10773"/>
      </w:tblGrid>
      <w:tr w:rsidR="006A0354" w:rsidRPr="006A0354" w14:paraId="6A08ACCD" w14:textId="77777777" w:rsidTr="00C563C0">
        <w:trPr>
          <w:trHeight w:val="144"/>
        </w:trPr>
        <w:tc>
          <w:tcPr>
            <w:tcW w:w="10773" w:type="dxa"/>
          </w:tcPr>
          <w:p w14:paraId="26949E34" w14:textId="77777777" w:rsidR="00FC088D" w:rsidRPr="006A0354" w:rsidRDefault="00FC088D" w:rsidP="006A0354">
            <w:pPr>
              <w:pStyle w:val="af8"/>
              <w:spacing w:line="360" w:lineRule="auto"/>
              <w:ind w:left="601" w:right="600"/>
              <w:jc w:val="both"/>
              <w:rPr>
                <w:rFonts w:ascii="Times New Roman" w:hAnsi="Times New Roman" w:cs="Times New Roman"/>
                <w:sz w:val="24"/>
                <w:szCs w:val="24"/>
              </w:rPr>
            </w:pPr>
            <w:r w:rsidRPr="006A0354">
              <w:rPr>
                <w:rFonts w:ascii="Times New Roman" w:hAnsi="Times New Roman" w:cs="Times New Roman"/>
                <w:sz w:val="24"/>
                <w:szCs w:val="24"/>
              </w:rPr>
              <w:t xml:space="preserve">Каргин, Н. Н. Теоретические основы здоровья человека и его формирования средствами физической культуры и спорта : учебное пособие / Н.Н. Каргин, Ю.А. Лаамарти. — Москва : ИНФРА-М, 2020. — 243 с. — (Высшее образование: Бакалавриат). — DOI 10.12737/1070927. - ISBN 978-5-16-015939-3. - Текст : электронный. - URL: </w:t>
            </w:r>
            <w:hyperlink r:id="rId9" w:history="1">
              <w:r w:rsidRPr="006A0354">
                <w:rPr>
                  <w:rStyle w:val="a4"/>
                  <w:rFonts w:ascii="Times New Roman" w:hAnsi="Times New Roman" w:cs="Times New Roman"/>
                  <w:color w:val="auto"/>
                  <w:sz w:val="24"/>
                  <w:szCs w:val="24"/>
                </w:rPr>
                <w:t>https://znanium.com/catalog/product/1070927</w:t>
              </w:r>
            </w:hyperlink>
          </w:p>
          <w:p w14:paraId="65E3AA49" w14:textId="39C02073" w:rsidR="00FC088D" w:rsidRPr="006A0354" w:rsidRDefault="00FC088D" w:rsidP="006A0354">
            <w:pPr>
              <w:pStyle w:val="af8"/>
              <w:spacing w:line="360" w:lineRule="auto"/>
              <w:ind w:left="601" w:right="600"/>
              <w:jc w:val="both"/>
              <w:rPr>
                <w:rFonts w:ascii="Times New Roman" w:hAnsi="Times New Roman" w:cs="Times New Roman"/>
                <w:sz w:val="24"/>
                <w:szCs w:val="24"/>
              </w:rPr>
            </w:pPr>
            <w:r w:rsidRPr="006A0354">
              <w:rPr>
                <w:rFonts w:ascii="Times New Roman" w:hAnsi="Times New Roman" w:cs="Times New Roman"/>
                <w:sz w:val="24"/>
                <w:szCs w:val="24"/>
              </w:rPr>
              <w:t xml:space="preserve">Каткова, А.М. Физическая культура и спорт : учебное наглядное пособие / А.М. Каткова, А.И. Храмцова. - М. : МПГУ, 2018. - 64 с. - ISBN 978-5-4263-0617-2. - Текст : электронный. - URL: </w:t>
            </w:r>
            <w:hyperlink r:id="rId10" w:history="1">
              <w:r w:rsidRPr="006A0354">
                <w:rPr>
                  <w:rStyle w:val="a4"/>
                  <w:rFonts w:ascii="Times New Roman" w:hAnsi="Times New Roman" w:cs="Times New Roman"/>
                  <w:color w:val="auto"/>
                  <w:sz w:val="24"/>
                  <w:szCs w:val="24"/>
                </w:rPr>
                <w:t>https://znanium.com/catalog/product/1020559</w:t>
              </w:r>
            </w:hyperlink>
          </w:p>
        </w:tc>
      </w:tr>
    </w:tbl>
    <w:p w14:paraId="69DA1F18" w14:textId="77777777" w:rsidR="00FC088D" w:rsidRPr="006A0354" w:rsidRDefault="00FC088D" w:rsidP="006A0354">
      <w:pPr>
        <w:widowControl w:val="0"/>
        <w:autoSpaceDE w:val="0"/>
        <w:autoSpaceDN w:val="0"/>
        <w:adjustRightInd w:val="0"/>
        <w:spacing w:after="0" w:line="360" w:lineRule="auto"/>
        <w:rPr>
          <w:rFonts w:ascii="Times New Roman" w:eastAsia="Times New Roman" w:hAnsi="Times New Roman" w:cs="Times New Roman"/>
          <w:sz w:val="24"/>
          <w:szCs w:val="24"/>
          <w:lang w:eastAsia="ru-RU"/>
        </w:rPr>
      </w:pPr>
    </w:p>
    <w:p w14:paraId="6FE7C7C3" w14:textId="77777777" w:rsidR="00FC088D" w:rsidRPr="006A0354" w:rsidRDefault="00FC088D" w:rsidP="006A0354">
      <w:pPr>
        <w:spacing w:after="0" w:line="360" w:lineRule="auto"/>
        <w:jc w:val="center"/>
        <w:rPr>
          <w:rFonts w:ascii="Times New Roman" w:hAnsi="Times New Roman" w:cs="Times New Roman"/>
          <w:b/>
          <w:bCs/>
          <w:sz w:val="24"/>
          <w:szCs w:val="24"/>
        </w:rPr>
      </w:pPr>
      <w:r w:rsidRPr="006A0354">
        <w:rPr>
          <w:rFonts w:ascii="Times New Roman" w:hAnsi="Times New Roman" w:cs="Times New Roman"/>
          <w:b/>
          <w:bCs/>
          <w:sz w:val="24"/>
          <w:szCs w:val="24"/>
        </w:rPr>
        <w:t>Дополнительная литература</w:t>
      </w:r>
    </w:p>
    <w:p w14:paraId="29E78132" w14:textId="77777777" w:rsidR="00FC088D" w:rsidRPr="006A0354" w:rsidRDefault="00FC088D" w:rsidP="006A0354">
      <w:pPr>
        <w:pStyle w:val="af2"/>
        <w:spacing w:line="360" w:lineRule="auto"/>
        <w:ind w:left="0"/>
        <w:jc w:val="center"/>
        <w:rPr>
          <w:rFonts w:eastAsia="Times New Roman"/>
          <w:bCs/>
        </w:rPr>
      </w:pPr>
      <w:r w:rsidRPr="006A0354">
        <w:rPr>
          <w:rFonts w:eastAsia="Times New Roman"/>
        </w:rPr>
        <w:t>ЭЛЕКТРОННО-БИБЛИОТЕЧНОЙ СИСТЕМЫ (ЭБС)</w:t>
      </w:r>
    </w:p>
    <w:p w14:paraId="315430A9" w14:textId="77777777" w:rsidR="00FC088D" w:rsidRPr="006A0354" w:rsidRDefault="00FC088D" w:rsidP="006A0354">
      <w:pPr>
        <w:pStyle w:val="af2"/>
        <w:spacing w:line="360" w:lineRule="auto"/>
        <w:ind w:left="0"/>
        <w:jc w:val="center"/>
        <w:rPr>
          <w:rFonts w:eastAsia="Times New Roman"/>
          <w:bCs/>
        </w:rPr>
      </w:pPr>
      <w:r w:rsidRPr="006A0354">
        <w:rPr>
          <w:rFonts w:eastAsia="Times New Roman"/>
        </w:rPr>
        <w:t>адрес: www.</w:t>
      </w:r>
      <w:r w:rsidRPr="006A0354">
        <w:t xml:space="preserve"> </w:t>
      </w:r>
      <w:r w:rsidRPr="006A0354">
        <w:rPr>
          <w:rFonts w:eastAsia="Times New Roman"/>
          <w:lang w:val="en-US"/>
        </w:rPr>
        <w:t>z</w:t>
      </w:r>
      <w:r w:rsidRPr="006A0354">
        <w:rPr>
          <w:rFonts w:eastAsia="Times New Roman"/>
        </w:rPr>
        <w:t>nanium.com</w:t>
      </w:r>
    </w:p>
    <w:tbl>
      <w:tblPr>
        <w:tblpPr w:leftFromText="180" w:rightFromText="180" w:vertAnchor="text" w:horzAnchor="margin" w:tblpXSpec="center" w:tblpY="338"/>
        <w:tblW w:w="10773" w:type="dxa"/>
        <w:tblLayout w:type="fixed"/>
        <w:tblLook w:val="01E0" w:firstRow="1" w:lastRow="1" w:firstColumn="1" w:lastColumn="1" w:noHBand="0" w:noVBand="0"/>
      </w:tblPr>
      <w:tblGrid>
        <w:gridCol w:w="10773"/>
      </w:tblGrid>
      <w:tr w:rsidR="006A0354" w:rsidRPr="006A0354" w14:paraId="12C3E0DD" w14:textId="77777777" w:rsidTr="00C563C0">
        <w:trPr>
          <w:trHeight w:val="144"/>
        </w:trPr>
        <w:tc>
          <w:tcPr>
            <w:tcW w:w="10773" w:type="dxa"/>
            <w:vAlign w:val="center"/>
          </w:tcPr>
          <w:p w14:paraId="05DB808A" w14:textId="77777777" w:rsidR="00FC088D" w:rsidRPr="006A0354" w:rsidRDefault="00FC088D" w:rsidP="006A0354">
            <w:pPr>
              <w:pStyle w:val="af8"/>
              <w:spacing w:line="360" w:lineRule="auto"/>
              <w:ind w:left="601" w:right="600"/>
              <w:jc w:val="both"/>
              <w:rPr>
                <w:rFonts w:ascii="Times New Roman" w:hAnsi="Times New Roman" w:cs="Times New Roman"/>
                <w:sz w:val="24"/>
                <w:szCs w:val="24"/>
              </w:rPr>
            </w:pPr>
            <w:r w:rsidRPr="006A0354">
              <w:rPr>
                <w:rFonts w:ascii="Times New Roman" w:hAnsi="Times New Roman" w:cs="Times New Roman"/>
                <w:sz w:val="24"/>
                <w:szCs w:val="24"/>
              </w:rPr>
              <w:t xml:space="preserve">Барчуков Игорь Сергеевич Физическая культура и физическая подготовка: Учебник / Барчуков И.С., Назаров Ю.Н., Егоров С.С.; Под ред. Кикоть В.Я. - М.:ЮНИТИ-ДАНА, 2015. - 431 с.: Режим доступа: </w:t>
            </w:r>
            <w:hyperlink r:id="rId11" w:history="1">
              <w:r w:rsidRPr="006A0354">
                <w:rPr>
                  <w:rStyle w:val="a4"/>
                  <w:rFonts w:ascii="Times New Roman" w:hAnsi="Times New Roman" w:cs="Times New Roman"/>
                  <w:color w:val="auto"/>
                  <w:sz w:val="24"/>
                  <w:szCs w:val="24"/>
                </w:rPr>
                <w:t>https://znanium.com/catalog/document?id=341538</w:t>
              </w:r>
            </w:hyperlink>
          </w:p>
          <w:p w14:paraId="50DEEA00" w14:textId="77777777" w:rsidR="00FC088D" w:rsidRPr="006A0354" w:rsidRDefault="00FC088D" w:rsidP="006A0354">
            <w:pPr>
              <w:spacing w:line="360" w:lineRule="auto"/>
              <w:ind w:left="601" w:right="742"/>
              <w:jc w:val="both"/>
              <w:rPr>
                <w:rFonts w:ascii="Times New Roman" w:hAnsi="Times New Roman" w:cs="Times New Roman"/>
                <w:sz w:val="24"/>
                <w:szCs w:val="24"/>
              </w:rPr>
            </w:pPr>
          </w:p>
        </w:tc>
      </w:tr>
    </w:tbl>
    <w:p w14:paraId="7F96301C" w14:textId="77777777" w:rsidR="00FC088D" w:rsidRPr="006A0354" w:rsidRDefault="00FC088D" w:rsidP="006A0354">
      <w:pPr>
        <w:spacing w:after="0" w:line="360" w:lineRule="auto"/>
        <w:jc w:val="both"/>
        <w:rPr>
          <w:rFonts w:ascii="Times New Roman" w:eastAsia="Times New Roman" w:hAnsi="Times New Roman" w:cs="Times New Roman"/>
          <w:bCs/>
          <w:sz w:val="24"/>
          <w:szCs w:val="24"/>
          <w:lang w:eastAsia="ru-RU"/>
        </w:rPr>
      </w:pPr>
      <w:r w:rsidRPr="006A0354">
        <w:rPr>
          <w:rFonts w:ascii="Times New Roman" w:eastAsia="Times New Roman" w:hAnsi="Times New Roman" w:cs="Times New Roman"/>
          <w:bCs/>
          <w:sz w:val="24"/>
          <w:szCs w:val="24"/>
          <w:lang w:eastAsia="ru-RU"/>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3FC09A5B" w14:textId="77777777" w:rsidR="00F3058D" w:rsidRPr="006A0354" w:rsidRDefault="00F3058D" w:rsidP="006A0354">
      <w:pPr>
        <w:spacing w:after="0" w:line="360" w:lineRule="auto"/>
        <w:jc w:val="center"/>
        <w:rPr>
          <w:rFonts w:ascii="Times New Roman" w:hAnsi="Times New Roman" w:cs="Times New Roman"/>
          <w:b/>
          <w:sz w:val="24"/>
          <w:szCs w:val="24"/>
        </w:rPr>
      </w:pPr>
      <w:r w:rsidRPr="006A0354">
        <w:rPr>
          <w:rFonts w:ascii="Times New Roman" w:hAnsi="Times New Roman" w:cs="Times New Roman"/>
          <w:b/>
          <w:sz w:val="24"/>
          <w:szCs w:val="24"/>
        </w:rPr>
        <w:t>Профессиональные базы данных и информационные поисковые системы, интернет-ресурсы свободного доступа</w:t>
      </w:r>
    </w:p>
    <w:p w14:paraId="0A26A7F4" w14:textId="77777777" w:rsidR="00D76A3C" w:rsidRPr="006A0354" w:rsidRDefault="00D76A3C" w:rsidP="006A0354">
      <w:pPr>
        <w:pStyle w:val="af2"/>
        <w:numPr>
          <w:ilvl w:val="0"/>
          <w:numId w:val="30"/>
        </w:numPr>
        <w:spacing w:line="360" w:lineRule="auto"/>
        <w:ind w:left="0" w:firstLine="0"/>
        <w:jc w:val="both"/>
      </w:pPr>
      <w:r w:rsidRPr="006A0354">
        <w:t xml:space="preserve">Федеральная служба государственной статистики: </w:t>
      </w:r>
      <w:hyperlink r:id="rId12" w:history="1">
        <w:r w:rsidRPr="006A0354">
          <w:rPr>
            <w:rStyle w:val="a4"/>
            <w:color w:val="auto"/>
          </w:rPr>
          <w:t>https://rosstat.gov.ru</w:t>
        </w:r>
      </w:hyperlink>
    </w:p>
    <w:p w14:paraId="0805E1C8" w14:textId="77777777" w:rsidR="00D76A3C" w:rsidRPr="006A0354" w:rsidRDefault="00D76A3C" w:rsidP="006A0354">
      <w:pPr>
        <w:pStyle w:val="af2"/>
        <w:spacing w:line="360" w:lineRule="auto"/>
        <w:ind w:left="0"/>
        <w:jc w:val="both"/>
      </w:pPr>
      <w:r w:rsidRPr="006A0354">
        <w:t xml:space="preserve">- основные статистические данные: </w:t>
      </w:r>
      <w:hyperlink r:id="rId13" w:history="1">
        <w:r w:rsidRPr="006A0354">
          <w:rPr>
            <w:rStyle w:val="a4"/>
            <w:color w:val="auto"/>
          </w:rPr>
          <w:t>https://rosstat.gov.ru/statistic</w:t>
        </w:r>
      </w:hyperlink>
      <w:r w:rsidRPr="006A0354">
        <w:t>;</w:t>
      </w:r>
    </w:p>
    <w:p w14:paraId="64B37A97" w14:textId="77777777" w:rsidR="00D76A3C" w:rsidRPr="006A0354" w:rsidRDefault="00D76A3C" w:rsidP="006A0354">
      <w:pPr>
        <w:pStyle w:val="af2"/>
        <w:spacing w:line="360" w:lineRule="auto"/>
        <w:ind w:left="0"/>
        <w:jc w:val="both"/>
      </w:pPr>
      <w:r w:rsidRPr="006A0354">
        <w:t>- публикации (сборники): https://rosstat.gov.ru/publications-plans</w:t>
      </w:r>
    </w:p>
    <w:p w14:paraId="5472D0E4" w14:textId="77777777" w:rsidR="00D76A3C" w:rsidRPr="006A0354" w:rsidRDefault="00D76A3C" w:rsidP="006A0354">
      <w:pPr>
        <w:pStyle w:val="af2"/>
        <w:numPr>
          <w:ilvl w:val="0"/>
          <w:numId w:val="30"/>
        </w:numPr>
        <w:spacing w:line="360" w:lineRule="auto"/>
        <w:ind w:left="0" w:firstLine="0"/>
        <w:jc w:val="both"/>
      </w:pPr>
      <w:r w:rsidRPr="006A0354">
        <w:t xml:space="preserve">Территориальный орган Федеральной службы государственной статистики по Камчатскому краю </w:t>
      </w:r>
      <w:hyperlink r:id="rId14" w:history="1">
        <w:r w:rsidRPr="006A0354">
          <w:rPr>
            <w:rStyle w:val="a4"/>
            <w:color w:val="auto"/>
          </w:rPr>
          <w:t>https://kamstat.gks.ru/official_publications</w:t>
        </w:r>
      </w:hyperlink>
      <w:r w:rsidRPr="006A0354">
        <w:t xml:space="preserve"> (Статистические сборники </w:t>
      </w:r>
      <w:r w:rsidRPr="006A0354">
        <w:lastRenderedPageBreak/>
        <w:t>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 за семь лет.).</w:t>
      </w:r>
    </w:p>
    <w:p w14:paraId="53C49318" w14:textId="77777777" w:rsidR="00D76A3C" w:rsidRPr="006A0354" w:rsidRDefault="00D76A3C" w:rsidP="006A0354">
      <w:pPr>
        <w:pStyle w:val="af2"/>
        <w:numPr>
          <w:ilvl w:val="0"/>
          <w:numId w:val="30"/>
        </w:numPr>
        <w:tabs>
          <w:tab w:val="left" w:pos="284"/>
        </w:tabs>
        <w:spacing w:line="360" w:lineRule="auto"/>
        <w:ind w:left="0" w:firstLine="0"/>
        <w:jc w:val="both"/>
      </w:pPr>
      <w:r w:rsidRPr="006A0354">
        <w:t xml:space="preserve">Министерство спорта Российской Федерации </w:t>
      </w:r>
      <w:hyperlink r:id="rId15" w:history="1">
        <w:r w:rsidRPr="006A0354">
          <w:rPr>
            <w:rStyle w:val="a4"/>
            <w:color w:val="auto"/>
          </w:rPr>
          <w:t>https://minsport.gov.ru/</w:t>
        </w:r>
      </w:hyperlink>
    </w:p>
    <w:p w14:paraId="374BD882" w14:textId="77777777" w:rsidR="00D76A3C" w:rsidRPr="006A0354" w:rsidRDefault="00D76A3C" w:rsidP="006A0354">
      <w:pPr>
        <w:pStyle w:val="af2"/>
        <w:numPr>
          <w:ilvl w:val="0"/>
          <w:numId w:val="30"/>
        </w:numPr>
        <w:tabs>
          <w:tab w:val="left" w:pos="284"/>
        </w:tabs>
        <w:spacing w:line="360" w:lineRule="auto"/>
        <w:ind w:left="0" w:firstLine="0"/>
        <w:jc w:val="both"/>
      </w:pPr>
      <w:r w:rsidRPr="006A0354">
        <w:t xml:space="preserve">Министерство спорта Камчатского края </w:t>
      </w:r>
      <w:hyperlink r:id="rId16" w:history="1">
        <w:r w:rsidRPr="006A0354">
          <w:rPr>
            <w:rStyle w:val="a4"/>
            <w:color w:val="auto"/>
          </w:rPr>
          <w:t>https://kamgov.ru/minsport</w:t>
        </w:r>
      </w:hyperlink>
    </w:p>
    <w:p w14:paraId="73BDD66E" w14:textId="77777777" w:rsidR="00D76A3C" w:rsidRPr="006A0354" w:rsidRDefault="00D76A3C" w:rsidP="006A0354">
      <w:pPr>
        <w:pStyle w:val="af2"/>
        <w:spacing w:line="360" w:lineRule="auto"/>
        <w:ind w:left="0"/>
        <w:jc w:val="both"/>
      </w:pPr>
      <w:r w:rsidRPr="006A0354">
        <w:t xml:space="preserve">- положения </w:t>
      </w:r>
      <w:hyperlink r:id="rId17" w:history="1">
        <w:r w:rsidRPr="006A0354">
          <w:rPr>
            <w:rStyle w:val="a4"/>
            <w:color w:val="auto"/>
          </w:rPr>
          <w:t>https://www.kamgov.ru/minsport/general_information/status/izmenenia-v-polozenie-spartakiady-molodezi-kamcatskogo-kraa-po-boksu-5415</w:t>
        </w:r>
      </w:hyperlink>
    </w:p>
    <w:p w14:paraId="54D826AE" w14:textId="77777777" w:rsidR="00D76A3C" w:rsidRPr="006A0354" w:rsidRDefault="00D76A3C" w:rsidP="006A0354">
      <w:pPr>
        <w:pStyle w:val="af2"/>
        <w:spacing w:line="360" w:lineRule="auto"/>
        <w:ind w:left="0"/>
        <w:jc w:val="both"/>
      </w:pPr>
      <w:r w:rsidRPr="006A0354">
        <w:t xml:space="preserve">- концепция подготовки спортивного резерва в Камчатском крае до 2025 года </w:t>
      </w:r>
      <w:hyperlink r:id="rId18" w:history="1">
        <w:r w:rsidRPr="006A0354">
          <w:rPr>
            <w:rStyle w:val="a4"/>
            <w:color w:val="auto"/>
          </w:rPr>
          <w:t>https://www.kamgov.ru/minsport/koncepcia-podgotovki-sportivnogo-rezerva-v-kamcatskom-krae-do-2025-goda/koncepcia-podgotovki-sportivnogo-rezerva-v-kamcatskom-krae-do-2025-goda</w:t>
        </w:r>
      </w:hyperlink>
    </w:p>
    <w:p w14:paraId="0350D0A2" w14:textId="77777777" w:rsidR="00D76A3C" w:rsidRPr="006A0354" w:rsidRDefault="00D76A3C"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 xml:space="preserve">7. История Олимпийских игр </w:t>
      </w:r>
      <w:hyperlink r:id="rId19" w:history="1">
        <w:r w:rsidRPr="006A0354">
          <w:rPr>
            <w:rStyle w:val="a4"/>
            <w:rFonts w:ascii="Times New Roman" w:hAnsi="Times New Roman" w:cs="Times New Roman"/>
            <w:color w:val="auto"/>
            <w:sz w:val="24"/>
            <w:szCs w:val="24"/>
          </w:rPr>
          <w:t>https://www.olympichistory.info/</w:t>
        </w:r>
      </w:hyperlink>
    </w:p>
    <w:p w14:paraId="4E608E26" w14:textId="77777777" w:rsidR="00D76A3C" w:rsidRPr="006A0354" w:rsidRDefault="00D76A3C"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 xml:space="preserve">8. Национальная информационная сеть «Спортивная Россия» </w:t>
      </w:r>
      <w:hyperlink r:id="rId20" w:history="1">
        <w:r w:rsidRPr="006A0354">
          <w:rPr>
            <w:rStyle w:val="a4"/>
            <w:rFonts w:ascii="Times New Roman" w:hAnsi="Times New Roman" w:cs="Times New Roman"/>
            <w:color w:val="auto"/>
            <w:sz w:val="24"/>
            <w:szCs w:val="24"/>
          </w:rPr>
          <w:t>https://www.infosport.ru/</w:t>
        </w:r>
      </w:hyperlink>
    </w:p>
    <w:p w14:paraId="693A2398" w14:textId="77777777" w:rsidR="00D76A3C" w:rsidRPr="006A0354" w:rsidRDefault="00D76A3C"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 xml:space="preserve">9. Спорт и право </w:t>
      </w:r>
      <w:hyperlink r:id="rId21" w:history="1">
        <w:r w:rsidRPr="006A0354">
          <w:rPr>
            <w:rStyle w:val="a4"/>
            <w:rFonts w:ascii="Times New Roman" w:hAnsi="Times New Roman" w:cs="Times New Roman"/>
            <w:color w:val="auto"/>
            <w:sz w:val="24"/>
            <w:szCs w:val="24"/>
          </w:rPr>
          <w:t>http://sportfiction.ru/papers/sport-i-pravo/</w:t>
        </w:r>
      </w:hyperlink>
    </w:p>
    <w:p w14:paraId="76745C40" w14:textId="77777777" w:rsidR="00D76A3C" w:rsidRPr="006A0354" w:rsidRDefault="00D76A3C" w:rsidP="006A0354">
      <w:pPr>
        <w:spacing w:after="0" w:line="360" w:lineRule="auto"/>
        <w:jc w:val="both"/>
        <w:rPr>
          <w:rStyle w:val="a4"/>
          <w:rFonts w:ascii="Times New Roman" w:hAnsi="Times New Roman" w:cs="Times New Roman"/>
          <w:color w:val="auto"/>
          <w:sz w:val="24"/>
          <w:szCs w:val="24"/>
        </w:rPr>
      </w:pPr>
      <w:r w:rsidRPr="006A0354">
        <w:rPr>
          <w:rFonts w:ascii="Times New Roman" w:hAnsi="Times New Roman" w:cs="Times New Roman"/>
          <w:sz w:val="24"/>
          <w:szCs w:val="24"/>
        </w:rPr>
        <w:t xml:space="preserve">10. Теория и практика физической культуры </w:t>
      </w:r>
      <w:hyperlink r:id="rId22" w:history="1">
        <w:r w:rsidRPr="006A0354">
          <w:rPr>
            <w:rStyle w:val="a4"/>
            <w:rFonts w:ascii="Times New Roman" w:hAnsi="Times New Roman" w:cs="Times New Roman"/>
            <w:color w:val="auto"/>
            <w:sz w:val="24"/>
            <w:szCs w:val="24"/>
          </w:rPr>
          <w:t>http://teoriya.ru/ru</w:t>
        </w:r>
      </w:hyperlink>
    </w:p>
    <w:p w14:paraId="690401E0" w14:textId="77777777" w:rsidR="00D76A3C" w:rsidRPr="006A0354" w:rsidRDefault="00D76A3C" w:rsidP="006A0354">
      <w:pPr>
        <w:spacing w:after="0" w:line="360" w:lineRule="auto"/>
        <w:jc w:val="both"/>
        <w:rPr>
          <w:rStyle w:val="greenurl1"/>
          <w:rFonts w:ascii="Times New Roman" w:hAnsi="Times New Roman" w:cs="Times New Roman"/>
        </w:rPr>
      </w:pPr>
      <w:r w:rsidRPr="006A0354">
        <w:rPr>
          <w:rStyle w:val="a4"/>
          <w:rFonts w:ascii="Times New Roman" w:hAnsi="Times New Roman" w:cs="Times New Roman"/>
          <w:color w:val="auto"/>
          <w:sz w:val="24"/>
          <w:szCs w:val="24"/>
          <w:u w:val="none"/>
        </w:rPr>
        <w:t>11</w:t>
      </w:r>
      <w:r w:rsidRPr="006A0354">
        <w:rPr>
          <w:rStyle w:val="a4"/>
          <w:rFonts w:ascii="Times New Roman" w:hAnsi="Times New Roman" w:cs="Times New Roman"/>
          <w:color w:val="auto"/>
          <w:sz w:val="24"/>
          <w:szCs w:val="24"/>
        </w:rPr>
        <w:t>.</w:t>
      </w:r>
      <w:r w:rsidRPr="006A0354">
        <w:rPr>
          <w:rFonts w:ascii="Times New Roman" w:hAnsi="Times New Roman" w:cs="Times New Roman"/>
          <w:sz w:val="24"/>
          <w:szCs w:val="24"/>
        </w:rPr>
        <w:t xml:space="preserve"> Информационные системы, ссылки на которые размещены в ЭБС ДВФ ВАВТ </w:t>
      </w:r>
      <w:hyperlink r:id="rId23" w:history="1">
        <w:r w:rsidRPr="006A0354">
          <w:rPr>
            <w:rStyle w:val="a4"/>
            <w:rFonts w:ascii="Times New Roman" w:hAnsi="Times New Roman" w:cs="Times New Roman"/>
            <w:color w:val="auto"/>
            <w:sz w:val="24"/>
          </w:rPr>
          <w:t>http://dvf-vavt.ru/biblioteka1/help_stud/</w:t>
        </w:r>
      </w:hyperlink>
    </w:p>
    <w:p w14:paraId="5AD4EBA4" w14:textId="77777777" w:rsidR="0042565D" w:rsidRPr="006A0354" w:rsidRDefault="0042565D" w:rsidP="006A0354">
      <w:pPr>
        <w:spacing w:after="0" w:line="360" w:lineRule="auto"/>
        <w:jc w:val="both"/>
        <w:rPr>
          <w:rFonts w:ascii="Times New Roman" w:eastAsia="Times New Roman" w:hAnsi="Times New Roman" w:cs="Times New Roman"/>
          <w:bCs/>
          <w:sz w:val="24"/>
          <w:szCs w:val="24"/>
          <w:lang w:eastAsia="ru-RU"/>
        </w:rPr>
      </w:pPr>
    </w:p>
    <w:p w14:paraId="34206984" w14:textId="77777777" w:rsidR="00037773" w:rsidRPr="006A0354" w:rsidRDefault="00037773" w:rsidP="006A0354">
      <w:pPr>
        <w:spacing w:after="0" w:line="360" w:lineRule="auto"/>
        <w:jc w:val="both"/>
        <w:rPr>
          <w:rFonts w:ascii="Times New Roman" w:eastAsia="Times New Roman" w:hAnsi="Times New Roman" w:cs="Times New Roman"/>
          <w:bCs/>
          <w:sz w:val="24"/>
          <w:szCs w:val="24"/>
          <w:lang w:eastAsia="ru-RU"/>
        </w:rPr>
      </w:pPr>
    </w:p>
    <w:p w14:paraId="5A7CAC1E" w14:textId="77777777" w:rsidR="00037773" w:rsidRPr="006A0354" w:rsidRDefault="00037773" w:rsidP="006A0354">
      <w:pPr>
        <w:spacing w:after="0" w:line="360" w:lineRule="auto"/>
        <w:jc w:val="both"/>
        <w:rPr>
          <w:rFonts w:ascii="Times New Roman" w:eastAsia="Times New Roman" w:hAnsi="Times New Roman" w:cs="Times New Roman"/>
          <w:bCs/>
          <w:sz w:val="24"/>
          <w:szCs w:val="24"/>
          <w:lang w:eastAsia="ru-RU"/>
        </w:rPr>
      </w:pPr>
    </w:p>
    <w:p w14:paraId="7BE3D974" w14:textId="77777777" w:rsidR="00037773" w:rsidRPr="006A0354" w:rsidRDefault="00037773" w:rsidP="006A0354">
      <w:pPr>
        <w:spacing w:after="0" w:line="360" w:lineRule="auto"/>
        <w:jc w:val="both"/>
        <w:rPr>
          <w:rFonts w:ascii="Times New Roman" w:eastAsia="Times New Roman" w:hAnsi="Times New Roman" w:cs="Times New Roman"/>
          <w:bCs/>
          <w:sz w:val="24"/>
          <w:szCs w:val="24"/>
          <w:lang w:eastAsia="ru-RU"/>
        </w:rPr>
      </w:pPr>
    </w:p>
    <w:p w14:paraId="6F1A402F" w14:textId="77777777" w:rsidR="00037773" w:rsidRPr="006A0354" w:rsidRDefault="00037773" w:rsidP="006A0354">
      <w:pPr>
        <w:spacing w:after="0" w:line="360" w:lineRule="auto"/>
        <w:jc w:val="both"/>
        <w:rPr>
          <w:rFonts w:ascii="Times New Roman" w:eastAsia="Times New Roman" w:hAnsi="Times New Roman" w:cs="Times New Roman"/>
          <w:bCs/>
          <w:sz w:val="24"/>
          <w:szCs w:val="24"/>
          <w:lang w:eastAsia="ru-RU"/>
        </w:rPr>
      </w:pPr>
    </w:p>
    <w:p w14:paraId="5D1D2D74" w14:textId="06BCD467" w:rsidR="00037773" w:rsidRPr="006A0354" w:rsidRDefault="00037773" w:rsidP="006A0354">
      <w:pPr>
        <w:spacing w:after="0" w:line="360" w:lineRule="auto"/>
        <w:jc w:val="both"/>
        <w:rPr>
          <w:rFonts w:ascii="Times New Roman" w:eastAsia="Times New Roman" w:hAnsi="Times New Roman" w:cs="Times New Roman"/>
          <w:bCs/>
          <w:sz w:val="24"/>
          <w:szCs w:val="24"/>
          <w:lang w:eastAsia="ru-RU"/>
        </w:rPr>
      </w:pPr>
    </w:p>
    <w:p w14:paraId="152D3150" w14:textId="5032145B" w:rsidR="006A0354" w:rsidRPr="006A0354" w:rsidRDefault="006A0354" w:rsidP="006A0354">
      <w:pPr>
        <w:spacing w:after="0" w:line="360" w:lineRule="auto"/>
        <w:jc w:val="both"/>
        <w:rPr>
          <w:rFonts w:ascii="Times New Roman" w:eastAsia="Times New Roman" w:hAnsi="Times New Roman" w:cs="Times New Roman"/>
          <w:bCs/>
          <w:sz w:val="24"/>
          <w:szCs w:val="24"/>
          <w:lang w:eastAsia="ru-RU"/>
        </w:rPr>
      </w:pPr>
    </w:p>
    <w:p w14:paraId="2C43BCA1" w14:textId="2A20A18D" w:rsidR="006A0354" w:rsidRPr="006A0354" w:rsidRDefault="006A0354" w:rsidP="006A0354">
      <w:pPr>
        <w:spacing w:after="0" w:line="360" w:lineRule="auto"/>
        <w:jc w:val="both"/>
        <w:rPr>
          <w:rFonts w:ascii="Times New Roman" w:eastAsia="Times New Roman" w:hAnsi="Times New Roman" w:cs="Times New Roman"/>
          <w:bCs/>
          <w:sz w:val="24"/>
          <w:szCs w:val="24"/>
          <w:lang w:eastAsia="ru-RU"/>
        </w:rPr>
      </w:pPr>
    </w:p>
    <w:p w14:paraId="40E27477" w14:textId="4340EA7F" w:rsidR="006A0354" w:rsidRPr="006A0354" w:rsidRDefault="006A0354" w:rsidP="006A0354">
      <w:pPr>
        <w:spacing w:after="0" w:line="360" w:lineRule="auto"/>
        <w:jc w:val="both"/>
        <w:rPr>
          <w:rFonts w:ascii="Times New Roman" w:eastAsia="Times New Roman" w:hAnsi="Times New Roman" w:cs="Times New Roman"/>
          <w:bCs/>
          <w:sz w:val="24"/>
          <w:szCs w:val="24"/>
          <w:lang w:eastAsia="ru-RU"/>
        </w:rPr>
      </w:pPr>
    </w:p>
    <w:p w14:paraId="2C70DB10" w14:textId="3F30351E" w:rsidR="006A0354" w:rsidRPr="006A0354" w:rsidRDefault="006A0354" w:rsidP="006A0354">
      <w:pPr>
        <w:spacing w:after="0" w:line="360" w:lineRule="auto"/>
        <w:jc w:val="both"/>
        <w:rPr>
          <w:rFonts w:ascii="Times New Roman" w:eastAsia="Times New Roman" w:hAnsi="Times New Roman" w:cs="Times New Roman"/>
          <w:bCs/>
          <w:sz w:val="24"/>
          <w:szCs w:val="24"/>
          <w:lang w:eastAsia="ru-RU"/>
        </w:rPr>
      </w:pPr>
    </w:p>
    <w:p w14:paraId="3772A4AE" w14:textId="79B33620" w:rsidR="006A0354" w:rsidRPr="006A0354" w:rsidRDefault="006A0354" w:rsidP="006A0354">
      <w:pPr>
        <w:spacing w:after="0" w:line="360" w:lineRule="auto"/>
        <w:jc w:val="both"/>
        <w:rPr>
          <w:rFonts w:ascii="Times New Roman" w:eastAsia="Times New Roman" w:hAnsi="Times New Roman" w:cs="Times New Roman"/>
          <w:bCs/>
          <w:sz w:val="24"/>
          <w:szCs w:val="24"/>
          <w:lang w:eastAsia="ru-RU"/>
        </w:rPr>
      </w:pPr>
    </w:p>
    <w:p w14:paraId="6B305DD6" w14:textId="601A965C" w:rsidR="006A0354" w:rsidRPr="006A0354" w:rsidRDefault="006A0354" w:rsidP="006A0354">
      <w:pPr>
        <w:spacing w:after="0" w:line="360" w:lineRule="auto"/>
        <w:jc w:val="both"/>
        <w:rPr>
          <w:rFonts w:ascii="Times New Roman" w:eastAsia="Times New Roman" w:hAnsi="Times New Roman" w:cs="Times New Roman"/>
          <w:bCs/>
          <w:sz w:val="24"/>
          <w:szCs w:val="24"/>
          <w:lang w:eastAsia="ru-RU"/>
        </w:rPr>
      </w:pPr>
    </w:p>
    <w:p w14:paraId="77072A8D" w14:textId="36744802" w:rsidR="006A0354" w:rsidRPr="006A0354" w:rsidRDefault="006A0354" w:rsidP="006A0354">
      <w:pPr>
        <w:spacing w:after="0" w:line="360" w:lineRule="auto"/>
        <w:jc w:val="both"/>
        <w:rPr>
          <w:rFonts w:ascii="Times New Roman" w:eastAsia="Times New Roman" w:hAnsi="Times New Roman" w:cs="Times New Roman"/>
          <w:bCs/>
          <w:sz w:val="24"/>
          <w:szCs w:val="24"/>
          <w:lang w:eastAsia="ru-RU"/>
        </w:rPr>
      </w:pPr>
    </w:p>
    <w:p w14:paraId="25FB56CF" w14:textId="27D827F2" w:rsidR="006A0354" w:rsidRPr="006A0354" w:rsidRDefault="006A0354" w:rsidP="006A0354">
      <w:pPr>
        <w:spacing w:after="0" w:line="360" w:lineRule="auto"/>
        <w:jc w:val="both"/>
        <w:rPr>
          <w:rFonts w:ascii="Times New Roman" w:eastAsia="Times New Roman" w:hAnsi="Times New Roman" w:cs="Times New Roman"/>
          <w:bCs/>
          <w:sz w:val="24"/>
          <w:szCs w:val="24"/>
          <w:lang w:eastAsia="ru-RU"/>
        </w:rPr>
      </w:pPr>
    </w:p>
    <w:p w14:paraId="2A814888" w14:textId="1C1BDE87" w:rsidR="006A0354" w:rsidRPr="006A0354" w:rsidRDefault="006A0354" w:rsidP="006A0354">
      <w:pPr>
        <w:spacing w:after="0" w:line="360" w:lineRule="auto"/>
        <w:jc w:val="both"/>
        <w:rPr>
          <w:rFonts w:ascii="Times New Roman" w:eastAsia="Times New Roman" w:hAnsi="Times New Roman" w:cs="Times New Roman"/>
          <w:bCs/>
          <w:sz w:val="24"/>
          <w:szCs w:val="24"/>
          <w:lang w:eastAsia="ru-RU"/>
        </w:rPr>
      </w:pPr>
    </w:p>
    <w:p w14:paraId="74349291" w14:textId="77777777" w:rsidR="006A0354" w:rsidRPr="006A0354" w:rsidRDefault="006A0354" w:rsidP="006A0354">
      <w:pPr>
        <w:spacing w:after="0" w:line="360" w:lineRule="auto"/>
        <w:jc w:val="both"/>
        <w:rPr>
          <w:rFonts w:ascii="Times New Roman" w:eastAsia="Times New Roman" w:hAnsi="Times New Roman" w:cs="Times New Roman"/>
          <w:bCs/>
          <w:sz w:val="24"/>
          <w:szCs w:val="24"/>
          <w:lang w:eastAsia="ru-RU"/>
        </w:rPr>
      </w:pPr>
    </w:p>
    <w:p w14:paraId="3560D735" w14:textId="4CF2EADE" w:rsidR="000D7ED1" w:rsidRPr="006A0354" w:rsidRDefault="006A0354" w:rsidP="006A0354">
      <w:pPr>
        <w:spacing w:after="0" w:line="240" w:lineRule="auto"/>
        <w:jc w:val="center"/>
        <w:rPr>
          <w:rFonts w:ascii="Times New Roman" w:eastAsia="Times New Roman" w:hAnsi="Times New Roman" w:cs="Times New Roman"/>
          <w:sz w:val="28"/>
          <w:szCs w:val="28"/>
          <w:lang w:eastAsia="ru-RU"/>
        </w:rPr>
      </w:pPr>
      <w:r w:rsidRPr="006A0354">
        <w:rPr>
          <w:noProof/>
          <w:lang w:eastAsia="ru-RU"/>
        </w:rPr>
        <w:lastRenderedPageBreak/>
        <w:drawing>
          <wp:anchor distT="0" distB="0" distL="114300" distR="114300" simplePos="0" relativeHeight="251666944" behindDoc="0" locked="0" layoutInCell="1" allowOverlap="1" wp14:anchorId="7250971C" wp14:editId="229D798D">
            <wp:simplePos x="0" y="0"/>
            <wp:positionH relativeFrom="margin">
              <wp:posOffset>-873457</wp:posOffset>
            </wp:positionH>
            <wp:positionV relativeFrom="margin">
              <wp:posOffset>-13648</wp:posOffset>
            </wp:positionV>
            <wp:extent cx="847725" cy="781050"/>
            <wp:effectExtent l="0" t="0" r="9525"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847725" cy="781050"/>
                    </a:xfrm>
                    <a:prstGeom prst="rect">
                      <a:avLst/>
                    </a:prstGeom>
                    <a:noFill/>
                  </pic:spPr>
                </pic:pic>
              </a:graphicData>
            </a:graphic>
          </wp:anchor>
        </w:drawing>
      </w:r>
      <w:r w:rsidRPr="006A0354">
        <w:rPr>
          <w:rFonts w:ascii="Times New Roman" w:eastAsia="Times New Roman" w:hAnsi="Times New Roman" w:cs="Times New Roman"/>
          <w:sz w:val="28"/>
          <w:szCs w:val="28"/>
          <w:lang w:eastAsia="ru-RU"/>
        </w:rPr>
        <w:t xml:space="preserve"> </w:t>
      </w:r>
      <w:r w:rsidR="000D7ED1" w:rsidRPr="006A0354">
        <w:rPr>
          <w:rFonts w:ascii="Times New Roman" w:eastAsia="Times New Roman" w:hAnsi="Times New Roman" w:cs="Times New Roman"/>
          <w:sz w:val="28"/>
          <w:szCs w:val="28"/>
          <w:lang w:eastAsia="ru-RU"/>
        </w:rPr>
        <w:t>«Дальневосточный филиал Федерального государственного бюджетного образовательного учреждения высшего образования</w:t>
      </w:r>
    </w:p>
    <w:p w14:paraId="5F2CE3EB" w14:textId="77777777" w:rsidR="000D7ED1" w:rsidRPr="006A0354" w:rsidRDefault="000D7ED1" w:rsidP="006A0354">
      <w:pPr>
        <w:spacing w:after="0" w:line="240" w:lineRule="auto"/>
        <w:jc w:val="center"/>
        <w:rPr>
          <w:rFonts w:ascii="Times New Roman" w:eastAsia="Times New Roman" w:hAnsi="Times New Roman" w:cs="Times New Roman"/>
          <w:sz w:val="28"/>
          <w:szCs w:val="28"/>
          <w:lang w:eastAsia="ru-RU"/>
        </w:rPr>
      </w:pPr>
      <w:r w:rsidRPr="006A0354">
        <w:rPr>
          <w:rFonts w:ascii="Times New Roman" w:eastAsia="Times New Roman" w:hAnsi="Times New Roman" w:cs="Times New Roman"/>
          <w:sz w:val="28"/>
          <w:szCs w:val="28"/>
          <w:lang w:eastAsia="ru-RU"/>
        </w:rPr>
        <w:t>«Всероссийская академия внешней торговли</w:t>
      </w:r>
    </w:p>
    <w:p w14:paraId="58309C24" w14:textId="77777777" w:rsidR="000D7ED1" w:rsidRPr="006A0354" w:rsidRDefault="000D7ED1" w:rsidP="006A0354">
      <w:pPr>
        <w:spacing w:after="0" w:line="240" w:lineRule="auto"/>
        <w:jc w:val="center"/>
        <w:rPr>
          <w:rFonts w:ascii="Times New Roman" w:eastAsia="Times New Roman" w:hAnsi="Times New Roman" w:cs="Times New Roman"/>
          <w:sz w:val="28"/>
          <w:szCs w:val="28"/>
          <w:lang w:eastAsia="ru-RU"/>
        </w:rPr>
      </w:pPr>
      <w:r w:rsidRPr="006A0354">
        <w:rPr>
          <w:rFonts w:ascii="Times New Roman" w:eastAsia="Times New Roman" w:hAnsi="Times New Roman" w:cs="Times New Roman"/>
          <w:sz w:val="28"/>
          <w:szCs w:val="28"/>
          <w:lang w:eastAsia="ru-RU"/>
        </w:rPr>
        <w:t>Министерства экономического развития Российской Федерации»</w:t>
      </w:r>
    </w:p>
    <w:p w14:paraId="5BE2EEE3" w14:textId="77777777" w:rsidR="000D7ED1" w:rsidRPr="006A0354" w:rsidRDefault="000D7ED1" w:rsidP="006A0354">
      <w:pPr>
        <w:spacing w:after="0" w:line="240" w:lineRule="auto"/>
        <w:jc w:val="center"/>
        <w:rPr>
          <w:rFonts w:ascii="Times New Roman" w:eastAsia="Calibri" w:hAnsi="Times New Roman" w:cs="Times New Roman"/>
          <w:sz w:val="28"/>
          <w:szCs w:val="28"/>
          <w:lang w:eastAsia="ru-RU"/>
        </w:rPr>
      </w:pPr>
      <w:r w:rsidRPr="006A0354">
        <w:rPr>
          <w:rFonts w:ascii="Times New Roman" w:hAnsi="Times New Roman" w:cs="Times New Roman"/>
          <w:noProof/>
          <w:sz w:val="28"/>
          <w:szCs w:val="28"/>
          <w:lang w:eastAsia="ru-RU"/>
        </w:rPr>
        <mc:AlternateContent>
          <mc:Choice Requires="wps">
            <w:drawing>
              <wp:anchor distT="0" distB="0" distL="114300" distR="114300" simplePos="0" relativeHeight="251652608" behindDoc="0" locked="0" layoutInCell="1" allowOverlap="1" wp14:anchorId="3AA9A154" wp14:editId="189EDB13">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68238C" id="Прямая соединительная линия 2" o:spid="_x0000_s1026" style="position:absolute;flip:y;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mc:Fallback>
        </mc:AlternateContent>
      </w:r>
    </w:p>
    <w:p w14:paraId="2BF36431" w14:textId="77777777" w:rsidR="000D7ED1" w:rsidRPr="006A0354" w:rsidRDefault="000D7ED1" w:rsidP="006A035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6A0354">
        <w:rPr>
          <w:rFonts w:ascii="Times New Roman" w:eastAsia="Calibri" w:hAnsi="Times New Roman" w:cs="Times New Roman"/>
          <w:b/>
          <w:bCs/>
          <w:caps/>
          <w:sz w:val="28"/>
          <w:szCs w:val="28"/>
          <w:lang w:eastAsia="ru-RU"/>
        </w:rPr>
        <w:t>К</w:t>
      </w:r>
      <w:r w:rsidR="0075304E" w:rsidRPr="006A0354">
        <w:rPr>
          <w:rFonts w:ascii="Times New Roman" w:eastAsia="Calibri" w:hAnsi="Times New Roman" w:cs="Times New Roman"/>
          <w:b/>
          <w:bCs/>
          <w:caps/>
          <w:sz w:val="28"/>
          <w:szCs w:val="28"/>
          <w:lang w:eastAsia="ru-RU"/>
        </w:rPr>
        <w:t xml:space="preserve">АФЕДРА </w:t>
      </w:r>
      <w:r w:rsidR="00E62653" w:rsidRPr="006A0354">
        <w:rPr>
          <w:rFonts w:ascii="Times New Roman" w:eastAsia="Calibri" w:hAnsi="Times New Roman" w:cs="Times New Roman"/>
          <w:b/>
          <w:bCs/>
          <w:caps/>
          <w:sz w:val="28"/>
          <w:szCs w:val="28"/>
          <w:lang w:eastAsia="ru-RU"/>
        </w:rPr>
        <w:t>«</w:t>
      </w:r>
      <w:r w:rsidR="0075304E" w:rsidRPr="006A0354">
        <w:rPr>
          <w:rFonts w:ascii="Times New Roman" w:eastAsia="Calibri" w:hAnsi="Times New Roman" w:cs="Times New Roman"/>
          <w:b/>
          <w:bCs/>
          <w:caps/>
          <w:sz w:val="28"/>
          <w:szCs w:val="28"/>
          <w:lang w:eastAsia="ru-RU"/>
        </w:rPr>
        <w:t>Естественные и социально-гуманитарные</w:t>
      </w:r>
      <w:r w:rsidRPr="006A0354">
        <w:rPr>
          <w:rFonts w:ascii="Times New Roman" w:eastAsia="Calibri" w:hAnsi="Times New Roman" w:cs="Times New Roman"/>
          <w:b/>
          <w:bCs/>
          <w:caps/>
          <w:sz w:val="28"/>
          <w:szCs w:val="28"/>
          <w:lang w:eastAsia="ru-RU"/>
        </w:rPr>
        <w:t xml:space="preserve"> наук</w:t>
      </w:r>
      <w:r w:rsidR="0075304E" w:rsidRPr="006A0354">
        <w:rPr>
          <w:rFonts w:ascii="Times New Roman" w:eastAsia="Calibri" w:hAnsi="Times New Roman" w:cs="Times New Roman"/>
          <w:b/>
          <w:bCs/>
          <w:caps/>
          <w:sz w:val="28"/>
          <w:szCs w:val="28"/>
          <w:lang w:eastAsia="ru-RU"/>
        </w:rPr>
        <w:t>и</w:t>
      </w:r>
      <w:r w:rsidR="00E62653" w:rsidRPr="006A0354">
        <w:rPr>
          <w:rFonts w:ascii="Times New Roman" w:eastAsia="Calibri" w:hAnsi="Times New Roman" w:cs="Times New Roman"/>
          <w:b/>
          <w:bCs/>
          <w:caps/>
          <w:sz w:val="28"/>
          <w:szCs w:val="28"/>
          <w:lang w:eastAsia="ru-RU"/>
        </w:rPr>
        <w:t>»</w:t>
      </w:r>
    </w:p>
    <w:p w14:paraId="33576A97" w14:textId="77777777" w:rsidR="000D7ED1" w:rsidRPr="006A0354" w:rsidRDefault="000D7ED1" w:rsidP="006A035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3BA104F0" w14:textId="77777777" w:rsidR="000D7ED1" w:rsidRPr="006A0354" w:rsidRDefault="000D7ED1" w:rsidP="006A035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2B473C1D" w14:textId="77777777" w:rsidR="000D7ED1" w:rsidRPr="006A0354" w:rsidRDefault="000D7ED1" w:rsidP="006A035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66D9DE9A" w14:textId="77777777" w:rsidR="000D7ED1" w:rsidRPr="006A0354" w:rsidRDefault="000D7ED1" w:rsidP="006A035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4F3DB161" w14:textId="77777777" w:rsidR="000D7ED1" w:rsidRPr="006A0354" w:rsidRDefault="000D7ED1" w:rsidP="006A035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0CCAC49C" w14:textId="77777777" w:rsidR="000D7ED1" w:rsidRPr="006A0354" w:rsidRDefault="000D7ED1" w:rsidP="006A035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59E55D80" w14:textId="77777777" w:rsidR="000D7ED1" w:rsidRPr="006A0354" w:rsidRDefault="000D7ED1" w:rsidP="006A035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4F40E69E" w14:textId="77777777" w:rsidR="000D7ED1" w:rsidRPr="006A0354" w:rsidRDefault="000D7ED1" w:rsidP="006A035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07DC238D" w14:textId="77777777" w:rsidR="000D7ED1" w:rsidRPr="006A0354" w:rsidRDefault="000D7ED1" w:rsidP="006A035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6A0354">
        <w:rPr>
          <w:rFonts w:ascii="Times New Roman" w:eastAsia="Times New Roman" w:hAnsi="Times New Roman" w:cs="Times New Roman"/>
          <w:b/>
          <w:caps/>
          <w:sz w:val="28"/>
          <w:szCs w:val="28"/>
          <w:lang w:eastAsia="ru-RU"/>
        </w:rPr>
        <w:t xml:space="preserve"> ОЦЕНОЧНЫе СРЕДСТВа </w:t>
      </w:r>
    </w:p>
    <w:p w14:paraId="234C9E22" w14:textId="77777777" w:rsidR="000D7ED1" w:rsidRPr="006A0354" w:rsidRDefault="000D7ED1" w:rsidP="006A0354">
      <w:pPr>
        <w:tabs>
          <w:tab w:val="left" w:pos="709"/>
        </w:tabs>
        <w:suppressAutoHyphens/>
        <w:spacing w:after="0" w:line="240" w:lineRule="auto"/>
        <w:jc w:val="center"/>
        <w:rPr>
          <w:rFonts w:ascii="Times New Roman" w:eastAsia="Times New Roman" w:hAnsi="Times New Roman" w:cs="Times New Roman"/>
          <w:b/>
          <w:sz w:val="28"/>
          <w:szCs w:val="28"/>
          <w:lang w:eastAsia="ru-RU"/>
        </w:rPr>
      </w:pPr>
    </w:p>
    <w:p w14:paraId="4D5B43E2" w14:textId="77777777" w:rsidR="000D7ED1" w:rsidRPr="006A0354" w:rsidRDefault="000D7ED1" w:rsidP="006A0354">
      <w:pPr>
        <w:tabs>
          <w:tab w:val="left" w:pos="709"/>
        </w:tabs>
        <w:suppressAutoHyphens/>
        <w:spacing w:after="0" w:line="240" w:lineRule="auto"/>
        <w:jc w:val="center"/>
        <w:rPr>
          <w:rFonts w:ascii="Times New Roman" w:eastAsia="Times New Roman" w:hAnsi="Times New Roman" w:cs="Times New Roman"/>
          <w:b/>
          <w:sz w:val="28"/>
          <w:szCs w:val="28"/>
          <w:lang w:eastAsia="ru-RU"/>
        </w:rPr>
      </w:pPr>
      <w:r w:rsidRPr="006A0354">
        <w:rPr>
          <w:rFonts w:ascii="Times New Roman" w:eastAsia="Times New Roman" w:hAnsi="Times New Roman" w:cs="Times New Roman"/>
          <w:sz w:val="28"/>
          <w:szCs w:val="28"/>
          <w:lang w:eastAsia="ru-RU"/>
        </w:rPr>
        <w:t>по дисциплине</w:t>
      </w:r>
      <w:r w:rsidRPr="006A0354">
        <w:rPr>
          <w:rFonts w:ascii="Times New Roman" w:eastAsia="Times New Roman" w:hAnsi="Times New Roman" w:cs="Times New Roman"/>
          <w:b/>
          <w:sz w:val="28"/>
          <w:szCs w:val="28"/>
          <w:lang w:eastAsia="ru-RU"/>
        </w:rPr>
        <w:t xml:space="preserve"> «</w:t>
      </w:r>
      <w:r w:rsidR="00D317A9" w:rsidRPr="006A0354">
        <w:rPr>
          <w:rFonts w:ascii="Times New Roman" w:eastAsia="Times New Roman" w:hAnsi="Times New Roman" w:cs="Times New Roman"/>
          <w:b/>
          <w:sz w:val="28"/>
          <w:szCs w:val="28"/>
          <w:lang w:eastAsia="ru-RU"/>
        </w:rPr>
        <w:t>Физическая культура и спорт</w:t>
      </w:r>
      <w:r w:rsidRPr="006A0354">
        <w:rPr>
          <w:rFonts w:ascii="Times New Roman" w:eastAsia="Times New Roman" w:hAnsi="Times New Roman" w:cs="Times New Roman"/>
          <w:b/>
          <w:sz w:val="28"/>
          <w:szCs w:val="28"/>
          <w:lang w:eastAsia="ru-RU"/>
        </w:rPr>
        <w:t>»</w:t>
      </w:r>
    </w:p>
    <w:p w14:paraId="41482485" w14:textId="77777777" w:rsidR="003208DC" w:rsidRPr="006A0354" w:rsidRDefault="003208DC" w:rsidP="006A0354">
      <w:pPr>
        <w:spacing w:after="0" w:line="240" w:lineRule="auto"/>
        <w:jc w:val="center"/>
        <w:rPr>
          <w:rFonts w:ascii="Times New Roman" w:eastAsia="Calibri" w:hAnsi="Times New Roman" w:cs="Times New Roman"/>
          <w:sz w:val="28"/>
          <w:szCs w:val="28"/>
          <w:lang w:eastAsia="ru-RU"/>
        </w:rPr>
      </w:pPr>
      <w:r w:rsidRPr="006A0354">
        <w:rPr>
          <w:rFonts w:ascii="Times New Roman" w:eastAsia="Calibri" w:hAnsi="Times New Roman" w:cs="Times New Roman"/>
          <w:sz w:val="28"/>
          <w:szCs w:val="28"/>
          <w:lang w:eastAsia="ru-RU"/>
        </w:rPr>
        <w:t>по направлению подготовки 38.03.01 «Экономика»</w:t>
      </w:r>
    </w:p>
    <w:p w14:paraId="07ADDFFB" w14:textId="77777777" w:rsidR="003208DC" w:rsidRPr="006A0354" w:rsidRDefault="003208DC" w:rsidP="006A0354">
      <w:pPr>
        <w:spacing w:after="0" w:line="240" w:lineRule="auto"/>
        <w:jc w:val="center"/>
        <w:rPr>
          <w:rFonts w:ascii="Arial" w:eastAsia="Times New Roman" w:hAnsi="Arial" w:cs="Arial"/>
          <w:sz w:val="28"/>
          <w:szCs w:val="28"/>
          <w:u w:val="single"/>
          <w:lang w:eastAsia="ru-RU"/>
        </w:rPr>
      </w:pPr>
      <w:r w:rsidRPr="006A0354">
        <w:rPr>
          <w:rFonts w:ascii="Times New Roman" w:eastAsia="Calibri" w:hAnsi="Times New Roman" w:cs="Times New Roman"/>
          <w:sz w:val="28"/>
          <w:szCs w:val="28"/>
          <w:lang w:eastAsia="ru-RU"/>
        </w:rPr>
        <w:t>Направленность (профиль) «</w:t>
      </w:r>
      <w:r w:rsidRPr="006A0354">
        <w:rPr>
          <w:rFonts w:ascii="Times New Roman" w:eastAsia="Times New Roman" w:hAnsi="Times New Roman" w:cs="Times New Roman"/>
          <w:sz w:val="28"/>
          <w:szCs w:val="28"/>
          <w:lang w:eastAsia="ru-RU"/>
        </w:rPr>
        <w:t>Экономика предприятий и организаций»</w:t>
      </w:r>
    </w:p>
    <w:p w14:paraId="3476559C" w14:textId="77777777" w:rsidR="003208DC" w:rsidRPr="006A0354" w:rsidRDefault="003208DC" w:rsidP="006A0354">
      <w:pPr>
        <w:spacing w:after="0" w:line="240" w:lineRule="auto"/>
        <w:jc w:val="center"/>
        <w:rPr>
          <w:rFonts w:ascii="Times New Roman" w:eastAsia="Times New Roman" w:hAnsi="Times New Roman" w:cs="Times New Roman"/>
          <w:i/>
          <w:sz w:val="28"/>
          <w:szCs w:val="28"/>
          <w:lang w:eastAsia="ru-RU"/>
        </w:rPr>
      </w:pPr>
      <w:r w:rsidRPr="006A0354">
        <w:rPr>
          <w:rFonts w:ascii="Times New Roman" w:eastAsia="Times New Roman" w:hAnsi="Times New Roman" w:cs="Times New Roman"/>
          <w:i/>
          <w:sz w:val="28"/>
          <w:szCs w:val="28"/>
          <w:lang w:eastAsia="ru-RU"/>
        </w:rPr>
        <w:t>уровень бакалавриата</w:t>
      </w:r>
    </w:p>
    <w:p w14:paraId="3ABF08B4" w14:textId="40FD8050" w:rsidR="003208DC" w:rsidRPr="006A0354" w:rsidRDefault="006A0354" w:rsidP="006A0354">
      <w:pPr>
        <w:suppressAutoHyphens/>
        <w:spacing w:after="0" w:line="240" w:lineRule="auto"/>
        <w:jc w:val="center"/>
        <w:rPr>
          <w:rFonts w:ascii="Times New Roman" w:eastAsia="Calibri" w:hAnsi="Times New Roman" w:cs="Times New Roman"/>
          <w:sz w:val="28"/>
          <w:szCs w:val="28"/>
          <w:lang w:eastAsia="ru-RU"/>
        </w:rPr>
      </w:pPr>
      <w:r w:rsidRPr="006A0354">
        <w:rPr>
          <w:rFonts w:ascii="Times New Roman" w:eastAsia="Calibri" w:hAnsi="Times New Roman" w:cs="Times New Roman"/>
          <w:i/>
          <w:sz w:val="28"/>
          <w:szCs w:val="28"/>
          <w:lang w:eastAsia="ru-RU"/>
        </w:rPr>
        <w:t>Обязательная</w:t>
      </w:r>
      <w:r w:rsidR="003208DC" w:rsidRPr="006A0354">
        <w:rPr>
          <w:rFonts w:ascii="Times New Roman" w:eastAsia="Calibri" w:hAnsi="Times New Roman" w:cs="Times New Roman"/>
          <w:i/>
          <w:sz w:val="28"/>
          <w:szCs w:val="28"/>
          <w:lang w:eastAsia="ru-RU"/>
        </w:rPr>
        <w:t xml:space="preserve"> часть</w:t>
      </w:r>
    </w:p>
    <w:p w14:paraId="4DBDC2B9" w14:textId="6B1F6693" w:rsidR="003208DC" w:rsidRPr="006A0354" w:rsidRDefault="006A0354" w:rsidP="006A0354">
      <w:pPr>
        <w:spacing w:after="0" w:line="240" w:lineRule="auto"/>
        <w:jc w:val="center"/>
        <w:rPr>
          <w:rFonts w:ascii="Times New Roman" w:eastAsia="Times New Roman" w:hAnsi="Times New Roman" w:cs="Times New Roman"/>
          <w:bCs/>
          <w:sz w:val="28"/>
          <w:szCs w:val="28"/>
          <w:lang w:eastAsia="ru-RU"/>
        </w:rPr>
      </w:pPr>
      <w:r w:rsidRPr="006A0354">
        <w:rPr>
          <w:rFonts w:ascii="Times New Roman" w:eastAsia="Times New Roman" w:hAnsi="Times New Roman" w:cs="Times New Roman"/>
          <w:bCs/>
          <w:sz w:val="28"/>
          <w:szCs w:val="28"/>
          <w:lang w:eastAsia="ru-RU"/>
        </w:rPr>
        <w:t>Форма обучения</w:t>
      </w:r>
      <w:r w:rsidR="003208DC" w:rsidRPr="006A0354">
        <w:rPr>
          <w:rFonts w:ascii="Times New Roman" w:eastAsia="Times New Roman" w:hAnsi="Times New Roman" w:cs="Times New Roman"/>
          <w:bCs/>
          <w:sz w:val="28"/>
          <w:szCs w:val="28"/>
          <w:lang w:eastAsia="ru-RU"/>
        </w:rPr>
        <w:t xml:space="preserve"> (очная/ заочная)</w:t>
      </w:r>
    </w:p>
    <w:p w14:paraId="03E40B2D" w14:textId="77777777" w:rsidR="000D7ED1" w:rsidRPr="006A0354" w:rsidRDefault="000D7ED1" w:rsidP="006A035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5E8D7A43" w14:textId="77777777" w:rsidR="000D7ED1" w:rsidRPr="006A0354" w:rsidRDefault="000D7ED1" w:rsidP="006A035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74985007" w14:textId="77777777" w:rsidR="000D7ED1" w:rsidRPr="006A0354" w:rsidRDefault="000D7ED1" w:rsidP="006A035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124307C5" w14:textId="77777777" w:rsidR="000D7ED1" w:rsidRPr="006A0354" w:rsidRDefault="000D7ED1" w:rsidP="006A035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308DC159" w14:textId="77777777" w:rsidR="00FF65CD" w:rsidRPr="006A0354" w:rsidRDefault="00FF65CD" w:rsidP="006A035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493F3053" w14:textId="77777777" w:rsidR="0042565D" w:rsidRPr="006A0354" w:rsidRDefault="0042565D" w:rsidP="006A035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182DB473" w14:textId="77777777" w:rsidR="001676AC" w:rsidRPr="006A0354" w:rsidRDefault="001676AC" w:rsidP="006A035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2C706084" w14:textId="77777777" w:rsidR="0042565D" w:rsidRPr="006A0354" w:rsidRDefault="0042565D" w:rsidP="006A035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6E337F64" w14:textId="77777777" w:rsidR="005E0BCB" w:rsidRPr="006A0354" w:rsidRDefault="005E0BCB" w:rsidP="006A035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48AB1E8E" w14:textId="6212A356" w:rsidR="000D7ED1" w:rsidRPr="006A0354" w:rsidRDefault="000D7ED1" w:rsidP="006A035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0010FA14" w14:textId="2EF24689" w:rsidR="006A0354" w:rsidRPr="006A0354" w:rsidRDefault="006A0354" w:rsidP="006A035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1F88D468" w14:textId="5D2EF460" w:rsidR="006A0354" w:rsidRPr="006A0354" w:rsidRDefault="006A0354" w:rsidP="006A035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6D61F04C" w14:textId="2D648346" w:rsidR="006A0354" w:rsidRPr="006A0354" w:rsidRDefault="006A0354" w:rsidP="006A035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040CEA3A" w14:textId="28070E60" w:rsidR="006A0354" w:rsidRPr="006A0354" w:rsidRDefault="006A0354" w:rsidP="006A035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31BF4F1E" w14:textId="003395BE" w:rsidR="006A0354" w:rsidRPr="006A0354" w:rsidRDefault="006A0354" w:rsidP="006A035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56045CDC" w14:textId="1B8FC08D" w:rsidR="006A0354" w:rsidRPr="006A0354" w:rsidRDefault="006A0354" w:rsidP="006A035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74DA8F9A" w14:textId="274287C7" w:rsidR="006A0354" w:rsidRPr="006A0354" w:rsidRDefault="006A0354" w:rsidP="006A035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3E5F9DE2" w14:textId="67A57EE9" w:rsidR="006A0354" w:rsidRPr="006A0354" w:rsidRDefault="006A0354" w:rsidP="006A035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294DAE02" w14:textId="5F5A7DFE" w:rsidR="006A0354" w:rsidRPr="006A0354" w:rsidRDefault="006A0354" w:rsidP="006A0354">
      <w:pPr>
        <w:tabs>
          <w:tab w:val="left" w:pos="709"/>
        </w:tabs>
        <w:suppressAutoHyphens/>
        <w:spacing w:after="0" w:line="240" w:lineRule="auto"/>
        <w:jc w:val="center"/>
        <w:rPr>
          <w:rFonts w:ascii="Times New Roman" w:eastAsia="Times New Roman" w:hAnsi="Times New Roman" w:cs="Times New Roman"/>
          <w:caps/>
          <w:sz w:val="28"/>
          <w:szCs w:val="28"/>
          <w:lang w:eastAsia="ru-RU"/>
        </w:rPr>
      </w:pPr>
    </w:p>
    <w:p w14:paraId="67C017E8" w14:textId="77777777" w:rsidR="000D7ED1" w:rsidRPr="006A0354" w:rsidRDefault="000D7ED1" w:rsidP="006A035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6A0354">
        <w:rPr>
          <w:rFonts w:ascii="Times New Roman" w:eastAsia="Times New Roman" w:hAnsi="Times New Roman" w:cs="Times New Roman"/>
          <w:b/>
          <w:sz w:val="28"/>
          <w:szCs w:val="28"/>
          <w:lang w:eastAsia="ru-RU"/>
        </w:rPr>
        <w:t>г. Петропавловск-Камчатский</w:t>
      </w:r>
    </w:p>
    <w:p w14:paraId="00EBDA68" w14:textId="58EE8F93" w:rsidR="000D7ED1" w:rsidRPr="006A0354" w:rsidRDefault="006A0354" w:rsidP="006A035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r w:rsidRPr="006A0354">
        <w:rPr>
          <w:rFonts w:ascii="Times New Roman" w:eastAsia="Times New Roman" w:hAnsi="Times New Roman" w:cs="Times New Roman"/>
          <w:b/>
          <w:sz w:val="28"/>
          <w:szCs w:val="28"/>
          <w:lang w:eastAsia="ru-RU"/>
        </w:rPr>
        <w:t>2023 год</w:t>
      </w:r>
    </w:p>
    <w:p w14:paraId="3FF767D4" w14:textId="77777777" w:rsidR="006A0354" w:rsidRPr="006A0354" w:rsidRDefault="006A0354" w:rsidP="006A0354">
      <w:pPr>
        <w:tabs>
          <w:tab w:val="left" w:pos="709"/>
        </w:tabs>
        <w:suppressAutoHyphens/>
        <w:spacing w:after="0" w:line="240" w:lineRule="auto"/>
        <w:jc w:val="center"/>
        <w:rPr>
          <w:rFonts w:ascii="Times New Roman" w:eastAsia="Times New Roman" w:hAnsi="Times New Roman" w:cs="Times New Roman"/>
          <w:b/>
          <w:caps/>
          <w:sz w:val="28"/>
          <w:szCs w:val="28"/>
          <w:lang w:eastAsia="ru-RU"/>
        </w:rPr>
      </w:pPr>
    </w:p>
    <w:p w14:paraId="73267556" w14:textId="1235C2B6" w:rsidR="000D7ED1" w:rsidRPr="006A0354" w:rsidRDefault="000D7ED1" w:rsidP="006A0354">
      <w:pPr>
        <w:pStyle w:val="af2"/>
        <w:numPr>
          <w:ilvl w:val="1"/>
          <w:numId w:val="31"/>
        </w:numPr>
        <w:spacing w:line="360" w:lineRule="auto"/>
        <w:jc w:val="center"/>
        <w:rPr>
          <w:b/>
        </w:rPr>
      </w:pPr>
      <w:r w:rsidRPr="006A0354">
        <w:rPr>
          <w:b/>
        </w:rPr>
        <w:t>ПАСПОРТ</w:t>
      </w:r>
    </w:p>
    <w:p w14:paraId="25704EDE" w14:textId="4F6164C4" w:rsidR="000D7ED1" w:rsidRPr="006A0354" w:rsidRDefault="000D7ED1" w:rsidP="006A0354">
      <w:pPr>
        <w:spacing w:after="0" w:line="360" w:lineRule="auto"/>
        <w:jc w:val="center"/>
        <w:rPr>
          <w:rFonts w:ascii="Times New Roman" w:hAnsi="Times New Roman" w:cs="Times New Roman"/>
          <w:b/>
          <w:sz w:val="24"/>
          <w:szCs w:val="24"/>
        </w:rPr>
      </w:pPr>
      <w:r w:rsidRPr="006A0354">
        <w:rPr>
          <w:rFonts w:ascii="Times New Roman" w:hAnsi="Times New Roman" w:cs="Times New Roman"/>
          <w:b/>
          <w:sz w:val="24"/>
          <w:szCs w:val="24"/>
        </w:rPr>
        <w:t>ОЦЕНОЧНЫХ СРЕДСТВ</w:t>
      </w:r>
    </w:p>
    <w:tbl>
      <w:tblPr>
        <w:tblW w:w="9351" w:type="dxa"/>
        <w:tblLook w:val="04A0" w:firstRow="1" w:lastRow="0" w:firstColumn="1" w:lastColumn="0" w:noHBand="0" w:noVBand="1"/>
      </w:tblPr>
      <w:tblGrid>
        <w:gridCol w:w="704"/>
        <w:gridCol w:w="2410"/>
        <w:gridCol w:w="6237"/>
      </w:tblGrid>
      <w:tr w:rsidR="006A0354" w:rsidRPr="006A0354" w14:paraId="57FFCBAF" w14:textId="77777777" w:rsidTr="00C73CEC">
        <w:tc>
          <w:tcPr>
            <w:tcW w:w="704" w:type="dxa"/>
            <w:tcBorders>
              <w:top w:val="single" w:sz="4" w:space="0" w:color="auto"/>
              <w:left w:val="single" w:sz="4" w:space="0" w:color="auto"/>
              <w:bottom w:val="single" w:sz="4" w:space="0" w:color="auto"/>
              <w:right w:val="single" w:sz="4" w:space="0" w:color="auto"/>
            </w:tcBorders>
            <w:vAlign w:val="center"/>
            <w:hideMark/>
          </w:tcPr>
          <w:p w14:paraId="608E6BF2" w14:textId="77777777" w:rsidR="000D7ED1" w:rsidRPr="006A0354" w:rsidRDefault="000D7ED1" w:rsidP="006A0354">
            <w:pPr>
              <w:spacing w:after="0" w:line="240" w:lineRule="auto"/>
              <w:jc w:val="center"/>
              <w:rPr>
                <w:rFonts w:ascii="Times New Roman" w:hAnsi="Times New Roman" w:cs="Times New Roman"/>
                <w:b/>
                <w:sz w:val="24"/>
                <w:szCs w:val="24"/>
              </w:rPr>
            </w:pPr>
            <w:r w:rsidRPr="006A0354">
              <w:rPr>
                <w:rFonts w:ascii="Times New Roman" w:hAnsi="Times New Roman" w:cs="Times New Roman"/>
                <w:b/>
                <w:sz w:val="24"/>
                <w:szCs w:val="24"/>
              </w:rPr>
              <w:t>№</w:t>
            </w:r>
          </w:p>
          <w:p w14:paraId="52CFFFD3" w14:textId="77777777" w:rsidR="000D7ED1" w:rsidRPr="006A0354" w:rsidRDefault="000D7ED1" w:rsidP="006A0354">
            <w:pPr>
              <w:spacing w:after="0" w:line="240" w:lineRule="auto"/>
              <w:jc w:val="center"/>
              <w:rPr>
                <w:rFonts w:ascii="Times New Roman" w:hAnsi="Times New Roman" w:cs="Times New Roman"/>
                <w:b/>
                <w:sz w:val="24"/>
                <w:szCs w:val="24"/>
              </w:rPr>
            </w:pPr>
            <w:r w:rsidRPr="006A0354">
              <w:rPr>
                <w:rFonts w:ascii="Times New Roman" w:hAnsi="Times New Roman" w:cs="Times New Roman"/>
                <w:b/>
                <w:sz w:val="24"/>
                <w:szCs w:val="24"/>
              </w:rPr>
              <w:t>п/п</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096247C" w14:textId="77777777" w:rsidR="000D7ED1" w:rsidRPr="006A0354" w:rsidRDefault="000D7ED1" w:rsidP="006A0354">
            <w:pPr>
              <w:spacing w:after="0" w:line="240" w:lineRule="auto"/>
              <w:jc w:val="center"/>
              <w:rPr>
                <w:rFonts w:ascii="Times New Roman" w:hAnsi="Times New Roman" w:cs="Times New Roman"/>
                <w:b/>
                <w:sz w:val="24"/>
                <w:szCs w:val="24"/>
              </w:rPr>
            </w:pPr>
            <w:r w:rsidRPr="006A0354">
              <w:rPr>
                <w:rFonts w:ascii="Times New Roman" w:hAnsi="Times New Roman" w:cs="Times New Roman"/>
                <w:b/>
                <w:sz w:val="24"/>
                <w:szCs w:val="24"/>
              </w:rPr>
              <w:t>Контролируемые компетенции</w:t>
            </w:r>
          </w:p>
        </w:tc>
        <w:tc>
          <w:tcPr>
            <w:tcW w:w="6237" w:type="dxa"/>
            <w:tcBorders>
              <w:top w:val="single" w:sz="4" w:space="0" w:color="auto"/>
              <w:left w:val="single" w:sz="4" w:space="0" w:color="auto"/>
              <w:bottom w:val="single" w:sz="4" w:space="0" w:color="auto"/>
              <w:right w:val="single" w:sz="4" w:space="0" w:color="auto"/>
            </w:tcBorders>
            <w:vAlign w:val="center"/>
            <w:hideMark/>
          </w:tcPr>
          <w:p w14:paraId="6B0272ED" w14:textId="77777777" w:rsidR="000D7ED1" w:rsidRPr="006A0354" w:rsidRDefault="000D7ED1" w:rsidP="006A0354">
            <w:pPr>
              <w:spacing w:after="0" w:line="240" w:lineRule="auto"/>
              <w:jc w:val="center"/>
              <w:rPr>
                <w:rFonts w:ascii="Times New Roman" w:hAnsi="Times New Roman" w:cs="Times New Roman"/>
                <w:b/>
                <w:sz w:val="24"/>
                <w:szCs w:val="24"/>
              </w:rPr>
            </w:pPr>
            <w:r w:rsidRPr="006A0354">
              <w:rPr>
                <w:rFonts w:ascii="Times New Roman" w:hAnsi="Times New Roman" w:cs="Times New Roman"/>
                <w:b/>
                <w:sz w:val="24"/>
                <w:szCs w:val="24"/>
              </w:rPr>
              <w:t xml:space="preserve">Оценочные средства </w:t>
            </w:r>
          </w:p>
        </w:tc>
      </w:tr>
      <w:tr w:rsidR="000D7ED1" w:rsidRPr="006A0354" w14:paraId="264E7A4A" w14:textId="77777777" w:rsidTr="00C73CEC">
        <w:tc>
          <w:tcPr>
            <w:tcW w:w="704" w:type="dxa"/>
            <w:tcBorders>
              <w:top w:val="single" w:sz="4" w:space="0" w:color="auto"/>
              <w:left w:val="single" w:sz="4" w:space="0" w:color="auto"/>
              <w:bottom w:val="single" w:sz="4" w:space="0" w:color="auto"/>
              <w:right w:val="single" w:sz="4" w:space="0" w:color="auto"/>
            </w:tcBorders>
            <w:vAlign w:val="center"/>
          </w:tcPr>
          <w:p w14:paraId="0B35CD79" w14:textId="77777777" w:rsidR="000D7ED1" w:rsidRPr="006A0354" w:rsidRDefault="00C73CEC" w:rsidP="006A0354">
            <w:pPr>
              <w:spacing w:after="0" w:line="240" w:lineRule="auto"/>
              <w:jc w:val="center"/>
              <w:rPr>
                <w:rFonts w:ascii="Times New Roman" w:hAnsi="Times New Roman" w:cs="Times New Roman"/>
                <w:sz w:val="24"/>
                <w:szCs w:val="24"/>
              </w:rPr>
            </w:pPr>
            <w:r w:rsidRPr="006A0354">
              <w:rPr>
                <w:rFonts w:ascii="Times New Roman" w:hAnsi="Times New Roman" w:cs="Times New Roman"/>
                <w:sz w:val="24"/>
                <w:szCs w:val="24"/>
              </w:rPr>
              <w:t>1</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A1846B8" w14:textId="15B429E2" w:rsidR="000D7ED1" w:rsidRPr="006A0354" w:rsidRDefault="00832951" w:rsidP="006A0354">
            <w:pPr>
              <w:spacing w:after="0" w:line="240" w:lineRule="auto"/>
              <w:jc w:val="center"/>
              <w:rPr>
                <w:rFonts w:ascii="Times New Roman" w:hAnsi="Times New Roman" w:cs="Times New Roman"/>
                <w:sz w:val="24"/>
                <w:szCs w:val="24"/>
              </w:rPr>
            </w:pPr>
            <w:r w:rsidRPr="006A0354">
              <w:rPr>
                <w:rFonts w:ascii="Times New Roman" w:hAnsi="Times New Roman" w:cs="Times New Roman"/>
                <w:sz w:val="24"/>
                <w:szCs w:val="24"/>
              </w:rPr>
              <w:t>УК-7, ОПК-2</w:t>
            </w:r>
          </w:p>
        </w:tc>
        <w:tc>
          <w:tcPr>
            <w:tcW w:w="6237" w:type="dxa"/>
            <w:tcBorders>
              <w:top w:val="single" w:sz="4" w:space="0" w:color="auto"/>
              <w:left w:val="single" w:sz="4" w:space="0" w:color="auto"/>
              <w:bottom w:val="single" w:sz="4" w:space="0" w:color="auto"/>
              <w:right w:val="single" w:sz="4" w:space="0" w:color="auto"/>
            </w:tcBorders>
            <w:vAlign w:val="center"/>
            <w:hideMark/>
          </w:tcPr>
          <w:p w14:paraId="005DB752" w14:textId="77777777" w:rsidR="000D7ED1" w:rsidRPr="006A0354" w:rsidRDefault="000D7ED1" w:rsidP="006A0354">
            <w:pPr>
              <w:spacing w:after="0" w:line="240" w:lineRule="auto"/>
              <w:rPr>
                <w:rFonts w:ascii="Times New Roman" w:hAnsi="Times New Roman" w:cs="Times New Roman"/>
                <w:sz w:val="24"/>
                <w:szCs w:val="24"/>
              </w:rPr>
            </w:pPr>
            <w:r w:rsidRPr="006A0354">
              <w:rPr>
                <w:rFonts w:ascii="Times New Roman" w:hAnsi="Times New Roman" w:cs="Times New Roman"/>
                <w:sz w:val="24"/>
                <w:szCs w:val="24"/>
              </w:rPr>
              <w:t xml:space="preserve">Реферат, доклад, эссе, тест, </w:t>
            </w:r>
            <w:r w:rsidR="00FF65CD" w:rsidRPr="006A0354">
              <w:rPr>
                <w:rFonts w:ascii="Times New Roman" w:hAnsi="Times New Roman" w:cs="Times New Roman"/>
                <w:sz w:val="24"/>
                <w:szCs w:val="24"/>
              </w:rPr>
              <w:t>конспект</w:t>
            </w:r>
            <w:r w:rsidR="000167BD" w:rsidRPr="006A0354">
              <w:rPr>
                <w:rFonts w:ascii="Times New Roman" w:hAnsi="Times New Roman" w:cs="Times New Roman"/>
                <w:sz w:val="24"/>
                <w:szCs w:val="24"/>
              </w:rPr>
              <w:t xml:space="preserve">, </w:t>
            </w:r>
            <w:r w:rsidR="00FF65CD" w:rsidRPr="006A0354">
              <w:rPr>
                <w:rFonts w:ascii="Times New Roman" w:hAnsi="Times New Roman" w:cs="Times New Roman"/>
                <w:sz w:val="24"/>
                <w:szCs w:val="24"/>
              </w:rPr>
              <w:t>устный ответ</w:t>
            </w:r>
            <w:r w:rsidR="00C73CEC" w:rsidRPr="006A0354">
              <w:rPr>
                <w:rFonts w:ascii="Times New Roman" w:eastAsia="Times New Roman" w:hAnsi="Times New Roman" w:cs="Times New Roman"/>
                <w:sz w:val="24"/>
                <w:szCs w:val="24"/>
                <w:lang w:eastAsia="ru-RU"/>
              </w:rPr>
              <w:t xml:space="preserve">,  </w:t>
            </w:r>
            <w:r w:rsidRPr="006A0354">
              <w:rPr>
                <w:rFonts w:ascii="Times New Roman" w:hAnsi="Times New Roman" w:cs="Times New Roman"/>
                <w:sz w:val="24"/>
                <w:szCs w:val="24"/>
              </w:rPr>
              <w:t>контрольные вопросы, выносимые на зачет</w:t>
            </w:r>
          </w:p>
        </w:tc>
      </w:tr>
    </w:tbl>
    <w:p w14:paraId="2BB636E3" w14:textId="77777777" w:rsidR="000D7ED1" w:rsidRPr="006A0354" w:rsidRDefault="000D7ED1" w:rsidP="006A0354">
      <w:pPr>
        <w:spacing w:after="0" w:line="360" w:lineRule="auto"/>
        <w:jc w:val="center"/>
        <w:rPr>
          <w:rFonts w:ascii="Times New Roman" w:hAnsi="Times New Roman" w:cs="Times New Roman"/>
          <w:b/>
          <w:sz w:val="24"/>
          <w:szCs w:val="24"/>
        </w:rPr>
      </w:pPr>
    </w:p>
    <w:p w14:paraId="086467B4" w14:textId="77777777" w:rsidR="000D7ED1" w:rsidRPr="006A0354" w:rsidRDefault="000D7ED1" w:rsidP="006A0354">
      <w:pPr>
        <w:pStyle w:val="33"/>
        <w:shd w:val="clear" w:color="auto" w:fill="auto"/>
        <w:spacing w:line="360" w:lineRule="auto"/>
        <w:ind w:firstLine="709"/>
        <w:jc w:val="both"/>
        <w:rPr>
          <w:sz w:val="24"/>
          <w:szCs w:val="24"/>
        </w:rPr>
      </w:pPr>
      <w:r w:rsidRPr="006A0354">
        <w:rPr>
          <w:sz w:val="24"/>
          <w:szCs w:val="24"/>
        </w:rPr>
        <w:t>Для студентов с ограниченными возможностями здоровья предусмотрены следующие оценочные средства:</w:t>
      </w:r>
    </w:p>
    <w:tbl>
      <w:tblPr>
        <w:tblW w:w="9315" w:type="dxa"/>
        <w:tblLayout w:type="fixed"/>
        <w:tblLook w:val="04A0" w:firstRow="1" w:lastRow="0" w:firstColumn="1" w:lastColumn="0" w:noHBand="0" w:noVBand="1"/>
      </w:tblPr>
      <w:tblGrid>
        <w:gridCol w:w="562"/>
        <w:gridCol w:w="1700"/>
        <w:gridCol w:w="3970"/>
        <w:gridCol w:w="3083"/>
      </w:tblGrid>
      <w:tr w:rsidR="006A0354" w:rsidRPr="006A0354" w14:paraId="16248B48" w14:textId="77777777" w:rsidTr="00FF65CD">
        <w:tc>
          <w:tcPr>
            <w:tcW w:w="562" w:type="dxa"/>
            <w:tcBorders>
              <w:top w:val="single" w:sz="4" w:space="0" w:color="auto"/>
              <w:left w:val="single" w:sz="4" w:space="0" w:color="auto"/>
              <w:bottom w:val="single" w:sz="4" w:space="0" w:color="auto"/>
              <w:right w:val="single" w:sz="4" w:space="0" w:color="auto"/>
            </w:tcBorders>
            <w:vAlign w:val="center"/>
            <w:hideMark/>
          </w:tcPr>
          <w:p w14:paraId="0EEB1193" w14:textId="77777777" w:rsidR="000D7ED1" w:rsidRPr="006A0354" w:rsidRDefault="000D7ED1" w:rsidP="006A0354">
            <w:pPr>
              <w:spacing w:after="0" w:line="240" w:lineRule="auto"/>
              <w:jc w:val="center"/>
              <w:rPr>
                <w:rFonts w:ascii="Times New Roman" w:hAnsi="Times New Roman" w:cs="Times New Roman"/>
                <w:b/>
                <w:sz w:val="24"/>
                <w:szCs w:val="24"/>
              </w:rPr>
            </w:pPr>
            <w:r w:rsidRPr="006A0354">
              <w:rPr>
                <w:rFonts w:ascii="Times New Roman" w:hAnsi="Times New Roman" w:cs="Times New Roman"/>
                <w:b/>
                <w:sz w:val="24"/>
                <w:szCs w:val="24"/>
              </w:rPr>
              <w:t>№</w:t>
            </w:r>
          </w:p>
          <w:p w14:paraId="6B0DFC2E" w14:textId="77777777" w:rsidR="000D7ED1" w:rsidRPr="006A0354" w:rsidRDefault="000D7ED1" w:rsidP="006A0354">
            <w:pPr>
              <w:spacing w:after="0" w:line="240" w:lineRule="auto"/>
              <w:jc w:val="center"/>
              <w:rPr>
                <w:rFonts w:ascii="Times New Roman" w:hAnsi="Times New Roman" w:cs="Times New Roman"/>
                <w:b/>
                <w:sz w:val="24"/>
                <w:szCs w:val="24"/>
              </w:rPr>
            </w:pPr>
            <w:r w:rsidRPr="006A0354">
              <w:rPr>
                <w:rFonts w:ascii="Times New Roman" w:hAnsi="Times New Roman" w:cs="Times New Roman"/>
                <w:b/>
                <w:sz w:val="24"/>
                <w:szCs w:val="24"/>
              </w:rPr>
              <w:t>п/п</w:t>
            </w:r>
          </w:p>
        </w:tc>
        <w:tc>
          <w:tcPr>
            <w:tcW w:w="1700" w:type="dxa"/>
            <w:tcBorders>
              <w:top w:val="single" w:sz="4" w:space="0" w:color="auto"/>
              <w:left w:val="single" w:sz="4" w:space="0" w:color="auto"/>
              <w:bottom w:val="single" w:sz="4" w:space="0" w:color="auto"/>
              <w:right w:val="single" w:sz="4" w:space="0" w:color="auto"/>
            </w:tcBorders>
            <w:vAlign w:val="center"/>
            <w:hideMark/>
          </w:tcPr>
          <w:p w14:paraId="1290715E" w14:textId="77777777" w:rsidR="000D7ED1" w:rsidRPr="006A0354" w:rsidRDefault="000D7ED1" w:rsidP="006A0354">
            <w:pPr>
              <w:pStyle w:val="26"/>
              <w:shd w:val="clear" w:color="auto" w:fill="auto"/>
              <w:spacing w:before="0" w:after="0" w:line="240" w:lineRule="auto"/>
              <w:rPr>
                <w:b w:val="0"/>
                <w:i/>
                <w:sz w:val="24"/>
                <w:szCs w:val="24"/>
              </w:rPr>
            </w:pPr>
            <w:r w:rsidRPr="006A0354">
              <w:rPr>
                <w:rStyle w:val="29"/>
                <w:color w:val="auto"/>
              </w:rPr>
              <w:t>Категории студентов</w:t>
            </w:r>
          </w:p>
        </w:tc>
        <w:tc>
          <w:tcPr>
            <w:tcW w:w="3970" w:type="dxa"/>
            <w:tcBorders>
              <w:top w:val="single" w:sz="4" w:space="0" w:color="auto"/>
              <w:left w:val="single" w:sz="4" w:space="0" w:color="auto"/>
              <w:bottom w:val="single" w:sz="4" w:space="0" w:color="auto"/>
              <w:right w:val="single" w:sz="4" w:space="0" w:color="auto"/>
            </w:tcBorders>
            <w:vAlign w:val="center"/>
            <w:hideMark/>
          </w:tcPr>
          <w:p w14:paraId="4A59D1FA" w14:textId="77777777" w:rsidR="000D7ED1" w:rsidRPr="006A0354" w:rsidRDefault="000D7ED1" w:rsidP="006A0354">
            <w:pPr>
              <w:pStyle w:val="26"/>
              <w:shd w:val="clear" w:color="auto" w:fill="auto"/>
              <w:spacing w:before="0" w:after="0" w:line="240" w:lineRule="auto"/>
              <w:rPr>
                <w:b w:val="0"/>
                <w:i/>
                <w:sz w:val="24"/>
                <w:szCs w:val="24"/>
              </w:rPr>
            </w:pPr>
            <w:r w:rsidRPr="006A0354">
              <w:rPr>
                <w:rStyle w:val="29"/>
                <w:color w:val="auto"/>
              </w:rPr>
              <w:t>Виды оценочных средств</w:t>
            </w:r>
          </w:p>
        </w:tc>
        <w:tc>
          <w:tcPr>
            <w:tcW w:w="3083" w:type="dxa"/>
            <w:tcBorders>
              <w:top w:val="single" w:sz="4" w:space="0" w:color="auto"/>
              <w:left w:val="single" w:sz="4" w:space="0" w:color="auto"/>
              <w:bottom w:val="single" w:sz="4" w:space="0" w:color="auto"/>
              <w:right w:val="single" w:sz="4" w:space="0" w:color="auto"/>
            </w:tcBorders>
            <w:vAlign w:val="center"/>
            <w:hideMark/>
          </w:tcPr>
          <w:p w14:paraId="72D951D0" w14:textId="77777777" w:rsidR="000D7ED1" w:rsidRPr="006A0354" w:rsidRDefault="000D7ED1" w:rsidP="006A0354">
            <w:pPr>
              <w:pStyle w:val="26"/>
              <w:shd w:val="clear" w:color="auto" w:fill="auto"/>
              <w:spacing w:before="0" w:after="0" w:line="240" w:lineRule="auto"/>
              <w:rPr>
                <w:b w:val="0"/>
                <w:i/>
                <w:sz w:val="24"/>
                <w:szCs w:val="24"/>
              </w:rPr>
            </w:pPr>
            <w:r w:rsidRPr="006A0354">
              <w:rPr>
                <w:rStyle w:val="29"/>
                <w:color w:val="auto"/>
              </w:rPr>
              <w:t>Форма контроля и оценки результатов обучения</w:t>
            </w:r>
          </w:p>
        </w:tc>
      </w:tr>
      <w:tr w:rsidR="006A0354" w:rsidRPr="006A0354" w14:paraId="755F35AB" w14:textId="77777777" w:rsidTr="00FF65CD">
        <w:tc>
          <w:tcPr>
            <w:tcW w:w="562" w:type="dxa"/>
            <w:tcBorders>
              <w:top w:val="single" w:sz="4" w:space="0" w:color="auto"/>
              <w:left w:val="single" w:sz="4" w:space="0" w:color="auto"/>
              <w:bottom w:val="single" w:sz="4" w:space="0" w:color="auto"/>
              <w:right w:val="single" w:sz="4" w:space="0" w:color="auto"/>
            </w:tcBorders>
            <w:vAlign w:val="center"/>
            <w:hideMark/>
          </w:tcPr>
          <w:p w14:paraId="1300003B" w14:textId="77777777" w:rsidR="000D7ED1" w:rsidRPr="006A0354" w:rsidRDefault="000D7ED1" w:rsidP="006A0354">
            <w:pPr>
              <w:spacing w:after="0" w:line="240" w:lineRule="auto"/>
              <w:jc w:val="center"/>
              <w:rPr>
                <w:rFonts w:ascii="Times New Roman" w:hAnsi="Times New Roman" w:cs="Times New Roman"/>
                <w:sz w:val="24"/>
                <w:szCs w:val="24"/>
              </w:rPr>
            </w:pPr>
            <w:r w:rsidRPr="006A0354">
              <w:rPr>
                <w:rFonts w:ascii="Times New Roman" w:hAnsi="Times New Roman" w:cs="Times New Roman"/>
                <w:sz w:val="24"/>
                <w:szCs w:val="24"/>
              </w:rPr>
              <w:t>1</w:t>
            </w:r>
          </w:p>
        </w:tc>
        <w:tc>
          <w:tcPr>
            <w:tcW w:w="1700" w:type="dxa"/>
            <w:tcBorders>
              <w:top w:val="single" w:sz="4" w:space="0" w:color="auto"/>
              <w:left w:val="single" w:sz="4" w:space="0" w:color="auto"/>
              <w:bottom w:val="single" w:sz="4" w:space="0" w:color="auto"/>
              <w:right w:val="single" w:sz="4" w:space="0" w:color="auto"/>
            </w:tcBorders>
            <w:hideMark/>
          </w:tcPr>
          <w:p w14:paraId="02159E52" w14:textId="77777777" w:rsidR="000D7ED1" w:rsidRPr="006A0354" w:rsidRDefault="000D7ED1" w:rsidP="006A0354">
            <w:pPr>
              <w:pStyle w:val="26"/>
              <w:shd w:val="clear" w:color="auto" w:fill="auto"/>
              <w:spacing w:before="0" w:after="0" w:line="240" w:lineRule="auto"/>
              <w:rPr>
                <w:b w:val="0"/>
                <w:sz w:val="24"/>
                <w:szCs w:val="24"/>
              </w:rPr>
            </w:pPr>
            <w:r w:rsidRPr="006A0354">
              <w:rPr>
                <w:b w:val="0"/>
                <w:sz w:val="24"/>
                <w:szCs w:val="24"/>
              </w:rPr>
              <w:t>С нарушением слуха</w:t>
            </w:r>
          </w:p>
        </w:tc>
        <w:tc>
          <w:tcPr>
            <w:tcW w:w="3970" w:type="dxa"/>
            <w:tcBorders>
              <w:top w:val="single" w:sz="4" w:space="0" w:color="auto"/>
              <w:left w:val="single" w:sz="4" w:space="0" w:color="auto"/>
              <w:bottom w:val="single" w:sz="4" w:space="0" w:color="auto"/>
              <w:right w:val="single" w:sz="4" w:space="0" w:color="auto"/>
            </w:tcBorders>
            <w:vAlign w:val="bottom"/>
            <w:hideMark/>
          </w:tcPr>
          <w:p w14:paraId="12675CD3" w14:textId="77777777" w:rsidR="00FF65CD" w:rsidRPr="006A0354" w:rsidRDefault="000D7ED1" w:rsidP="006A0354">
            <w:pPr>
              <w:pStyle w:val="26"/>
              <w:shd w:val="clear" w:color="auto" w:fill="auto"/>
              <w:spacing w:before="0" w:after="0" w:line="240" w:lineRule="auto"/>
              <w:jc w:val="both"/>
              <w:rPr>
                <w:b w:val="0"/>
                <w:sz w:val="24"/>
                <w:szCs w:val="24"/>
              </w:rPr>
            </w:pPr>
            <w:r w:rsidRPr="006A0354">
              <w:rPr>
                <w:b w:val="0"/>
                <w:sz w:val="24"/>
                <w:szCs w:val="24"/>
              </w:rPr>
              <w:t>Научные статьи, письменные работы, вопросы к зачету, реферат, тест, док</w:t>
            </w:r>
            <w:r w:rsidR="0042565D" w:rsidRPr="006A0354">
              <w:rPr>
                <w:b w:val="0"/>
                <w:sz w:val="24"/>
                <w:szCs w:val="24"/>
              </w:rPr>
              <w:t xml:space="preserve">лад в презентации, эссе, </w:t>
            </w:r>
          </w:p>
        </w:tc>
        <w:tc>
          <w:tcPr>
            <w:tcW w:w="3083" w:type="dxa"/>
            <w:tcBorders>
              <w:top w:val="single" w:sz="4" w:space="0" w:color="auto"/>
              <w:left w:val="single" w:sz="4" w:space="0" w:color="auto"/>
              <w:bottom w:val="single" w:sz="4" w:space="0" w:color="auto"/>
              <w:right w:val="single" w:sz="4" w:space="0" w:color="auto"/>
            </w:tcBorders>
            <w:hideMark/>
          </w:tcPr>
          <w:p w14:paraId="2260C480" w14:textId="77777777" w:rsidR="000D7ED1" w:rsidRPr="006A0354" w:rsidRDefault="000D7ED1" w:rsidP="006A0354">
            <w:pPr>
              <w:pStyle w:val="26"/>
              <w:shd w:val="clear" w:color="auto" w:fill="auto"/>
              <w:spacing w:before="0" w:after="0" w:line="240" w:lineRule="auto"/>
              <w:rPr>
                <w:b w:val="0"/>
                <w:sz w:val="24"/>
                <w:szCs w:val="24"/>
              </w:rPr>
            </w:pPr>
            <w:r w:rsidRPr="006A0354">
              <w:rPr>
                <w:b w:val="0"/>
                <w:sz w:val="24"/>
                <w:szCs w:val="24"/>
              </w:rPr>
              <w:t>Преимущественно письменная проверка</w:t>
            </w:r>
          </w:p>
        </w:tc>
      </w:tr>
      <w:tr w:rsidR="006A0354" w:rsidRPr="006A0354" w14:paraId="28D21E4B" w14:textId="77777777" w:rsidTr="00FF65CD">
        <w:tc>
          <w:tcPr>
            <w:tcW w:w="562" w:type="dxa"/>
            <w:tcBorders>
              <w:top w:val="single" w:sz="4" w:space="0" w:color="auto"/>
              <w:left w:val="single" w:sz="4" w:space="0" w:color="auto"/>
              <w:bottom w:val="single" w:sz="4" w:space="0" w:color="auto"/>
              <w:right w:val="single" w:sz="4" w:space="0" w:color="auto"/>
            </w:tcBorders>
            <w:vAlign w:val="center"/>
            <w:hideMark/>
          </w:tcPr>
          <w:p w14:paraId="609AD2C9" w14:textId="77777777" w:rsidR="000D7ED1" w:rsidRPr="006A0354" w:rsidRDefault="000D7ED1" w:rsidP="006A0354">
            <w:pPr>
              <w:spacing w:after="0" w:line="240" w:lineRule="auto"/>
              <w:jc w:val="center"/>
              <w:rPr>
                <w:rFonts w:ascii="Times New Roman" w:hAnsi="Times New Roman" w:cs="Times New Roman"/>
                <w:sz w:val="24"/>
                <w:szCs w:val="24"/>
              </w:rPr>
            </w:pPr>
            <w:r w:rsidRPr="006A0354">
              <w:rPr>
                <w:rFonts w:ascii="Times New Roman" w:hAnsi="Times New Roman" w:cs="Times New Roman"/>
                <w:sz w:val="24"/>
                <w:szCs w:val="24"/>
              </w:rPr>
              <w:t>2</w:t>
            </w:r>
          </w:p>
        </w:tc>
        <w:tc>
          <w:tcPr>
            <w:tcW w:w="1700" w:type="dxa"/>
            <w:tcBorders>
              <w:top w:val="single" w:sz="4" w:space="0" w:color="auto"/>
              <w:left w:val="single" w:sz="4" w:space="0" w:color="auto"/>
              <w:bottom w:val="single" w:sz="4" w:space="0" w:color="auto"/>
              <w:right w:val="single" w:sz="4" w:space="0" w:color="auto"/>
            </w:tcBorders>
            <w:hideMark/>
          </w:tcPr>
          <w:p w14:paraId="2E9557FD" w14:textId="77777777" w:rsidR="000D7ED1" w:rsidRPr="006A0354" w:rsidRDefault="000D7ED1" w:rsidP="006A0354">
            <w:pPr>
              <w:pStyle w:val="26"/>
              <w:shd w:val="clear" w:color="auto" w:fill="auto"/>
              <w:spacing w:before="0" w:after="0" w:line="240" w:lineRule="auto"/>
              <w:rPr>
                <w:b w:val="0"/>
                <w:sz w:val="24"/>
                <w:szCs w:val="24"/>
              </w:rPr>
            </w:pPr>
            <w:r w:rsidRPr="006A0354">
              <w:rPr>
                <w:b w:val="0"/>
                <w:sz w:val="24"/>
                <w:szCs w:val="24"/>
              </w:rPr>
              <w:t>С нарушением зрения</w:t>
            </w:r>
          </w:p>
        </w:tc>
        <w:tc>
          <w:tcPr>
            <w:tcW w:w="3970" w:type="dxa"/>
            <w:tcBorders>
              <w:top w:val="single" w:sz="4" w:space="0" w:color="auto"/>
              <w:left w:val="single" w:sz="4" w:space="0" w:color="auto"/>
              <w:bottom w:val="single" w:sz="4" w:space="0" w:color="auto"/>
              <w:right w:val="single" w:sz="4" w:space="0" w:color="auto"/>
            </w:tcBorders>
            <w:vAlign w:val="bottom"/>
            <w:hideMark/>
          </w:tcPr>
          <w:p w14:paraId="43171CC6" w14:textId="2DCB33EC" w:rsidR="000D7ED1" w:rsidRPr="006A0354" w:rsidRDefault="000D7ED1" w:rsidP="006A0354">
            <w:pPr>
              <w:pStyle w:val="26"/>
              <w:shd w:val="clear" w:color="auto" w:fill="auto"/>
              <w:spacing w:before="0" w:after="0" w:line="240" w:lineRule="auto"/>
              <w:jc w:val="both"/>
              <w:rPr>
                <w:b w:val="0"/>
                <w:sz w:val="24"/>
                <w:szCs w:val="24"/>
                <w:lang w:eastAsia="ru-RU"/>
              </w:rPr>
            </w:pPr>
            <w:r w:rsidRPr="006A0354">
              <w:rPr>
                <w:b w:val="0"/>
                <w:sz w:val="24"/>
                <w:szCs w:val="24"/>
              </w:rPr>
              <w:t>устный опрос, контрольные вопросы, выносимые на зачет</w:t>
            </w:r>
          </w:p>
        </w:tc>
        <w:tc>
          <w:tcPr>
            <w:tcW w:w="3083" w:type="dxa"/>
            <w:tcBorders>
              <w:top w:val="single" w:sz="4" w:space="0" w:color="auto"/>
              <w:left w:val="single" w:sz="4" w:space="0" w:color="auto"/>
              <w:bottom w:val="single" w:sz="4" w:space="0" w:color="auto"/>
              <w:right w:val="single" w:sz="4" w:space="0" w:color="auto"/>
            </w:tcBorders>
            <w:hideMark/>
          </w:tcPr>
          <w:p w14:paraId="68B7C313" w14:textId="77777777" w:rsidR="000D7ED1" w:rsidRPr="006A0354" w:rsidRDefault="000D7ED1" w:rsidP="006A0354">
            <w:pPr>
              <w:pStyle w:val="26"/>
              <w:shd w:val="clear" w:color="auto" w:fill="auto"/>
              <w:spacing w:before="0" w:after="0" w:line="240" w:lineRule="auto"/>
              <w:rPr>
                <w:b w:val="0"/>
                <w:sz w:val="24"/>
                <w:szCs w:val="24"/>
              </w:rPr>
            </w:pPr>
            <w:r w:rsidRPr="006A0354">
              <w:rPr>
                <w:b w:val="0"/>
                <w:sz w:val="24"/>
                <w:szCs w:val="24"/>
              </w:rPr>
              <w:t>Преимущественно устная проверка</w:t>
            </w:r>
          </w:p>
          <w:p w14:paraId="6CC3A65D" w14:textId="77777777" w:rsidR="000D7ED1" w:rsidRPr="006A0354" w:rsidRDefault="000D7ED1" w:rsidP="006A0354">
            <w:pPr>
              <w:pStyle w:val="26"/>
              <w:shd w:val="clear" w:color="auto" w:fill="auto"/>
              <w:spacing w:before="0" w:after="0" w:line="240" w:lineRule="auto"/>
              <w:rPr>
                <w:b w:val="0"/>
                <w:sz w:val="24"/>
                <w:szCs w:val="24"/>
              </w:rPr>
            </w:pPr>
            <w:r w:rsidRPr="006A0354">
              <w:rPr>
                <w:b w:val="0"/>
                <w:sz w:val="24"/>
                <w:szCs w:val="24"/>
              </w:rPr>
              <w:t>(индивидуально)</w:t>
            </w:r>
          </w:p>
        </w:tc>
      </w:tr>
      <w:tr w:rsidR="000D7ED1" w:rsidRPr="006A0354" w14:paraId="6D068421" w14:textId="77777777" w:rsidTr="00FF65CD">
        <w:tc>
          <w:tcPr>
            <w:tcW w:w="562" w:type="dxa"/>
            <w:tcBorders>
              <w:top w:val="single" w:sz="4" w:space="0" w:color="auto"/>
              <w:left w:val="single" w:sz="4" w:space="0" w:color="auto"/>
              <w:bottom w:val="single" w:sz="4" w:space="0" w:color="auto"/>
              <w:right w:val="single" w:sz="4" w:space="0" w:color="auto"/>
            </w:tcBorders>
            <w:vAlign w:val="center"/>
            <w:hideMark/>
          </w:tcPr>
          <w:p w14:paraId="1FE0FB4A" w14:textId="77777777" w:rsidR="000D7ED1" w:rsidRPr="006A0354" w:rsidRDefault="000D7ED1" w:rsidP="006A0354">
            <w:pPr>
              <w:spacing w:after="0" w:line="240" w:lineRule="auto"/>
              <w:jc w:val="center"/>
              <w:rPr>
                <w:rFonts w:ascii="Times New Roman" w:hAnsi="Times New Roman" w:cs="Times New Roman"/>
                <w:sz w:val="24"/>
                <w:szCs w:val="24"/>
              </w:rPr>
            </w:pPr>
            <w:r w:rsidRPr="006A0354">
              <w:rPr>
                <w:rFonts w:ascii="Times New Roman" w:hAnsi="Times New Roman" w:cs="Times New Roman"/>
                <w:sz w:val="24"/>
                <w:szCs w:val="24"/>
              </w:rPr>
              <w:t>3</w:t>
            </w:r>
          </w:p>
        </w:tc>
        <w:tc>
          <w:tcPr>
            <w:tcW w:w="1700" w:type="dxa"/>
            <w:tcBorders>
              <w:top w:val="single" w:sz="4" w:space="0" w:color="auto"/>
              <w:left w:val="single" w:sz="4" w:space="0" w:color="auto"/>
              <w:bottom w:val="single" w:sz="4" w:space="0" w:color="auto"/>
              <w:right w:val="single" w:sz="4" w:space="0" w:color="auto"/>
            </w:tcBorders>
            <w:hideMark/>
          </w:tcPr>
          <w:p w14:paraId="151509C5" w14:textId="77777777" w:rsidR="000D7ED1" w:rsidRPr="006A0354" w:rsidRDefault="000D7ED1" w:rsidP="006A0354">
            <w:pPr>
              <w:pStyle w:val="26"/>
              <w:shd w:val="clear" w:color="auto" w:fill="auto"/>
              <w:spacing w:before="0" w:after="0" w:line="240" w:lineRule="auto"/>
              <w:rPr>
                <w:b w:val="0"/>
                <w:sz w:val="24"/>
                <w:szCs w:val="24"/>
              </w:rPr>
            </w:pPr>
            <w:r w:rsidRPr="006A0354">
              <w:rPr>
                <w:b w:val="0"/>
                <w:sz w:val="24"/>
                <w:szCs w:val="24"/>
              </w:rPr>
              <w:t>С нарушением опорно</w:t>
            </w:r>
            <w:r w:rsidRPr="006A0354">
              <w:rPr>
                <w:b w:val="0"/>
                <w:sz w:val="24"/>
                <w:szCs w:val="24"/>
              </w:rPr>
              <w:softHyphen/>
              <w:t>двигательного аппарата</w:t>
            </w:r>
          </w:p>
        </w:tc>
        <w:tc>
          <w:tcPr>
            <w:tcW w:w="3970" w:type="dxa"/>
            <w:tcBorders>
              <w:top w:val="single" w:sz="4" w:space="0" w:color="auto"/>
              <w:left w:val="single" w:sz="4" w:space="0" w:color="auto"/>
              <w:bottom w:val="single" w:sz="4" w:space="0" w:color="auto"/>
              <w:right w:val="single" w:sz="4" w:space="0" w:color="auto"/>
            </w:tcBorders>
            <w:hideMark/>
          </w:tcPr>
          <w:p w14:paraId="4B8296CD" w14:textId="3CE5BA78" w:rsidR="000D7ED1" w:rsidRPr="006A0354" w:rsidRDefault="00832951" w:rsidP="006A0354">
            <w:pPr>
              <w:pStyle w:val="26"/>
              <w:shd w:val="clear" w:color="auto" w:fill="auto"/>
              <w:spacing w:before="0" w:after="0" w:line="240" w:lineRule="auto"/>
              <w:jc w:val="both"/>
              <w:rPr>
                <w:b w:val="0"/>
                <w:sz w:val="24"/>
                <w:szCs w:val="24"/>
              </w:rPr>
            </w:pPr>
            <w:r w:rsidRPr="006A0354">
              <w:rPr>
                <w:b w:val="0"/>
                <w:sz w:val="24"/>
                <w:szCs w:val="24"/>
              </w:rPr>
              <w:t>Реферат, доклад, эссе, тест</w:t>
            </w:r>
            <w:r w:rsidR="000D7ED1" w:rsidRPr="006A0354">
              <w:rPr>
                <w:b w:val="0"/>
                <w:sz w:val="24"/>
                <w:szCs w:val="24"/>
              </w:rPr>
              <w:t>, научные статьи, контрольные вопросы, выносимые на зачет</w:t>
            </w:r>
          </w:p>
          <w:p w14:paraId="6BE0249D" w14:textId="77777777" w:rsidR="00FF65CD" w:rsidRPr="006A0354" w:rsidRDefault="00FF65CD" w:rsidP="006A0354">
            <w:pPr>
              <w:pStyle w:val="26"/>
              <w:shd w:val="clear" w:color="auto" w:fill="auto"/>
              <w:spacing w:before="0" w:after="0" w:line="240" w:lineRule="auto"/>
              <w:jc w:val="both"/>
              <w:rPr>
                <w:b w:val="0"/>
                <w:sz w:val="24"/>
                <w:szCs w:val="24"/>
              </w:rPr>
            </w:pPr>
          </w:p>
        </w:tc>
        <w:tc>
          <w:tcPr>
            <w:tcW w:w="3083" w:type="dxa"/>
            <w:tcBorders>
              <w:top w:val="single" w:sz="4" w:space="0" w:color="auto"/>
              <w:left w:val="single" w:sz="4" w:space="0" w:color="auto"/>
              <w:bottom w:val="single" w:sz="4" w:space="0" w:color="auto"/>
              <w:right w:val="single" w:sz="4" w:space="0" w:color="auto"/>
            </w:tcBorders>
            <w:hideMark/>
          </w:tcPr>
          <w:p w14:paraId="10E99BB1" w14:textId="77777777" w:rsidR="000D7ED1" w:rsidRPr="006A0354" w:rsidRDefault="000D7ED1" w:rsidP="006A0354">
            <w:pPr>
              <w:pStyle w:val="26"/>
              <w:shd w:val="clear" w:color="auto" w:fill="auto"/>
              <w:spacing w:before="0" w:after="0" w:line="240" w:lineRule="auto"/>
              <w:rPr>
                <w:b w:val="0"/>
                <w:sz w:val="24"/>
                <w:szCs w:val="24"/>
              </w:rPr>
            </w:pPr>
            <w:r w:rsidRPr="006A0354">
              <w:rPr>
                <w:b w:val="0"/>
                <w:sz w:val="24"/>
                <w:szCs w:val="24"/>
              </w:rPr>
              <w:t>Организация взаимодействия с обучающимися посредством электронной почты, письменная проверка</w:t>
            </w:r>
          </w:p>
        </w:tc>
      </w:tr>
    </w:tbl>
    <w:p w14:paraId="2E07D3FC" w14:textId="77777777" w:rsidR="000D7ED1" w:rsidRPr="006A0354" w:rsidRDefault="000D7ED1" w:rsidP="006A0354">
      <w:pPr>
        <w:spacing w:after="0" w:line="360" w:lineRule="auto"/>
        <w:jc w:val="both"/>
        <w:rPr>
          <w:rFonts w:ascii="Times New Roman" w:hAnsi="Times New Roman" w:cs="Times New Roman"/>
          <w:b/>
          <w:sz w:val="24"/>
          <w:szCs w:val="24"/>
        </w:rPr>
      </w:pPr>
    </w:p>
    <w:p w14:paraId="7D5C36E5" w14:textId="6663980E" w:rsidR="000D7ED1" w:rsidRPr="006A0354" w:rsidRDefault="000D7ED1" w:rsidP="006A0354">
      <w:pPr>
        <w:pStyle w:val="af2"/>
        <w:spacing w:line="360" w:lineRule="auto"/>
        <w:ind w:left="0"/>
        <w:rPr>
          <w:b/>
          <w:i/>
        </w:rPr>
      </w:pPr>
      <w:r w:rsidRPr="006A0354">
        <w:rPr>
          <w:b/>
          <w:i/>
        </w:rPr>
        <w:t xml:space="preserve">                   1</w:t>
      </w:r>
      <w:r w:rsidR="00552387" w:rsidRPr="006A0354">
        <w:rPr>
          <w:b/>
          <w:i/>
        </w:rPr>
        <w:t>0</w:t>
      </w:r>
      <w:r w:rsidRPr="006A0354">
        <w:rPr>
          <w:b/>
          <w:i/>
        </w:rPr>
        <w:t>.2 План – график проведения контрольно-оценочных мероприятий</w:t>
      </w:r>
    </w:p>
    <w:p w14:paraId="55B2F2EA" w14:textId="77777777" w:rsidR="000D7ED1" w:rsidRPr="006A0354" w:rsidRDefault="000D7ED1" w:rsidP="006A0354">
      <w:pPr>
        <w:spacing w:after="0" w:line="360" w:lineRule="auto"/>
        <w:jc w:val="center"/>
        <w:rPr>
          <w:rFonts w:ascii="Times New Roman" w:hAnsi="Times New Roman" w:cs="Times New Roman"/>
          <w:b/>
          <w:i/>
          <w:sz w:val="24"/>
          <w:szCs w:val="24"/>
        </w:rPr>
      </w:pPr>
      <w:r w:rsidRPr="006A0354">
        <w:rPr>
          <w:rFonts w:ascii="Times New Roman" w:hAnsi="Times New Roman" w:cs="Times New Roman"/>
          <w:b/>
          <w:i/>
          <w:sz w:val="24"/>
          <w:szCs w:val="24"/>
        </w:rPr>
        <w:t>по дисциплине «</w:t>
      </w:r>
      <w:r w:rsidR="00D317A9" w:rsidRPr="006A0354">
        <w:rPr>
          <w:rFonts w:ascii="Times New Roman" w:hAnsi="Times New Roman" w:cs="Times New Roman"/>
          <w:b/>
          <w:i/>
          <w:sz w:val="24"/>
          <w:szCs w:val="24"/>
        </w:rPr>
        <w:t>Физическая культура и спорт</w:t>
      </w:r>
      <w:r w:rsidRPr="006A0354">
        <w:rPr>
          <w:rFonts w:ascii="Times New Roman" w:hAnsi="Times New Roman" w:cs="Times New Roman"/>
          <w:b/>
          <w:i/>
          <w:sz w:val="24"/>
          <w:szCs w:val="24"/>
        </w:rPr>
        <w:t>»</w:t>
      </w:r>
    </w:p>
    <w:p w14:paraId="4D1DE16F" w14:textId="77777777" w:rsidR="0042565D" w:rsidRPr="006A0354" w:rsidRDefault="0042565D" w:rsidP="006A0354">
      <w:pPr>
        <w:spacing w:after="0" w:line="360" w:lineRule="auto"/>
        <w:jc w:val="center"/>
        <w:rPr>
          <w:rFonts w:ascii="Times New Roman" w:hAnsi="Times New Roman" w:cs="Times New Roman"/>
          <w:b/>
          <w:i/>
          <w:sz w:val="24"/>
          <w:szCs w:val="24"/>
        </w:rPr>
      </w:pPr>
    </w:p>
    <w:tbl>
      <w:tblPr>
        <w:tblW w:w="0" w:type="auto"/>
        <w:tblLook w:val="04A0" w:firstRow="1" w:lastRow="0" w:firstColumn="1" w:lastColumn="0" w:noHBand="0" w:noVBand="1"/>
      </w:tblPr>
      <w:tblGrid>
        <w:gridCol w:w="1729"/>
        <w:gridCol w:w="2355"/>
        <w:gridCol w:w="2795"/>
        <w:gridCol w:w="2550"/>
      </w:tblGrid>
      <w:tr w:rsidR="006A0354" w:rsidRPr="006A0354" w14:paraId="108EF5A8" w14:textId="77777777" w:rsidTr="000D7ED1">
        <w:tc>
          <w:tcPr>
            <w:tcW w:w="846" w:type="dxa"/>
            <w:tcBorders>
              <w:top w:val="single" w:sz="4" w:space="0" w:color="auto"/>
              <w:left w:val="single" w:sz="4" w:space="0" w:color="auto"/>
              <w:bottom w:val="single" w:sz="4" w:space="0" w:color="auto"/>
              <w:right w:val="single" w:sz="4" w:space="0" w:color="auto"/>
            </w:tcBorders>
            <w:vAlign w:val="center"/>
            <w:hideMark/>
          </w:tcPr>
          <w:p w14:paraId="37102A2B" w14:textId="77777777" w:rsidR="00EA37B5" w:rsidRPr="006A0354" w:rsidRDefault="00EA37B5" w:rsidP="006A0354">
            <w:pPr>
              <w:jc w:val="center"/>
              <w:rPr>
                <w:rFonts w:ascii="Times New Roman" w:hAnsi="Times New Roman" w:cs="Times New Roman"/>
                <w:b/>
                <w:sz w:val="24"/>
                <w:szCs w:val="24"/>
              </w:rPr>
            </w:pPr>
            <w:r w:rsidRPr="006A0354">
              <w:rPr>
                <w:rFonts w:ascii="Times New Roman" w:hAnsi="Times New Roman" w:cs="Times New Roman"/>
                <w:b/>
                <w:sz w:val="24"/>
                <w:szCs w:val="24"/>
              </w:rPr>
              <w:t>Срок</w:t>
            </w:r>
          </w:p>
          <w:p w14:paraId="022E78D9" w14:textId="77777777" w:rsidR="00EA37B5" w:rsidRPr="006A0354" w:rsidRDefault="00EA37B5" w:rsidP="006A0354">
            <w:pPr>
              <w:jc w:val="center"/>
              <w:rPr>
                <w:rFonts w:ascii="Times New Roman" w:hAnsi="Times New Roman" w:cs="Times New Roman"/>
                <w:sz w:val="24"/>
                <w:szCs w:val="24"/>
              </w:rPr>
            </w:pPr>
            <w:r w:rsidRPr="006A0354">
              <w:rPr>
                <w:rFonts w:ascii="Times New Roman" w:hAnsi="Times New Roman" w:cs="Times New Roman"/>
                <w:sz w:val="24"/>
                <w:szCs w:val="24"/>
              </w:rPr>
              <w:t>(сем./ курс)</w:t>
            </w:r>
          </w:p>
          <w:p w14:paraId="51815DE2" w14:textId="4BDEE117" w:rsidR="000D7ED1" w:rsidRPr="006A0354" w:rsidRDefault="00EA37B5" w:rsidP="006A0354">
            <w:pPr>
              <w:spacing w:after="0" w:line="240" w:lineRule="auto"/>
              <w:jc w:val="center"/>
              <w:rPr>
                <w:rFonts w:ascii="Times New Roman" w:hAnsi="Times New Roman" w:cs="Times New Roman"/>
                <w:sz w:val="24"/>
                <w:szCs w:val="24"/>
              </w:rPr>
            </w:pPr>
            <w:r w:rsidRPr="006A0354">
              <w:rPr>
                <w:rFonts w:ascii="Times New Roman" w:hAnsi="Times New Roman" w:cs="Times New Roman"/>
                <w:sz w:val="24"/>
                <w:szCs w:val="24"/>
              </w:rPr>
              <w:t>Очное/заочное</w:t>
            </w:r>
          </w:p>
        </w:tc>
        <w:tc>
          <w:tcPr>
            <w:tcW w:w="2551" w:type="dxa"/>
            <w:tcBorders>
              <w:top w:val="single" w:sz="4" w:space="0" w:color="auto"/>
              <w:left w:val="single" w:sz="4" w:space="0" w:color="auto"/>
              <w:bottom w:val="single" w:sz="4" w:space="0" w:color="auto"/>
              <w:right w:val="single" w:sz="4" w:space="0" w:color="auto"/>
            </w:tcBorders>
            <w:vAlign w:val="center"/>
          </w:tcPr>
          <w:p w14:paraId="6AFB8DE7" w14:textId="77777777" w:rsidR="000D7ED1" w:rsidRPr="006A0354" w:rsidRDefault="000D7ED1" w:rsidP="006A0354">
            <w:pPr>
              <w:spacing w:after="0" w:line="240" w:lineRule="auto"/>
              <w:jc w:val="center"/>
              <w:rPr>
                <w:rFonts w:ascii="Times New Roman" w:hAnsi="Times New Roman" w:cs="Times New Roman"/>
                <w:b/>
                <w:sz w:val="24"/>
                <w:szCs w:val="24"/>
              </w:rPr>
            </w:pPr>
            <w:r w:rsidRPr="006A0354">
              <w:rPr>
                <w:rFonts w:ascii="Times New Roman" w:hAnsi="Times New Roman" w:cs="Times New Roman"/>
                <w:b/>
                <w:sz w:val="24"/>
                <w:szCs w:val="24"/>
              </w:rPr>
              <w:t>Название оценочного мероприятия</w:t>
            </w:r>
          </w:p>
          <w:p w14:paraId="4F7FB8D9" w14:textId="77777777" w:rsidR="000D7ED1" w:rsidRPr="006A0354" w:rsidRDefault="000D7ED1" w:rsidP="006A0354">
            <w:pPr>
              <w:spacing w:after="0" w:line="240" w:lineRule="auto"/>
              <w:jc w:val="center"/>
              <w:rPr>
                <w:rFonts w:ascii="Times New Roman" w:hAnsi="Times New Roman" w:cs="Times New Roman"/>
                <w:b/>
                <w:sz w:val="24"/>
                <w:szCs w:val="24"/>
              </w:rPr>
            </w:pPr>
          </w:p>
        </w:tc>
        <w:tc>
          <w:tcPr>
            <w:tcW w:w="3119" w:type="dxa"/>
            <w:tcBorders>
              <w:top w:val="single" w:sz="4" w:space="0" w:color="auto"/>
              <w:left w:val="single" w:sz="4" w:space="0" w:color="auto"/>
              <w:bottom w:val="single" w:sz="4" w:space="0" w:color="auto"/>
              <w:right w:val="single" w:sz="4" w:space="0" w:color="auto"/>
            </w:tcBorders>
            <w:vAlign w:val="center"/>
          </w:tcPr>
          <w:p w14:paraId="71E34641" w14:textId="77777777" w:rsidR="000D7ED1" w:rsidRPr="006A0354" w:rsidRDefault="000D7ED1" w:rsidP="006A0354">
            <w:pPr>
              <w:spacing w:after="0" w:line="240" w:lineRule="auto"/>
              <w:jc w:val="center"/>
              <w:rPr>
                <w:rFonts w:ascii="Times New Roman" w:hAnsi="Times New Roman" w:cs="Times New Roman"/>
                <w:b/>
                <w:sz w:val="24"/>
                <w:szCs w:val="24"/>
              </w:rPr>
            </w:pPr>
            <w:r w:rsidRPr="006A0354">
              <w:rPr>
                <w:rFonts w:ascii="Times New Roman" w:hAnsi="Times New Roman" w:cs="Times New Roman"/>
                <w:b/>
                <w:sz w:val="24"/>
                <w:szCs w:val="24"/>
              </w:rPr>
              <w:t>Вид оценочного средства</w:t>
            </w:r>
          </w:p>
          <w:p w14:paraId="370B1B42" w14:textId="77777777" w:rsidR="000D7ED1" w:rsidRPr="006A0354" w:rsidRDefault="000D7ED1" w:rsidP="006A0354">
            <w:pPr>
              <w:spacing w:after="0" w:line="240" w:lineRule="auto"/>
              <w:jc w:val="center"/>
              <w:rPr>
                <w:rFonts w:ascii="Times New Roman" w:hAnsi="Times New Roman" w:cs="Times New Roman"/>
                <w:b/>
                <w:sz w:val="24"/>
                <w:szCs w:val="24"/>
              </w:rPr>
            </w:pPr>
          </w:p>
        </w:tc>
        <w:tc>
          <w:tcPr>
            <w:tcW w:w="2829" w:type="dxa"/>
            <w:tcBorders>
              <w:top w:val="single" w:sz="4" w:space="0" w:color="auto"/>
              <w:left w:val="single" w:sz="4" w:space="0" w:color="auto"/>
              <w:bottom w:val="single" w:sz="4" w:space="0" w:color="auto"/>
              <w:right w:val="single" w:sz="4" w:space="0" w:color="auto"/>
            </w:tcBorders>
            <w:vAlign w:val="center"/>
          </w:tcPr>
          <w:p w14:paraId="40217F54" w14:textId="77777777" w:rsidR="000D7ED1" w:rsidRPr="006A0354" w:rsidRDefault="000D7ED1" w:rsidP="006A0354">
            <w:pPr>
              <w:spacing w:after="0" w:line="240" w:lineRule="auto"/>
              <w:jc w:val="center"/>
              <w:rPr>
                <w:rFonts w:ascii="Times New Roman" w:hAnsi="Times New Roman" w:cs="Times New Roman"/>
                <w:b/>
                <w:sz w:val="24"/>
                <w:szCs w:val="24"/>
              </w:rPr>
            </w:pPr>
            <w:r w:rsidRPr="006A0354">
              <w:rPr>
                <w:rFonts w:ascii="Times New Roman" w:hAnsi="Times New Roman" w:cs="Times New Roman"/>
                <w:b/>
                <w:sz w:val="24"/>
                <w:szCs w:val="24"/>
              </w:rPr>
              <w:t>Объект контроля</w:t>
            </w:r>
          </w:p>
          <w:p w14:paraId="601E96E0" w14:textId="77777777" w:rsidR="000D7ED1" w:rsidRPr="006A0354" w:rsidRDefault="000D7ED1" w:rsidP="006A0354">
            <w:pPr>
              <w:spacing w:after="0" w:line="240" w:lineRule="auto"/>
              <w:jc w:val="center"/>
              <w:rPr>
                <w:rFonts w:ascii="Times New Roman" w:hAnsi="Times New Roman" w:cs="Times New Roman"/>
                <w:b/>
                <w:sz w:val="24"/>
                <w:szCs w:val="24"/>
              </w:rPr>
            </w:pPr>
          </w:p>
        </w:tc>
      </w:tr>
      <w:tr w:rsidR="006A0354" w:rsidRPr="006A0354" w14:paraId="11A56323" w14:textId="77777777" w:rsidTr="000D7ED1">
        <w:trPr>
          <w:trHeight w:val="258"/>
        </w:trPr>
        <w:tc>
          <w:tcPr>
            <w:tcW w:w="846" w:type="dxa"/>
            <w:tcBorders>
              <w:top w:val="single" w:sz="4" w:space="0" w:color="auto"/>
              <w:left w:val="single" w:sz="4" w:space="0" w:color="auto"/>
              <w:bottom w:val="single" w:sz="4" w:space="0" w:color="auto"/>
              <w:right w:val="single" w:sz="4" w:space="0" w:color="auto"/>
            </w:tcBorders>
            <w:vAlign w:val="center"/>
            <w:hideMark/>
          </w:tcPr>
          <w:p w14:paraId="5772DF2F" w14:textId="644C6D76" w:rsidR="000D7ED1" w:rsidRPr="006A0354" w:rsidRDefault="000D7ED1" w:rsidP="006A0354">
            <w:pPr>
              <w:spacing w:after="0" w:line="240" w:lineRule="auto"/>
              <w:jc w:val="center"/>
              <w:rPr>
                <w:rFonts w:ascii="Times New Roman" w:hAnsi="Times New Roman" w:cs="Times New Roman"/>
                <w:sz w:val="24"/>
                <w:szCs w:val="24"/>
              </w:rPr>
            </w:pPr>
            <w:r w:rsidRPr="006A0354">
              <w:rPr>
                <w:rFonts w:ascii="Times New Roman" w:hAnsi="Times New Roman" w:cs="Times New Roman"/>
                <w:sz w:val="24"/>
                <w:szCs w:val="24"/>
              </w:rPr>
              <w:t>1</w:t>
            </w:r>
            <w:r w:rsidR="00EA37B5" w:rsidRPr="006A0354">
              <w:rPr>
                <w:rFonts w:ascii="Times New Roman" w:hAnsi="Times New Roman" w:cs="Times New Roman"/>
                <w:sz w:val="24"/>
                <w:szCs w:val="24"/>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CE8EDE8" w14:textId="77777777" w:rsidR="000D7ED1" w:rsidRPr="006A0354" w:rsidRDefault="000D7ED1" w:rsidP="006A0354">
            <w:pPr>
              <w:spacing w:after="0" w:line="240" w:lineRule="auto"/>
              <w:jc w:val="center"/>
              <w:rPr>
                <w:rFonts w:ascii="Times New Roman" w:hAnsi="Times New Roman" w:cs="Times New Roman"/>
                <w:sz w:val="24"/>
                <w:szCs w:val="24"/>
              </w:rPr>
            </w:pPr>
            <w:r w:rsidRPr="006A0354">
              <w:rPr>
                <w:rFonts w:ascii="Times New Roman" w:hAnsi="Times New Roman" w:cs="Times New Roman"/>
                <w:sz w:val="24"/>
                <w:szCs w:val="24"/>
              </w:rPr>
              <w:t xml:space="preserve">Входной контроль </w:t>
            </w:r>
          </w:p>
        </w:tc>
        <w:tc>
          <w:tcPr>
            <w:tcW w:w="3119" w:type="dxa"/>
            <w:tcBorders>
              <w:top w:val="single" w:sz="4" w:space="0" w:color="auto"/>
              <w:left w:val="single" w:sz="4" w:space="0" w:color="auto"/>
              <w:bottom w:val="single" w:sz="4" w:space="0" w:color="auto"/>
              <w:right w:val="single" w:sz="4" w:space="0" w:color="auto"/>
            </w:tcBorders>
            <w:vAlign w:val="center"/>
            <w:hideMark/>
          </w:tcPr>
          <w:p w14:paraId="3EFBC356" w14:textId="77777777" w:rsidR="000D7ED1" w:rsidRPr="006A0354" w:rsidRDefault="000D7ED1" w:rsidP="006A0354">
            <w:pPr>
              <w:spacing w:after="0" w:line="240" w:lineRule="auto"/>
              <w:jc w:val="center"/>
              <w:rPr>
                <w:rFonts w:ascii="Times New Roman" w:hAnsi="Times New Roman" w:cs="Times New Roman"/>
                <w:sz w:val="24"/>
                <w:szCs w:val="24"/>
              </w:rPr>
            </w:pPr>
            <w:r w:rsidRPr="006A0354">
              <w:rPr>
                <w:rFonts w:ascii="Times New Roman" w:hAnsi="Times New Roman" w:cs="Times New Roman"/>
                <w:sz w:val="24"/>
                <w:szCs w:val="24"/>
              </w:rPr>
              <w:t>устный ответ</w:t>
            </w:r>
          </w:p>
        </w:tc>
        <w:tc>
          <w:tcPr>
            <w:tcW w:w="2829" w:type="dxa"/>
            <w:tcBorders>
              <w:top w:val="single" w:sz="4" w:space="0" w:color="auto"/>
              <w:left w:val="single" w:sz="4" w:space="0" w:color="auto"/>
              <w:bottom w:val="single" w:sz="4" w:space="0" w:color="auto"/>
              <w:right w:val="single" w:sz="4" w:space="0" w:color="auto"/>
            </w:tcBorders>
            <w:vAlign w:val="center"/>
            <w:hideMark/>
          </w:tcPr>
          <w:p w14:paraId="5B817D00" w14:textId="77777777" w:rsidR="000D7ED1" w:rsidRPr="006A0354" w:rsidRDefault="000D7ED1" w:rsidP="006A0354">
            <w:pPr>
              <w:spacing w:after="0" w:line="240" w:lineRule="auto"/>
              <w:jc w:val="center"/>
              <w:rPr>
                <w:rFonts w:ascii="Times New Roman" w:hAnsi="Times New Roman" w:cs="Times New Roman"/>
                <w:sz w:val="24"/>
                <w:szCs w:val="24"/>
              </w:rPr>
            </w:pPr>
            <w:r w:rsidRPr="006A0354">
              <w:rPr>
                <w:rFonts w:ascii="Times New Roman" w:hAnsi="Times New Roman" w:cs="Times New Roman"/>
                <w:sz w:val="24"/>
                <w:szCs w:val="24"/>
              </w:rPr>
              <w:t>Уровень знаний</w:t>
            </w:r>
          </w:p>
        </w:tc>
      </w:tr>
      <w:tr w:rsidR="006A0354" w:rsidRPr="006A0354" w14:paraId="0CC1EC67" w14:textId="77777777" w:rsidTr="000D7ED1">
        <w:trPr>
          <w:trHeight w:val="2217"/>
        </w:trPr>
        <w:tc>
          <w:tcPr>
            <w:tcW w:w="846" w:type="dxa"/>
            <w:tcBorders>
              <w:top w:val="single" w:sz="4" w:space="0" w:color="auto"/>
              <w:left w:val="single" w:sz="4" w:space="0" w:color="auto"/>
              <w:bottom w:val="single" w:sz="4" w:space="0" w:color="auto"/>
              <w:right w:val="single" w:sz="4" w:space="0" w:color="auto"/>
            </w:tcBorders>
            <w:vAlign w:val="center"/>
            <w:hideMark/>
          </w:tcPr>
          <w:p w14:paraId="10D8EC0B" w14:textId="63103EED" w:rsidR="000D7ED1" w:rsidRPr="006A0354" w:rsidRDefault="00EA37B5" w:rsidP="006A0354">
            <w:pPr>
              <w:spacing w:after="0" w:line="240" w:lineRule="auto"/>
              <w:jc w:val="center"/>
              <w:rPr>
                <w:rFonts w:ascii="Times New Roman" w:hAnsi="Times New Roman" w:cs="Times New Roman"/>
                <w:sz w:val="24"/>
                <w:szCs w:val="24"/>
              </w:rPr>
            </w:pPr>
            <w:r w:rsidRPr="006A0354">
              <w:rPr>
                <w:rFonts w:ascii="Times New Roman" w:hAnsi="Times New Roman" w:cs="Times New Roman"/>
                <w:sz w:val="24"/>
                <w:szCs w:val="24"/>
              </w:rPr>
              <w:t>1-3/1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CE4098E" w14:textId="77777777" w:rsidR="000D7ED1" w:rsidRPr="006A0354" w:rsidRDefault="000D7ED1" w:rsidP="006A0354">
            <w:pPr>
              <w:spacing w:after="0" w:line="240" w:lineRule="auto"/>
              <w:jc w:val="center"/>
              <w:rPr>
                <w:rFonts w:ascii="Times New Roman" w:hAnsi="Times New Roman" w:cs="Times New Roman"/>
                <w:sz w:val="24"/>
                <w:szCs w:val="24"/>
              </w:rPr>
            </w:pPr>
            <w:r w:rsidRPr="006A0354">
              <w:rPr>
                <w:rFonts w:ascii="Times New Roman" w:hAnsi="Times New Roman" w:cs="Times New Roman"/>
                <w:sz w:val="24"/>
                <w:szCs w:val="24"/>
              </w:rPr>
              <w:t>Текущий контроль</w:t>
            </w:r>
          </w:p>
        </w:tc>
        <w:tc>
          <w:tcPr>
            <w:tcW w:w="3119" w:type="dxa"/>
            <w:tcBorders>
              <w:top w:val="single" w:sz="4" w:space="0" w:color="auto"/>
              <w:left w:val="single" w:sz="4" w:space="0" w:color="auto"/>
              <w:bottom w:val="single" w:sz="4" w:space="0" w:color="auto"/>
              <w:right w:val="single" w:sz="4" w:space="0" w:color="auto"/>
            </w:tcBorders>
            <w:vAlign w:val="center"/>
            <w:hideMark/>
          </w:tcPr>
          <w:p w14:paraId="034F8932" w14:textId="77777777" w:rsidR="000D7ED1" w:rsidRPr="006A0354" w:rsidRDefault="000D7ED1" w:rsidP="006A0354">
            <w:pPr>
              <w:spacing w:after="0" w:line="240" w:lineRule="auto"/>
              <w:jc w:val="center"/>
              <w:rPr>
                <w:rFonts w:ascii="Times New Roman" w:hAnsi="Times New Roman" w:cs="Times New Roman"/>
                <w:sz w:val="24"/>
                <w:szCs w:val="24"/>
              </w:rPr>
            </w:pPr>
            <w:r w:rsidRPr="006A0354">
              <w:rPr>
                <w:rFonts w:ascii="Times New Roman" w:hAnsi="Times New Roman" w:cs="Times New Roman"/>
                <w:sz w:val="24"/>
                <w:szCs w:val="24"/>
              </w:rPr>
              <w:t xml:space="preserve">реферат, доклад, эссе, устный опрос, </w:t>
            </w:r>
          </w:p>
          <w:p w14:paraId="1D4EF957" w14:textId="7E4EE74D" w:rsidR="000D7ED1" w:rsidRPr="006A0354" w:rsidRDefault="000D7ED1" w:rsidP="006A0354">
            <w:pPr>
              <w:spacing w:after="0" w:line="240" w:lineRule="auto"/>
              <w:jc w:val="center"/>
              <w:rPr>
                <w:rFonts w:ascii="Times New Roman" w:hAnsi="Times New Roman" w:cs="Times New Roman"/>
                <w:sz w:val="24"/>
                <w:szCs w:val="24"/>
              </w:rPr>
            </w:pPr>
            <w:r w:rsidRPr="006A0354">
              <w:rPr>
                <w:rFonts w:ascii="Times New Roman" w:hAnsi="Times New Roman" w:cs="Times New Roman"/>
                <w:sz w:val="24"/>
                <w:szCs w:val="24"/>
              </w:rPr>
              <w:t>тестирование, контрольные вопросы, выносимые на зачет</w:t>
            </w:r>
            <w:r w:rsidRPr="006A0354">
              <w:rPr>
                <w:rFonts w:ascii="Times New Roman" w:hAnsi="Times New Roman" w:cs="Times New Roman"/>
                <w:sz w:val="24"/>
                <w:szCs w:val="24"/>
                <w:lang w:eastAsia="ru-RU"/>
              </w:rPr>
              <w:t xml:space="preserve">  </w:t>
            </w:r>
          </w:p>
        </w:tc>
        <w:tc>
          <w:tcPr>
            <w:tcW w:w="2829" w:type="dxa"/>
            <w:tcBorders>
              <w:top w:val="single" w:sz="4" w:space="0" w:color="auto"/>
              <w:left w:val="single" w:sz="4" w:space="0" w:color="auto"/>
              <w:bottom w:val="single" w:sz="4" w:space="0" w:color="auto"/>
              <w:right w:val="single" w:sz="4" w:space="0" w:color="auto"/>
            </w:tcBorders>
            <w:vAlign w:val="center"/>
            <w:hideMark/>
          </w:tcPr>
          <w:p w14:paraId="79C03E98" w14:textId="77777777" w:rsidR="000D7ED1" w:rsidRPr="006A0354" w:rsidRDefault="000D7ED1" w:rsidP="006A0354">
            <w:pPr>
              <w:spacing w:after="0" w:line="240" w:lineRule="auto"/>
              <w:jc w:val="center"/>
              <w:rPr>
                <w:rFonts w:ascii="Times New Roman" w:hAnsi="Times New Roman" w:cs="Times New Roman"/>
                <w:sz w:val="24"/>
                <w:szCs w:val="24"/>
              </w:rPr>
            </w:pPr>
            <w:r w:rsidRPr="006A0354">
              <w:rPr>
                <w:rFonts w:ascii="Times New Roman" w:hAnsi="Times New Roman" w:cs="Times New Roman"/>
                <w:sz w:val="24"/>
                <w:szCs w:val="24"/>
              </w:rPr>
              <w:t>Качество освоения материала,</w:t>
            </w:r>
          </w:p>
          <w:p w14:paraId="5F2E42B4" w14:textId="77777777" w:rsidR="000D7ED1" w:rsidRPr="006A0354" w:rsidRDefault="000D7ED1" w:rsidP="006A0354">
            <w:pPr>
              <w:spacing w:after="0" w:line="240" w:lineRule="auto"/>
              <w:rPr>
                <w:rFonts w:ascii="Times New Roman" w:hAnsi="Times New Roman" w:cs="Times New Roman"/>
                <w:sz w:val="24"/>
                <w:szCs w:val="24"/>
              </w:rPr>
            </w:pPr>
            <w:r w:rsidRPr="006A0354">
              <w:rPr>
                <w:rFonts w:ascii="Times New Roman" w:hAnsi="Times New Roman" w:cs="Times New Roman"/>
                <w:sz w:val="24"/>
                <w:szCs w:val="24"/>
              </w:rPr>
              <w:t xml:space="preserve">соблюдение требований, освоение компетенций </w:t>
            </w:r>
          </w:p>
        </w:tc>
      </w:tr>
      <w:tr w:rsidR="000D7ED1" w:rsidRPr="006A0354" w14:paraId="1EC501B5" w14:textId="77777777" w:rsidTr="000D7ED1">
        <w:tc>
          <w:tcPr>
            <w:tcW w:w="846" w:type="dxa"/>
            <w:tcBorders>
              <w:top w:val="single" w:sz="4" w:space="0" w:color="auto"/>
              <w:left w:val="single" w:sz="4" w:space="0" w:color="auto"/>
              <w:bottom w:val="single" w:sz="4" w:space="0" w:color="auto"/>
              <w:right w:val="single" w:sz="4" w:space="0" w:color="auto"/>
            </w:tcBorders>
            <w:vAlign w:val="center"/>
            <w:hideMark/>
          </w:tcPr>
          <w:p w14:paraId="0696EC4F" w14:textId="014AFBFE" w:rsidR="000D7ED1" w:rsidRPr="006A0354" w:rsidRDefault="00EA37B5" w:rsidP="006A0354">
            <w:pPr>
              <w:spacing w:after="0" w:line="240" w:lineRule="auto"/>
              <w:jc w:val="center"/>
              <w:rPr>
                <w:rFonts w:ascii="Times New Roman" w:hAnsi="Times New Roman" w:cs="Times New Roman"/>
                <w:sz w:val="24"/>
                <w:szCs w:val="24"/>
              </w:rPr>
            </w:pPr>
            <w:r w:rsidRPr="006A0354">
              <w:rPr>
                <w:rFonts w:ascii="Times New Roman" w:hAnsi="Times New Roman" w:cs="Times New Roman"/>
                <w:sz w:val="24"/>
                <w:szCs w:val="24"/>
              </w:rPr>
              <w:t>3/1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6F451B6" w14:textId="77777777" w:rsidR="000D7ED1" w:rsidRPr="006A0354" w:rsidRDefault="000D7ED1" w:rsidP="006A0354">
            <w:pPr>
              <w:spacing w:after="0" w:line="240" w:lineRule="auto"/>
              <w:jc w:val="center"/>
              <w:rPr>
                <w:rFonts w:ascii="Times New Roman" w:hAnsi="Times New Roman" w:cs="Times New Roman"/>
                <w:sz w:val="24"/>
                <w:szCs w:val="24"/>
              </w:rPr>
            </w:pPr>
            <w:r w:rsidRPr="006A0354">
              <w:rPr>
                <w:rFonts w:ascii="Times New Roman" w:hAnsi="Times New Roman" w:cs="Times New Roman"/>
                <w:sz w:val="24"/>
                <w:szCs w:val="24"/>
              </w:rPr>
              <w:t>Итоговый контроль</w:t>
            </w:r>
          </w:p>
        </w:tc>
        <w:tc>
          <w:tcPr>
            <w:tcW w:w="3119" w:type="dxa"/>
            <w:tcBorders>
              <w:top w:val="single" w:sz="4" w:space="0" w:color="auto"/>
              <w:left w:val="single" w:sz="4" w:space="0" w:color="auto"/>
              <w:bottom w:val="single" w:sz="4" w:space="0" w:color="auto"/>
              <w:right w:val="single" w:sz="4" w:space="0" w:color="auto"/>
            </w:tcBorders>
            <w:vAlign w:val="center"/>
            <w:hideMark/>
          </w:tcPr>
          <w:p w14:paraId="45EFAA1A" w14:textId="77777777" w:rsidR="000D7ED1" w:rsidRPr="006A0354" w:rsidRDefault="009B729B" w:rsidP="006A0354">
            <w:pPr>
              <w:spacing w:after="0" w:line="240" w:lineRule="auto"/>
              <w:rPr>
                <w:rFonts w:ascii="Times New Roman" w:hAnsi="Times New Roman" w:cs="Times New Roman"/>
                <w:sz w:val="24"/>
                <w:szCs w:val="24"/>
              </w:rPr>
            </w:pPr>
            <w:r w:rsidRPr="006A0354">
              <w:rPr>
                <w:rFonts w:ascii="Times New Roman" w:hAnsi="Times New Roman" w:cs="Times New Roman"/>
                <w:sz w:val="24"/>
                <w:szCs w:val="24"/>
              </w:rPr>
              <w:t>зачет</w:t>
            </w:r>
          </w:p>
        </w:tc>
        <w:tc>
          <w:tcPr>
            <w:tcW w:w="2829" w:type="dxa"/>
            <w:tcBorders>
              <w:top w:val="single" w:sz="4" w:space="0" w:color="auto"/>
              <w:left w:val="single" w:sz="4" w:space="0" w:color="auto"/>
              <w:bottom w:val="single" w:sz="4" w:space="0" w:color="auto"/>
              <w:right w:val="single" w:sz="4" w:space="0" w:color="auto"/>
            </w:tcBorders>
            <w:vAlign w:val="center"/>
            <w:hideMark/>
          </w:tcPr>
          <w:p w14:paraId="165D925F" w14:textId="77777777" w:rsidR="000D7ED1" w:rsidRPr="006A0354" w:rsidRDefault="000D7ED1" w:rsidP="006A0354">
            <w:pPr>
              <w:spacing w:after="0" w:line="240" w:lineRule="auto"/>
              <w:jc w:val="center"/>
              <w:rPr>
                <w:rFonts w:ascii="Times New Roman" w:hAnsi="Times New Roman" w:cs="Times New Roman"/>
                <w:sz w:val="24"/>
                <w:szCs w:val="24"/>
              </w:rPr>
            </w:pPr>
            <w:r w:rsidRPr="006A0354">
              <w:rPr>
                <w:rFonts w:ascii="Times New Roman" w:hAnsi="Times New Roman" w:cs="Times New Roman"/>
                <w:sz w:val="24"/>
                <w:szCs w:val="24"/>
              </w:rPr>
              <w:t>Ответы на вопросы</w:t>
            </w:r>
          </w:p>
        </w:tc>
      </w:tr>
    </w:tbl>
    <w:p w14:paraId="06DF4344" w14:textId="77777777" w:rsidR="006F74A1" w:rsidRPr="006A0354" w:rsidRDefault="006F74A1" w:rsidP="006A0354">
      <w:pPr>
        <w:pStyle w:val="af2"/>
        <w:spacing w:line="360" w:lineRule="auto"/>
        <w:ind w:left="0"/>
        <w:rPr>
          <w:rFonts w:eastAsia="Times New Roman"/>
          <w:b/>
          <w:i/>
          <w:iCs/>
        </w:rPr>
      </w:pPr>
    </w:p>
    <w:p w14:paraId="3E243842" w14:textId="42958CFF" w:rsidR="006F74A1" w:rsidRPr="006A0354" w:rsidRDefault="00552387" w:rsidP="006A0354">
      <w:pPr>
        <w:pStyle w:val="af2"/>
        <w:spacing w:line="360" w:lineRule="auto"/>
        <w:ind w:left="0"/>
        <w:rPr>
          <w:rFonts w:eastAsia="Times New Roman"/>
          <w:b/>
          <w:i/>
          <w:iCs/>
        </w:rPr>
      </w:pPr>
      <w:r w:rsidRPr="006A0354">
        <w:rPr>
          <w:rFonts w:eastAsia="Times New Roman"/>
          <w:b/>
          <w:i/>
        </w:rPr>
        <w:t>10.3</w:t>
      </w:r>
      <w:r w:rsidR="006F74A1" w:rsidRPr="006A0354">
        <w:rPr>
          <w:rFonts w:eastAsia="Times New Roman"/>
          <w:b/>
          <w:i/>
        </w:rPr>
        <w:t>Контрольные вопросы, выносимые на зачет</w:t>
      </w:r>
    </w:p>
    <w:p w14:paraId="0E8F0A6E" w14:textId="77777777" w:rsidR="00C12C22" w:rsidRPr="006A0354" w:rsidRDefault="00C12C22" w:rsidP="006A0354">
      <w:pPr>
        <w:numPr>
          <w:ilvl w:val="0"/>
          <w:numId w:val="24"/>
        </w:numPr>
        <w:tabs>
          <w:tab w:val="clear" w:pos="360"/>
        </w:tabs>
        <w:spacing w:after="0" w:line="360" w:lineRule="auto"/>
        <w:ind w:left="-284" w:firstLine="284"/>
        <w:jc w:val="both"/>
        <w:rPr>
          <w:rFonts w:ascii="Times New Roman" w:hAnsi="Times New Roman" w:cs="Times New Roman"/>
          <w:sz w:val="24"/>
          <w:szCs w:val="24"/>
        </w:rPr>
      </w:pPr>
      <w:r w:rsidRPr="006A0354">
        <w:rPr>
          <w:rFonts w:ascii="Times New Roman" w:hAnsi="Times New Roman" w:cs="Times New Roman"/>
          <w:sz w:val="24"/>
          <w:szCs w:val="24"/>
        </w:rPr>
        <w:t xml:space="preserve">Физическая культура. Ценности физической культуры </w:t>
      </w:r>
    </w:p>
    <w:p w14:paraId="208FD842" w14:textId="77777777" w:rsidR="00C12C22" w:rsidRPr="006A0354" w:rsidRDefault="00C12C22" w:rsidP="006A0354">
      <w:pPr>
        <w:numPr>
          <w:ilvl w:val="0"/>
          <w:numId w:val="24"/>
        </w:numPr>
        <w:spacing w:after="0" w:line="360" w:lineRule="auto"/>
        <w:ind w:left="-284" w:firstLine="284"/>
        <w:jc w:val="both"/>
        <w:rPr>
          <w:rFonts w:ascii="Times New Roman" w:hAnsi="Times New Roman" w:cs="Times New Roman"/>
          <w:sz w:val="24"/>
          <w:szCs w:val="24"/>
        </w:rPr>
      </w:pPr>
      <w:r w:rsidRPr="006A0354">
        <w:rPr>
          <w:rFonts w:ascii="Times New Roman" w:hAnsi="Times New Roman" w:cs="Times New Roman"/>
          <w:sz w:val="24"/>
          <w:szCs w:val="24"/>
        </w:rPr>
        <w:lastRenderedPageBreak/>
        <w:t>Спорт</w:t>
      </w:r>
    </w:p>
    <w:p w14:paraId="49681B97" w14:textId="77777777" w:rsidR="00C12C22" w:rsidRPr="006A0354" w:rsidRDefault="00C12C22" w:rsidP="006A0354">
      <w:pPr>
        <w:numPr>
          <w:ilvl w:val="0"/>
          <w:numId w:val="24"/>
        </w:numPr>
        <w:spacing w:after="0" w:line="360" w:lineRule="auto"/>
        <w:ind w:left="-284" w:firstLine="284"/>
        <w:jc w:val="both"/>
        <w:rPr>
          <w:rFonts w:ascii="Times New Roman" w:hAnsi="Times New Roman" w:cs="Times New Roman"/>
          <w:sz w:val="24"/>
          <w:szCs w:val="24"/>
        </w:rPr>
      </w:pPr>
      <w:r w:rsidRPr="006A0354">
        <w:rPr>
          <w:rFonts w:ascii="Times New Roman" w:hAnsi="Times New Roman" w:cs="Times New Roman"/>
          <w:sz w:val="24"/>
          <w:szCs w:val="24"/>
        </w:rPr>
        <w:t>Основные компоненты физической культуры.</w:t>
      </w:r>
    </w:p>
    <w:p w14:paraId="39F751DD" w14:textId="77777777" w:rsidR="00C12C22" w:rsidRPr="006A0354" w:rsidRDefault="00C12C22" w:rsidP="006A0354">
      <w:pPr>
        <w:numPr>
          <w:ilvl w:val="0"/>
          <w:numId w:val="24"/>
        </w:numPr>
        <w:spacing w:after="0" w:line="360" w:lineRule="auto"/>
        <w:ind w:left="-284" w:firstLine="284"/>
        <w:jc w:val="both"/>
        <w:rPr>
          <w:rFonts w:ascii="Times New Roman" w:hAnsi="Times New Roman" w:cs="Times New Roman"/>
          <w:sz w:val="24"/>
          <w:szCs w:val="24"/>
        </w:rPr>
      </w:pPr>
      <w:r w:rsidRPr="006A0354">
        <w:rPr>
          <w:rFonts w:ascii="Times New Roman" w:hAnsi="Times New Roman" w:cs="Times New Roman"/>
          <w:sz w:val="24"/>
          <w:szCs w:val="24"/>
        </w:rPr>
        <w:t xml:space="preserve">Физическая культура личности </w:t>
      </w:r>
    </w:p>
    <w:p w14:paraId="600C553D" w14:textId="77777777" w:rsidR="00C12C22" w:rsidRPr="006A0354" w:rsidRDefault="00C12C22" w:rsidP="006A0354">
      <w:pPr>
        <w:numPr>
          <w:ilvl w:val="0"/>
          <w:numId w:val="24"/>
        </w:numPr>
        <w:spacing w:after="0" w:line="360" w:lineRule="auto"/>
        <w:ind w:left="-284" w:firstLine="284"/>
        <w:jc w:val="both"/>
        <w:rPr>
          <w:rFonts w:ascii="Times New Roman" w:hAnsi="Times New Roman" w:cs="Times New Roman"/>
          <w:sz w:val="24"/>
          <w:szCs w:val="24"/>
        </w:rPr>
      </w:pPr>
      <w:r w:rsidRPr="006A0354">
        <w:rPr>
          <w:rFonts w:ascii="Times New Roman" w:hAnsi="Times New Roman" w:cs="Times New Roman"/>
          <w:sz w:val="24"/>
          <w:szCs w:val="24"/>
        </w:rPr>
        <w:t xml:space="preserve"> Физическое совершенство </w:t>
      </w:r>
    </w:p>
    <w:p w14:paraId="542EE9B7" w14:textId="77777777" w:rsidR="00C12C22" w:rsidRPr="006A0354" w:rsidRDefault="00C12C22" w:rsidP="006A0354">
      <w:pPr>
        <w:numPr>
          <w:ilvl w:val="0"/>
          <w:numId w:val="24"/>
        </w:numPr>
        <w:spacing w:after="0" w:line="360" w:lineRule="auto"/>
        <w:ind w:left="-284" w:firstLine="284"/>
        <w:jc w:val="both"/>
        <w:rPr>
          <w:rFonts w:ascii="Times New Roman" w:hAnsi="Times New Roman" w:cs="Times New Roman"/>
          <w:sz w:val="24"/>
          <w:szCs w:val="24"/>
        </w:rPr>
      </w:pPr>
      <w:r w:rsidRPr="006A0354">
        <w:rPr>
          <w:rFonts w:ascii="Times New Roman" w:hAnsi="Times New Roman" w:cs="Times New Roman"/>
          <w:sz w:val="24"/>
          <w:szCs w:val="24"/>
        </w:rPr>
        <w:t>Психофизическая подготовка.</w:t>
      </w:r>
    </w:p>
    <w:p w14:paraId="26C8E22E" w14:textId="77777777" w:rsidR="00C12C22" w:rsidRPr="006A0354" w:rsidRDefault="00C12C22" w:rsidP="006A0354">
      <w:pPr>
        <w:numPr>
          <w:ilvl w:val="0"/>
          <w:numId w:val="24"/>
        </w:numPr>
        <w:spacing w:after="0" w:line="360" w:lineRule="auto"/>
        <w:ind w:left="-284" w:firstLine="284"/>
        <w:jc w:val="both"/>
        <w:rPr>
          <w:rFonts w:ascii="Times New Roman" w:hAnsi="Times New Roman" w:cs="Times New Roman"/>
          <w:sz w:val="24"/>
          <w:szCs w:val="24"/>
        </w:rPr>
      </w:pPr>
      <w:r w:rsidRPr="006A0354">
        <w:rPr>
          <w:rFonts w:ascii="Times New Roman" w:hAnsi="Times New Roman" w:cs="Times New Roman"/>
          <w:sz w:val="24"/>
          <w:szCs w:val="24"/>
        </w:rPr>
        <w:t>Физическая подготовленность.</w:t>
      </w:r>
    </w:p>
    <w:p w14:paraId="0399CA3E" w14:textId="77777777" w:rsidR="00C12C22" w:rsidRPr="006A0354" w:rsidRDefault="00C12C22" w:rsidP="006A0354">
      <w:pPr>
        <w:numPr>
          <w:ilvl w:val="0"/>
          <w:numId w:val="24"/>
        </w:numPr>
        <w:spacing w:after="0" w:line="360" w:lineRule="auto"/>
        <w:ind w:left="-284" w:firstLine="284"/>
        <w:jc w:val="both"/>
        <w:rPr>
          <w:rFonts w:ascii="Times New Roman" w:hAnsi="Times New Roman" w:cs="Times New Roman"/>
          <w:sz w:val="24"/>
          <w:szCs w:val="24"/>
        </w:rPr>
      </w:pPr>
      <w:r w:rsidRPr="006A0354">
        <w:rPr>
          <w:rFonts w:ascii="Times New Roman" w:hAnsi="Times New Roman" w:cs="Times New Roman"/>
          <w:sz w:val="24"/>
          <w:szCs w:val="24"/>
        </w:rPr>
        <w:t>Профессиональная направленность физического воспитания.</w:t>
      </w:r>
    </w:p>
    <w:p w14:paraId="3DF06399" w14:textId="77777777" w:rsidR="00C12C22" w:rsidRPr="006A0354" w:rsidRDefault="00C12C22" w:rsidP="006A0354">
      <w:pPr>
        <w:numPr>
          <w:ilvl w:val="0"/>
          <w:numId w:val="24"/>
        </w:numPr>
        <w:spacing w:after="0" w:line="360" w:lineRule="auto"/>
        <w:ind w:left="-284" w:firstLine="284"/>
        <w:jc w:val="both"/>
        <w:rPr>
          <w:rFonts w:ascii="Times New Roman" w:hAnsi="Times New Roman" w:cs="Times New Roman"/>
          <w:sz w:val="24"/>
          <w:szCs w:val="24"/>
        </w:rPr>
      </w:pPr>
      <w:r w:rsidRPr="006A0354">
        <w:rPr>
          <w:rFonts w:ascii="Times New Roman" w:hAnsi="Times New Roman" w:cs="Times New Roman"/>
          <w:sz w:val="24"/>
          <w:szCs w:val="24"/>
        </w:rPr>
        <w:t>Организационно-правовые основы физической культуры.</w:t>
      </w:r>
    </w:p>
    <w:p w14:paraId="4A29AB77" w14:textId="77777777" w:rsidR="00C12C22" w:rsidRPr="006A0354" w:rsidRDefault="00C12C22" w:rsidP="006A0354">
      <w:pPr>
        <w:numPr>
          <w:ilvl w:val="0"/>
          <w:numId w:val="24"/>
        </w:numPr>
        <w:tabs>
          <w:tab w:val="clear" w:pos="360"/>
          <w:tab w:val="num" w:pos="-142"/>
        </w:tabs>
        <w:spacing w:after="0" w:line="360" w:lineRule="auto"/>
        <w:ind w:left="-284" w:firstLine="284"/>
        <w:jc w:val="both"/>
        <w:rPr>
          <w:rFonts w:ascii="Times New Roman" w:hAnsi="Times New Roman" w:cs="Times New Roman"/>
          <w:sz w:val="24"/>
          <w:szCs w:val="24"/>
        </w:rPr>
      </w:pPr>
      <w:r w:rsidRPr="006A0354">
        <w:rPr>
          <w:rFonts w:ascii="Times New Roman" w:hAnsi="Times New Roman" w:cs="Times New Roman"/>
          <w:sz w:val="24"/>
          <w:szCs w:val="24"/>
        </w:rPr>
        <w:t>Социально-биологические основы физической культуры.</w:t>
      </w:r>
    </w:p>
    <w:p w14:paraId="3BA3C7A0" w14:textId="77777777" w:rsidR="00C12C22" w:rsidRPr="006A0354" w:rsidRDefault="00C12C22" w:rsidP="006A0354">
      <w:pPr>
        <w:numPr>
          <w:ilvl w:val="0"/>
          <w:numId w:val="24"/>
        </w:numPr>
        <w:spacing w:after="0" w:line="360" w:lineRule="auto"/>
        <w:ind w:left="-284" w:firstLine="284"/>
        <w:jc w:val="both"/>
        <w:rPr>
          <w:rFonts w:ascii="Times New Roman" w:hAnsi="Times New Roman" w:cs="Times New Roman"/>
          <w:sz w:val="24"/>
          <w:szCs w:val="24"/>
        </w:rPr>
      </w:pPr>
      <w:r w:rsidRPr="006A0354">
        <w:rPr>
          <w:rFonts w:ascii="Times New Roman" w:hAnsi="Times New Roman" w:cs="Times New Roman"/>
          <w:sz w:val="24"/>
          <w:szCs w:val="24"/>
        </w:rPr>
        <w:t>Саморазвивающаяся и саморегулируемая биологическая система.</w:t>
      </w:r>
    </w:p>
    <w:p w14:paraId="152E2556" w14:textId="77777777" w:rsidR="00C12C22" w:rsidRPr="006A0354" w:rsidRDefault="00C12C22" w:rsidP="006A0354">
      <w:pPr>
        <w:numPr>
          <w:ilvl w:val="0"/>
          <w:numId w:val="24"/>
        </w:numPr>
        <w:spacing w:after="0" w:line="360" w:lineRule="auto"/>
        <w:ind w:left="-284" w:firstLine="284"/>
        <w:jc w:val="both"/>
        <w:rPr>
          <w:rFonts w:ascii="Times New Roman" w:hAnsi="Times New Roman" w:cs="Times New Roman"/>
          <w:sz w:val="24"/>
          <w:szCs w:val="24"/>
        </w:rPr>
      </w:pPr>
      <w:r w:rsidRPr="006A0354">
        <w:rPr>
          <w:rFonts w:ascii="Times New Roman" w:hAnsi="Times New Roman" w:cs="Times New Roman"/>
          <w:sz w:val="24"/>
          <w:szCs w:val="24"/>
        </w:rPr>
        <w:t>Физиологические функции организма.</w:t>
      </w:r>
    </w:p>
    <w:p w14:paraId="265B1069" w14:textId="77777777" w:rsidR="00C12C22" w:rsidRPr="006A0354" w:rsidRDefault="00C12C22" w:rsidP="006A0354">
      <w:pPr>
        <w:numPr>
          <w:ilvl w:val="0"/>
          <w:numId w:val="24"/>
        </w:numPr>
        <w:spacing w:after="0" w:line="360" w:lineRule="auto"/>
        <w:ind w:left="-284" w:firstLine="284"/>
        <w:jc w:val="both"/>
        <w:rPr>
          <w:rFonts w:ascii="Times New Roman" w:hAnsi="Times New Roman" w:cs="Times New Roman"/>
          <w:sz w:val="24"/>
          <w:szCs w:val="24"/>
        </w:rPr>
      </w:pPr>
      <w:r w:rsidRPr="006A0354">
        <w:rPr>
          <w:rFonts w:ascii="Times New Roman" w:hAnsi="Times New Roman" w:cs="Times New Roman"/>
          <w:sz w:val="24"/>
          <w:szCs w:val="24"/>
        </w:rPr>
        <w:t>Функциональная система.</w:t>
      </w:r>
    </w:p>
    <w:p w14:paraId="0E916084" w14:textId="77777777" w:rsidR="00C12C22" w:rsidRPr="006A0354" w:rsidRDefault="00C12C22" w:rsidP="006A0354">
      <w:pPr>
        <w:numPr>
          <w:ilvl w:val="0"/>
          <w:numId w:val="24"/>
        </w:numPr>
        <w:spacing w:after="0" w:line="360" w:lineRule="auto"/>
        <w:ind w:left="-284" w:firstLine="284"/>
        <w:jc w:val="both"/>
        <w:rPr>
          <w:rFonts w:ascii="Times New Roman" w:hAnsi="Times New Roman" w:cs="Times New Roman"/>
          <w:sz w:val="24"/>
          <w:szCs w:val="24"/>
        </w:rPr>
      </w:pPr>
      <w:r w:rsidRPr="006A0354">
        <w:rPr>
          <w:rFonts w:ascii="Times New Roman" w:hAnsi="Times New Roman" w:cs="Times New Roman"/>
          <w:sz w:val="24"/>
          <w:szCs w:val="24"/>
        </w:rPr>
        <w:t>Двигательные умения и навыки.</w:t>
      </w:r>
    </w:p>
    <w:p w14:paraId="7A306FA8" w14:textId="77777777" w:rsidR="00C12C22" w:rsidRPr="006A0354" w:rsidRDefault="00C12C22" w:rsidP="006A0354">
      <w:pPr>
        <w:numPr>
          <w:ilvl w:val="0"/>
          <w:numId w:val="24"/>
        </w:numPr>
        <w:spacing w:after="0" w:line="360" w:lineRule="auto"/>
        <w:ind w:left="-284" w:firstLine="284"/>
        <w:jc w:val="both"/>
        <w:rPr>
          <w:rFonts w:ascii="Times New Roman" w:hAnsi="Times New Roman" w:cs="Times New Roman"/>
          <w:sz w:val="24"/>
          <w:szCs w:val="24"/>
        </w:rPr>
      </w:pPr>
      <w:r w:rsidRPr="006A0354">
        <w:rPr>
          <w:rFonts w:ascii="Times New Roman" w:hAnsi="Times New Roman" w:cs="Times New Roman"/>
          <w:sz w:val="24"/>
          <w:szCs w:val="24"/>
        </w:rPr>
        <w:t>Понятие «здоровье», его содержание и критерии.</w:t>
      </w:r>
    </w:p>
    <w:p w14:paraId="2F3879B7" w14:textId="77777777" w:rsidR="00C12C22" w:rsidRPr="006A0354" w:rsidRDefault="00C12C22" w:rsidP="006A0354">
      <w:pPr>
        <w:numPr>
          <w:ilvl w:val="0"/>
          <w:numId w:val="24"/>
        </w:numPr>
        <w:spacing w:after="0" w:line="360" w:lineRule="auto"/>
        <w:ind w:left="-284" w:firstLine="284"/>
        <w:jc w:val="both"/>
        <w:rPr>
          <w:rFonts w:ascii="Times New Roman" w:hAnsi="Times New Roman" w:cs="Times New Roman"/>
          <w:sz w:val="24"/>
          <w:szCs w:val="24"/>
        </w:rPr>
      </w:pPr>
      <w:r w:rsidRPr="006A0354">
        <w:rPr>
          <w:rFonts w:ascii="Times New Roman" w:hAnsi="Times New Roman" w:cs="Times New Roman"/>
          <w:sz w:val="24"/>
          <w:szCs w:val="24"/>
        </w:rPr>
        <w:t>Функциональное проявление здоровья в различных сферах жизнедеятельности.</w:t>
      </w:r>
    </w:p>
    <w:p w14:paraId="24A23AB9" w14:textId="77777777" w:rsidR="00C12C22" w:rsidRPr="006A0354" w:rsidRDefault="00C12C22" w:rsidP="006A0354">
      <w:pPr>
        <w:numPr>
          <w:ilvl w:val="0"/>
          <w:numId w:val="24"/>
        </w:numPr>
        <w:spacing w:after="0" w:line="360" w:lineRule="auto"/>
        <w:ind w:left="-284" w:firstLine="284"/>
        <w:jc w:val="both"/>
        <w:rPr>
          <w:rFonts w:ascii="Times New Roman" w:hAnsi="Times New Roman" w:cs="Times New Roman"/>
          <w:sz w:val="24"/>
          <w:szCs w:val="24"/>
        </w:rPr>
      </w:pPr>
      <w:r w:rsidRPr="006A0354">
        <w:rPr>
          <w:rFonts w:ascii="Times New Roman" w:hAnsi="Times New Roman" w:cs="Times New Roman"/>
          <w:sz w:val="24"/>
          <w:szCs w:val="24"/>
        </w:rPr>
        <w:t>Здоровый образ жизни студента.</w:t>
      </w:r>
    </w:p>
    <w:p w14:paraId="7EB38B7E" w14:textId="77777777" w:rsidR="00C12C22" w:rsidRPr="006A0354" w:rsidRDefault="00C12C22" w:rsidP="006A0354">
      <w:pPr>
        <w:numPr>
          <w:ilvl w:val="0"/>
          <w:numId w:val="24"/>
        </w:numPr>
        <w:spacing w:after="0" w:line="360" w:lineRule="auto"/>
        <w:ind w:left="-284" w:firstLine="284"/>
        <w:jc w:val="both"/>
        <w:rPr>
          <w:rFonts w:ascii="Times New Roman" w:hAnsi="Times New Roman" w:cs="Times New Roman"/>
          <w:sz w:val="24"/>
          <w:szCs w:val="24"/>
        </w:rPr>
      </w:pPr>
      <w:r w:rsidRPr="006A0354">
        <w:rPr>
          <w:rFonts w:ascii="Times New Roman" w:hAnsi="Times New Roman" w:cs="Times New Roman"/>
          <w:sz w:val="24"/>
          <w:szCs w:val="24"/>
        </w:rPr>
        <w:t>Влияние окружающей среды на здоровье.</w:t>
      </w:r>
    </w:p>
    <w:p w14:paraId="48FB5B22" w14:textId="77777777" w:rsidR="00C12C22" w:rsidRPr="006A0354" w:rsidRDefault="00C12C22" w:rsidP="006A0354">
      <w:pPr>
        <w:numPr>
          <w:ilvl w:val="0"/>
          <w:numId w:val="24"/>
        </w:numPr>
        <w:spacing w:after="0" w:line="360" w:lineRule="auto"/>
        <w:ind w:left="-284" w:firstLine="284"/>
        <w:jc w:val="both"/>
        <w:rPr>
          <w:rFonts w:ascii="Times New Roman" w:hAnsi="Times New Roman" w:cs="Times New Roman"/>
          <w:sz w:val="24"/>
          <w:szCs w:val="24"/>
        </w:rPr>
      </w:pPr>
      <w:r w:rsidRPr="006A0354">
        <w:rPr>
          <w:rFonts w:ascii="Times New Roman" w:hAnsi="Times New Roman" w:cs="Times New Roman"/>
          <w:sz w:val="24"/>
          <w:szCs w:val="24"/>
        </w:rPr>
        <w:t>Самооценка собственного здоровья.</w:t>
      </w:r>
    </w:p>
    <w:p w14:paraId="6DE3F2A7" w14:textId="77777777" w:rsidR="00C12C22" w:rsidRPr="006A0354" w:rsidRDefault="00C12C22" w:rsidP="006A0354">
      <w:pPr>
        <w:numPr>
          <w:ilvl w:val="0"/>
          <w:numId w:val="24"/>
        </w:numPr>
        <w:spacing w:after="0" w:line="360" w:lineRule="auto"/>
        <w:ind w:left="-284" w:firstLine="284"/>
        <w:jc w:val="both"/>
        <w:rPr>
          <w:rFonts w:ascii="Times New Roman" w:hAnsi="Times New Roman" w:cs="Times New Roman"/>
          <w:sz w:val="24"/>
          <w:szCs w:val="24"/>
        </w:rPr>
      </w:pPr>
      <w:r w:rsidRPr="006A0354">
        <w:rPr>
          <w:rFonts w:ascii="Times New Roman" w:hAnsi="Times New Roman" w:cs="Times New Roman"/>
          <w:sz w:val="24"/>
          <w:szCs w:val="24"/>
        </w:rPr>
        <w:t>Содержательные характеристики составляющих ЗОЖ.</w:t>
      </w:r>
    </w:p>
    <w:p w14:paraId="5CE0DF8F" w14:textId="77777777" w:rsidR="00C12C22" w:rsidRPr="006A0354" w:rsidRDefault="00C12C22" w:rsidP="006A0354">
      <w:pPr>
        <w:pStyle w:val="af2"/>
        <w:numPr>
          <w:ilvl w:val="0"/>
          <w:numId w:val="24"/>
        </w:numPr>
        <w:spacing w:line="360" w:lineRule="auto"/>
        <w:ind w:left="-284" w:firstLine="284"/>
        <w:jc w:val="both"/>
      </w:pPr>
      <w:r w:rsidRPr="006A0354">
        <w:t>Личная гигиена и закаливание, суть, средства.</w:t>
      </w:r>
    </w:p>
    <w:p w14:paraId="39ED6A8F" w14:textId="77777777" w:rsidR="00C12C22" w:rsidRPr="006A0354" w:rsidRDefault="00C12C22" w:rsidP="006A0354">
      <w:pPr>
        <w:pStyle w:val="af2"/>
        <w:numPr>
          <w:ilvl w:val="0"/>
          <w:numId w:val="24"/>
        </w:numPr>
        <w:spacing w:line="360" w:lineRule="auto"/>
        <w:ind w:left="-284" w:firstLine="284"/>
        <w:jc w:val="both"/>
      </w:pPr>
      <w:r w:rsidRPr="006A0354">
        <w:t>Профилактика вредных привычек. Курение, алкоголь</w:t>
      </w:r>
    </w:p>
    <w:p w14:paraId="641DC238" w14:textId="77777777" w:rsidR="00C12C22" w:rsidRPr="006A0354" w:rsidRDefault="00C12C22" w:rsidP="006A0354">
      <w:pPr>
        <w:pStyle w:val="af2"/>
        <w:numPr>
          <w:ilvl w:val="0"/>
          <w:numId w:val="24"/>
        </w:numPr>
        <w:spacing w:line="360" w:lineRule="auto"/>
        <w:ind w:left="-284" w:firstLine="284"/>
        <w:jc w:val="both"/>
      </w:pPr>
      <w:r w:rsidRPr="006A0354">
        <w:t>Культура межличностных отношений.</w:t>
      </w:r>
    </w:p>
    <w:p w14:paraId="64B0C91D" w14:textId="77777777" w:rsidR="00C12C22" w:rsidRPr="006A0354" w:rsidRDefault="00C12C22" w:rsidP="006A0354">
      <w:pPr>
        <w:pStyle w:val="af2"/>
        <w:numPr>
          <w:ilvl w:val="0"/>
          <w:numId w:val="24"/>
        </w:numPr>
        <w:spacing w:line="360" w:lineRule="auto"/>
        <w:ind w:left="-284" w:firstLine="284"/>
        <w:jc w:val="both"/>
      </w:pPr>
      <w:r w:rsidRPr="006A0354">
        <w:t>Психофизическая регуляция организма.</w:t>
      </w:r>
    </w:p>
    <w:p w14:paraId="6D205784" w14:textId="77777777" w:rsidR="00C12C22" w:rsidRPr="006A0354" w:rsidRDefault="00C12C22" w:rsidP="006A0354">
      <w:pPr>
        <w:pStyle w:val="af2"/>
        <w:numPr>
          <w:ilvl w:val="0"/>
          <w:numId w:val="24"/>
        </w:numPr>
        <w:spacing w:line="360" w:lineRule="auto"/>
        <w:ind w:left="-284" w:firstLine="284"/>
        <w:jc w:val="both"/>
      </w:pPr>
      <w:r w:rsidRPr="006A0354">
        <w:t>Необходимость активности личности в приобщении к ЗОЖ.</w:t>
      </w:r>
    </w:p>
    <w:p w14:paraId="0CCA5812" w14:textId="77777777" w:rsidR="002838C8" w:rsidRPr="006A0354" w:rsidRDefault="002838C8" w:rsidP="006A0354">
      <w:pPr>
        <w:tabs>
          <w:tab w:val="num" w:pos="709"/>
        </w:tabs>
        <w:spacing w:after="0"/>
        <w:ind w:left="-284" w:firstLine="284"/>
        <w:rPr>
          <w:rFonts w:ascii="Times New Roman" w:hAnsi="Times New Roman" w:cs="Times New Roman"/>
          <w:sz w:val="24"/>
          <w:szCs w:val="24"/>
        </w:rPr>
      </w:pPr>
    </w:p>
    <w:p w14:paraId="49A15A6B" w14:textId="77777777" w:rsidR="00353223" w:rsidRPr="006A0354" w:rsidRDefault="00353223" w:rsidP="006A0354">
      <w:pPr>
        <w:spacing w:after="0" w:line="360" w:lineRule="auto"/>
        <w:ind w:hanging="360"/>
        <w:jc w:val="both"/>
        <w:rPr>
          <w:rFonts w:ascii="Times New Roman" w:hAnsi="Times New Roman" w:cs="Times New Roman"/>
          <w:sz w:val="24"/>
          <w:szCs w:val="24"/>
        </w:rPr>
      </w:pPr>
    </w:p>
    <w:p w14:paraId="4E169755" w14:textId="340C7EEB" w:rsidR="00FD1445" w:rsidRPr="006A0354" w:rsidRDefault="00353223" w:rsidP="006A0354">
      <w:pPr>
        <w:spacing w:after="0" w:line="360" w:lineRule="auto"/>
        <w:ind w:hanging="360"/>
        <w:jc w:val="center"/>
        <w:rPr>
          <w:rFonts w:ascii="Times New Roman" w:eastAsia="Times New Roman" w:hAnsi="Times New Roman" w:cs="Times New Roman"/>
          <w:b/>
          <w:i/>
        </w:rPr>
      </w:pPr>
      <w:r w:rsidRPr="006A0354">
        <w:rPr>
          <w:rFonts w:ascii="Times New Roman" w:eastAsia="Times New Roman" w:hAnsi="Times New Roman" w:cs="Times New Roman"/>
          <w:b/>
          <w:i/>
        </w:rPr>
        <w:t>1</w:t>
      </w:r>
      <w:r w:rsidR="00552387" w:rsidRPr="006A0354">
        <w:rPr>
          <w:rFonts w:ascii="Times New Roman" w:eastAsia="Times New Roman" w:hAnsi="Times New Roman" w:cs="Times New Roman"/>
          <w:b/>
          <w:i/>
        </w:rPr>
        <w:t>0</w:t>
      </w:r>
      <w:r w:rsidRPr="006A0354">
        <w:rPr>
          <w:rFonts w:ascii="Times New Roman" w:eastAsia="Times New Roman" w:hAnsi="Times New Roman" w:cs="Times New Roman"/>
          <w:b/>
          <w:i/>
        </w:rPr>
        <w:t>.4.</w:t>
      </w:r>
      <w:r w:rsidR="000D7ED1" w:rsidRPr="006A0354">
        <w:rPr>
          <w:rFonts w:ascii="Times New Roman" w:eastAsia="Times New Roman" w:hAnsi="Times New Roman" w:cs="Times New Roman"/>
          <w:b/>
          <w:i/>
        </w:rPr>
        <w:t>Тестовые задания</w:t>
      </w:r>
    </w:p>
    <w:p w14:paraId="53B87743" w14:textId="77777777" w:rsidR="00FF65CD" w:rsidRPr="006A0354" w:rsidRDefault="00FF65CD" w:rsidP="006A0354">
      <w:pPr>
        <w:spacing w:after="0" w:line="360" w:lineRule="auto"/>
        <w:jc w:val="both"/>
        <w:rPr>
          <w:rFonts w:ascii="Times New Roman" w:hAnsi="Times New Roman" w:cs="Times New Roman"/>
          <w:sz w:val="24"/>
          <w:szCs w:val="24"/>
        </w:rPr>
      </w:pPr>
    </w:p>
    <w:p w14:paraId="66C427F2"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Физическая культура представляет собой...</w:t>
      </w:r>
    </w:p>
    <w:p w14:paraId="0E3D4A41"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учебный предмет в школе;</w:t>
      </w:r>
    </w:p>
    <w:p w14:paraId="60566332"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выполнение упражнений;</w:t>
      </w:r>
    </w:p>
    <w:p w14:paraId="6D286F38"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процесс совершенствования возможностей человека</w:t>
      </w:r>
    </w:p>
    <w:p w14:paraId="433FB36D"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часть человеческой культуры.</w:t>
      </w:r>
    </w:p>
    <w:p w14:paraId="7DD32EA4" w14:textId="77777777" w:rsidR="00FF65CD" w:rsidRPr="006A0354" w:rsidRDefault="00FF65CD" w:rsidP="006A0354">
      <w:pPr>
        <w:spacing w:after="0" w:line="360" w:lineRule="auto"/>
        <w:jc w:val="both"/>
        <w:rPr>
          <w:rFonts w:ascii="Times New Roman" w:hAnsi="Times New Roman" w:cs="Times New Roman"/>
          <w:sz w:val="24"/>
          <w:szCs w:val="24"/>
        </w:rPr>
      </w:pPr>
    </w:p>
    <w:p w14:paraId="29B145D0"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Отличительным признаком физической культуры является...</w:t>
      </w:r>
    </w:p>
    <w:p w14:paraId="10CFF656"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lastRenderedPageBreak/>
        <w:t>1)</w:t>
      </w:r>
      <w:r w:rsidRPr="006A0354">
        <w:rPr>
          <w:rFonts w:ascii="Times New Roman" w:hAnsi="Times New Roman" w:cs="Times New Roman"/>
          <w:sz w:val="24"/>
          <w:szCs w:val="24"/>
        </w:rPr>
        <w:tab/>
        <w:t>воспитание физических качеств и обучение двигательным действиям;</w:t>
      </w:r>
    </w:p>
    <w:p w14:paraId="1529F672"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физическое совершенство;</w:t>
      </w:r>
    </w:p>
    <w:p w14:paraId="05E0258C"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выполнение физических упражнений;</w:t>
      </w:r>
    </w:p>
    <w:p w14:paraId="030D0CD5"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занятия в форме уроков.</w:t>
      </w:r>
    </w:p>
    <w:p w14:paraId="26B1F7DC" w14:textId="77777777" w:rsidR="00FF65CD" w:rsidRPr="006A0354" w:rsidRDefault="00FF65CD" w:rsidP="006A0354">
      <w:pPr>
        <w:spacing w:after="0" w:line="360" w:lineRule="auto"/>
        <w:jc w:val="both"/>
        <w:rPr>
          <w:rFonts w:ascii="Times New Roman" w:hAnsi="Times New Roman" w:cs="Times New Roman"/>
          <w:sz w:val="24"/>
          <w:szCs w:val="24"/>
        </w:rPr>
      </w:pPr>
    </w:p>
    <w:p w14:paraId="147E7A69"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Базовая физическая культура преимущественно ориентирована на обеспечение...</w:t>
      </w:r>
    </w:p>
    <w:p w14:paraId="532ABD33"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развития резервных возможностей организма человека</w:t>
      </w:r>
    </w:p>
    <w:p w14:paraId="29A92A11"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физической подготовленности человека к жизни;</w:t>
      </w:r>
    </w:p>
    <w:p w14:paraId="59BF8E2A"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сохранения и восстановление здоровья;</w:t>
      </w:r>
    </w:p>
    <w:p w14:paraId="24BDBFBF"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подготовку к профессиональной деятельности.</w:t>
      </w:r>
    </w:p>
    <w:p w14:paraId="1E71B7BD" w14:textId="77777777" w:rsidR="00FF65CD" w:rsidRPr="006A0354" w:rsidRDefault="00FF65CD" w:rsidP="006A0354">
      <w:pPr>
        <w:spacing w:after="0" w:line="360" w:lineRule="auto"/>
        <w:jc w:val="both"/>
        <w:rPr>
          <w:rFonts w:ascii="Times New Roman" w:hAnsi="Times New Roman" w:cs="Times New Roman"/>
          <w:sz w:val="24"/>
          <w:szCs w:val="24"/>
        </w:rPr>
      </w:pPr>
    </w:p>
    <w:p w14:paraId="0BA28DBA"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Здоровый образ жизни - это способ жизнедеятельности, направленный на...</w:t>
      </w:r>
    </w:p>
    <w:p w14:paraId="7623D7A8"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развитие физических качеств людей;</w:t>
      </w:r>
    </w:p>
    <w:p w14:paraId="581545FC"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поддержание высокой работоспособности людей;</w:t>
      </w:r>
    </w:p>
    <w:p w14:paraId="432ABB6C"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сохранения и укрепления здоровья людей;</w:t>
      </w:r>
    </w:p>
    <w:p w14:paraId="59650722"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подготовку к профессиональной деятельности.</w:t>
      </w:r>
    </w:p>
    <w:p w14:paraId="13CF8895" w14:textId="77777777" w:rsidR="00FF65CD" w:rsidRPr="006A0354" w:rsidRDefault="00FF65CD" w:rsidP="006A0354">
      <w:pPr>
        <w:spacing w:after="0" w:line="360" w:lineRule="auto"/>
        <w:jc w:val="both"/>
        <w:rPr>
          <w:rFonts w:ascii="Times New Roman" w:hAnsi="Times New Roman" w:cs="Times New Roman"/>
          <w:sz w:val="24"/>
          <w:szCs w:val="24"/>
        </w:rPr>
      </w:pPr>
    </w:p>
    <w:p w14:paraId="1BB77ED1"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5.</w:t>
      </w:r>
      <w:r w:rsidRPr="006A0354">
        <w:rPr>
          <w:rFonts w:ascii="Times New Roman" w:hAnsi="Times New Roman" w:cs="Times New Roman"/>
          <w:sz w:val="24"/>
          <w:szCs w:val="24"/>
        </w:rPr>
        <w:tab/>
        <w:t>Задачи по упрочению и сохранению здоровья в процессе физического воспитания решаются на основе...</w:t>
      </w:r>
    </w:p>
    <w:p w14:paraId="6988E4BA"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закаливания и физиотерапевтических процедур.</w:t>
      </w:r>
    </w:p>
    <w:p w14:paraId="43BB9461"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обеспечения полноценного физического развития</w:t>
      </w:r>
    </w:p>
    <w:p w14:paraId="0E381ACB"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совершенствования телосложения.</w:t>
      </w:r>
    </w:p>
    <w:p w14:paraId="19689126"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формирования двигательных умений и навыков.</w:t>
      </w:r>
    </w:p>
    <w:p w14:paraId="5B952982" w14:textId="77777777" w:rsidR="00FF65CD" w:rsidRPr="006A0354" w:rsidRDefault="00FF65CD" w:rsidP="006A0354">
      <w:pPr>
        <w:spacing w:after="0" w:line="360" w:lineRule="auto"/>
        <w:jc w:val="both"/>
        <w:rPr>
          <w:rFonts w:ascii="Times New Roman" w:hAnsi="Times New Roman" w:cs="Times New Roman"/>
          <w:sz w:val="24"/>
          <w:szCs w:val="24"/>
        </w:rPr>
      </w:pPr>
    </w:p>
    <w:p w14:paraId="04663DBE"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6.</w:t>
      </w:r>
      <w:r w:rsidRPr="006A0354">
        <w:rPr>
          <w:rFonts w:ascii="Times New Roman" w:hAnsi="Times New Roman" w:cs="Times New Roman"/>
          <w:sz w:val="24"/>
          <w:szCs w:val="24"/>
        </w:rPr>
        <w:tab/>
        <w:t>Физическая подготовка представляет собой ...</w:t>
      </w:r>
    </w:p>
    <w:p w14:paraId="615B4982"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процесс обучения движениям и воспитания физических качеств;</w:t>
      </w:r>
    </w:p>
    <w:p w14:paraId="061FF5DE"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уровень развития характеризующийся высокой работоспособностью;</w:t>
      </w:r>
    </w:p>
    <w:p w14:paraId="1327FFDF"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физическое воспитание с ярко выраженным прикладным эффектом;</w:t>
      </w:r>
    </w:p>
    <w:p w14:paraId="008FC6A9"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процесс укрепления здоровья и повышения двигательных возможностей.</w:t>
      </w:r>
    </w:p>
    <w:p w14:paraId="26C50129" w14:textId="77777777" w:rsidR="00FF65CD" w:rsidRPr="006A0354" w:rsidRDefault="00FF65CD" w:rsidP="006A0354">
      <w:pPr>
        <w:spacing w:after="0" w:line="360" w:lineRule="auto"/>
        <w:jc w:val="both"/>
        <w:rPr>
          <w:rFonts w:ascii="Times New Roman" w:hAnsi="Times New Roman" w:cs="Times New Roman"/>
          <w:sz w:val="24"/>
          <w:szCs w:val="24"/>
        </w:rPr>
      </w:pPr>
    </w:p>
    <w:p w14:paraId="6ECA4B79"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7.</w:t>
      </w:r>
      <w:r w:rsidRPr="006A0354">
        <w:rPr>
          <w:rFonts w:ascii="Times New Roman" w:hAnsi="Times New Roman" w:cs="Times New Roman"/>
          <w:sz w:val="24"/>
          <w:szCs w:val="24"/>
        </w:rPr>
        <w:tab/>
        <w:t>Физическими упражнениями называются...</w:t>
      </w:r>
    </w:p>
    <w:p w14:paraId="61BE5488"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двигательные действия, с помощью которых развивают физические качества и укрепляют здоровье;</w:t>
      </w:r>
    </w:p>
    <w:p w14:paraId="5DBDD978"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двигательные действия, дозируемые по величине нагрузки и продолжительности выполнения;</w:t>
      </w:r>
    </w:p>
    <w:p w14:paraId="574CB84B"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lastRenderedPageBreak/>
        <w:t>3)</w:t>
      </w:r>
      <w:r w:rsidRPr="006A0354">
        <w:rPr>
          <w:rFonts w:ascii="Times New Roman" w:hAnsi="Times New Roman" w:cs="Times New Roman"/>
          <w:sz w:val="24"/>
          <w:szCs w:val="24"/>
        </w:rPr>
        <w:tab/>
        <w:t>движения, выполняемые на уроках физической культуры и во время утренней гимнастики;</w:t>
      </w:r>
    </w:p>
    <w:p w14:paraId="3546FE12"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формы двигательных действий, способствующие решению задач физического воспитания.</w:t>
      </w:r>
    </w:p>
    <w:p w14:paraId="7F8DD6CC" w14:textId="77777777" w:rsidR="00FF65CD" w:rsidRPr="006A0354" w:rsidRDefault="00FF65CD" w:rsidP="006A0354">
      <w:pPr>
        <w:spacing w:after="0" w:line="360" w:lineRule="auto"/>
        <w:jc w:val="both"/>
        <w:rPr>
          <w:rFonts w:ascii="Times New Roman" w:hAnsi="Times New Roman" w:cs="Times New Roman"/>
          <w:sz w:val="24"/>
          <w:szCs w:val="24"/>
        </w:rPr>
      </w:pPr>
    </w:p>
    <w:p w14:paraId="7F763D47"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8.</w:t>
      </w:r>
      <w:r w:rsidRPr="006A0354">
        <w:rPr>
          <w:rFonts w:ascii="Times New Roman" w:hAnsi="Times New Roman" w:cs="Times New Roman"/>
          <w:sz w:val="24"/>
          <w:szCs w:val="24"/>
        </w:rPr>
        <w:tab/>
        <w:t>Техникой физических упражнений принято называть...</w:t>
      </w:r>
    </w:p>
    <w:p w14:paraId="7619BFA8"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способ целесообразного решения двигательной задачи;</w:t>
      </w:r>
    </w:p>
    <w:p w14:paraId="54DA7B67"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способ организации движений при выполнении упражнений;</w:t>
      </w:r>
    </w:p>
    <w:p w14:paraId="5CBD037F"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состав и последовательность движений при выполнении упражнений;</w:t>
      </w:r>
    </w:p>
    <w:p w14:paraId="5A3BFA40"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рациональную организацию двигательных действий.</w:t>
      </w:r>
    </w:p>
    <w:p w14:paraId="49FC3E4B" w14:textId="77777777" w:rsidR="00FF65CD" w:rsidRPr="006A0354" w:rsidRDefault="00FF65CD" w:rsidP="006A0354">
      <w:pPr>
        <w:spacing w:after="0" w:line="360" w:lineRule="auto"/>
        <w:jc w:val="both"/>
        <w:rPr>
          <w:rFonts w:ascii="Times New Roman" w:hAnsi="Times New Roman" w:cs="Times New Roman"/>
          <w:sz w:val="24"/>
          <w:szCs w:val="24"/>
        </w:rPr>
      </w:pPr>
    </w:p>
    <w:p w14:paraId="6CEEA34D"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9.</w:t>
      </w:r>
      <w:r w:rsidRPr="006A0354">
        <w:rPr>
          <w:rFonts w:ascii="Times New Roman" w:hAnsi="Times New Roman" w:cs="Times New Roman"/>
          <w:sz w:val="24"/>
          <w:szCs w:val="24"/>
        </w:rPr>
        <w:tab/>
        <w:t>Замена одних видов деятельности другими, регулируемая режимом дня, позволяет поддерживать работоспособность в тление дня потому, что ...</w:t>
      </w:r>
    </w:p>
    <w:p w14:paraId="19FBBBEF"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 положительно сказывается на физическом и психическом состоянии человека;</w:t>
      </w:r>
    </w:p>
    <w:p w14:paraId="69657625"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снимается утомление нервных клеток головного мозга;</w:t>
      </w:r>
    </w:p>
    <w:p w14:paraId="74725DBA"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ритмичное чередование работы с отдыхом предупреждает возникновение перенапряжения;</w:t>
      </w:r>
    </w:p>
    <w:p w14:paraId="6282A52D"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притупляется чувство общей усталости и повышается тонус организма.</w:t>
      </w:r>
    </w:p>
    <w:p w14:paraId="49078BE2" w14:textId="77777777" w:rsidR="00FF65CD" w:rsidRPr="006A0354" w:rsidRDefault="00FF65CD" w:rsidP="006A0354">
      <w:pPr>
        <w:spacing w:after="0" w:line="360" w:lineRule="auto"/>
        <w:jc w:val="both"/>
        <w:rPr>
          <w:rFonts w:ascii="Times New Roman" w:hAnsi="Times New Roman" w:cs="Times New Roman"/>
          <w:sz w:val="24"/>
          <w:szCs w:val="24"/>
        </w:rPr>
      </w:pPr>
    </w:p>
    <w:p w14:paraId="418E4374"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10.</w:t>
      </w:r>
      <w:r w:rsidRPr="006A0354">
        <w:rPr>
          <w:rFonts w:ascii="Times New Roman" w:hAnsi="Times New Roman" w:cs="Times New Roman"/>
          <w:sz w:val="24"/>
          <w:szCs w:val="24"/>
        </w:rPr>
        <w:tab/>
        <w:t>Тяжелая степень переутомления при умственном труде характеризуется</w:t>
      </w:r>
    </w:p>
    <w:p w14:paraId="09BE97A1"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Угнетением, резкой раздражительностью, бессонницей</w:t>
      </w:r>
    </w:p>
    <w:p w14:paraId="6FCBB0D6"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Хорошим настроением</w:t>
      </w:r>
    </w:p>
    <w:p w14:paraId="744BE82B"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Ощущением тяжести в голове</w:t>
      </w:r>
    </w:p>
    <w:p w14:paraId="1F169F27"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Отсутствием снижения умственной работоспособности</w:t>
      </w:r>
    </w:p>
    <w:p w14:paraId="41E45370" w14:textId="77777777" w:rsidR="00FF65CD" w:rsidRPr="006A0354" w:rsidRDefault="00FF65CD" w:rsidP="006A0354">
      <w:pPr>
        <w:spacing w:after="0" w:line="360" w:lineRule="auto"/>
        <w:jc w:val="both"/>
        <w:rPr>
          <w:rFonts w:ascii="Times New Roman" w:hAnsi="Times New Roman" w:cs="Times New Roman"/>
          <w:sz w:val="24"/>
          <w:szCs w:val="24"/>
        </w:rPr>
      </w:pPr>
    </w:p>
    <w:p w14:paraId="6F61D955"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11.</w:t>
      </w:r>
      <w:r w:rsidRPr="006A0354">
        <w:rPr>
          <w:rFonts w:ascii="Times New Roman" w:hAnsi="Times New Roman" w:cs="Times New Roman"/>
          <w:sz w:val="24"/>
          <w:szCs w:val="24"/>
        </w:rPr>
        <w:tab/>
        <w:t>Работоспособность-это...</w:t>
      </w:r>
    </w:p>
    <w:p w14:paraId="17DB966E"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процесс совершенствования физических качеств при выполнении физических упражнений;</w:t>
      </w:r>
    </w:p>
    <w:p w14:paraId="5E26B9E0"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способность укреплять состоянием здоровья и повышением двигательных возможностей;</w:t>
      </w:r>
    </w:p>
    <w:p w14:paraId="0EB59DE5"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способность выполнять конкретную деятельность в рамках заданных временных лимитов и параметров эффективности;</w:t>
      </w:r>
    </w:p>
    <w:p w14:paraId="687713A9"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способность развивать резервные возможности организма человека</w:t>
      </w:r>
    </w:p>
    <w:p w14:paraId="3B3A2073" w14:textId="77777777" w:rsidR="00FF65CD" w:rsidRPr="006A0354" w:rsidRDefault="00FF65CD" w:rsidP="006A0354">
      <w:pPr>
        <w:spacing w:after="0" w:line="360" w:lineRule="auto"/>
        <w:jc w:val="both"/>
        <w:rPr>
          <w:rFonts w:ascii="Times New Roman" w:hAnsi="Times New Roman" w:cs="Times New Roman"/>
          <w:sz w:val="24"/>
          <w:szCs w:val="24"/>
        </w:rPr>
      </w:pPr>
    </w:p>
    <w:p w14:paraId="3FFB9E64"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12.</w:t>
      </w:r>
      <w:r w:rsidRPr="006A0354">
        <w:rPr>
          <w:rFonts w:ascii="Times New Roman" w:hAnsi="Times New Roman" w:cs="Times New Roman"/>
          <w:sz w:val="24"/>
          <w:szCs w:val="24"/>
        </w:rPr>
        <w:tab/>
        <w:t>Под физическим развитием понимается...</w:t>
      </w:r>
    </w:p>
    <w:p w14:paraId="32F8282A"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lastRenderedPageBreak/>
        <w:t>1)</w:t>
      </w:r>
      <w:r w:rsidRPr="006A0354">
        <w:rPr>
          <w:rFonts w:ascii="Times New Roman" w:hAnsi="Times New Roman" w:cs="Times New Roman"/>
          <w:sz w:val="24"/>
          <w:szCs w:val="24"/>
        </w:rPr>
        <w:tab/>
        <w:t>процесс изменения морфофункциональных свойств организма на протяжении жизни;</w:t>
      </w:r>
    </w:p>
    <w:p w14:paraId="752991D2"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размеры мускулатуры, форма тела функциональные возможности дыхания и кровообращения, физическая работоспособность;</w:t>
      </w:r>
    </w:p>
    <w:p w14:paraId="56CC18D4"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процесс совершенствования физических качеств при выполнении физических упражнений;</w:t>
      </w:r>
    </w:p>
    <w:p w14:paraId="6EE15A73"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уровень, обусловленный наследственностью и регулярностью занятий физической культурой и спортом.</w:t>
      </w:r>
    </w:p>
    <w:p w14:paraId="5657DB06" w14:textId="77777777" w:rsidR="00FF65CD" w:rsidRPr="006A0354" w:rsidRDefault="00FF65CD" w:rsidP="006A0354">
      <w:pPr>
        <w:spacing w:after="0" w:line="360" w:lineRule="auto"/>
        <w:jc w:val="both"/>
        <w:rPr>
          <w:rFonts w:ascii="Times New Roman" w:hAnsi="Times New Roman" w:cs="Times New Roman"/>
          <w:sz w:val="24"/>
          <w:szCs w:val="24"/>
        </w:rPr>
      </w:pPr>
    </w:p>
    <w:p w14:paraId="037A48BB"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13.</w:t>
      </w:r>
      <w:r w:rsidRPr="006A0354">
        <w:rPr>
          <w:rFonts w:ascii="Times New Roman" w:hAnsi="Times New Roman" w:cs="Times New Roman"/>
          <w:sz w:val="24"/>
          <w:szCs w:val="24"/>
        </w:rPr>
        <w:tab/>
        <w:t>Для формирования телосложения малоэффективны упражнения...</w:t>
      </w:r>
    </w:p>
    <w:p w14:paraId="0544CF5B"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способствующие повышению быстроты движений;</w:t>
      </w:r>
    </w:p>
    <w:p w14:paraId="3BD389FC"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способствующие снижению веса тела</w:t>
      </w:r>
    </w:p>
    <w:p w14:paraId="3D615DAA"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объединенные в форме круговой тренировки;</w:t>
      </w:r>
    </w:p>
    <w:p w14:paraId="5B5329C8"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способствующие увеличению мышечной массы.</w:t>
      </w:r>
    </w:p>
    <w:p w14:paraId="2076D47F" w14:textId="77777777" w:rsidR="00FF65CD" w:rsidRPr="006A0354" w:rsidRDefault="00FF65CD" w:rsidP="006A0354">
      <w:pPr>
        <w:spacing w:after="0" w:line="360" w:lineRule="auto"/>
        <w:jc w:val="both"/>
        <w:rPr>
          <w:rFonts w:ascii="Times New Roman" w:hAnsi="Times New Roman" w:cs="Times New Roman"/>
          <w:sz w:val="24"/>
          <w:szCs w:val="24"/>
        </w:rPr>
      </w:pPr>
    </w:p>
    <w:p w14:paraId="09C2C2C3"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14.</w:t>
      </w:r>
      <w:r w:rsidRPr="006A0354">
        <w:rPr>
          <w:rFonts w:ascii="Times New Roman" w:hAnsi="Times New Roman" w:cs="Times New Roman"/>
          <w:sz w:val="24"/>
          <w:szCs w:val="24"/>
        </w:rPr>
        <w:tab/>
        <w:t>Свойство опорно-двигательного аппарата, обусловливающее возможность выполнения движений с большой амплитудой, обозначается как...</w:t>
      </w:r>
    </w:p>
    <w:p w14:paraId="0FB67647"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гибкость;</w:t>
      </w:r>
    </w:p>
    <w:p w14:paraId="65E4478D"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ловкость;</w:t>
      </w:r>
    </w:p>
    <w:p w14:paraId="0199CA30"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быстрота</w:t>
      </w:r>
    </w:p>
    <w:p w14:paraId="03EE3E60"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реакция.</w:t>
      </w:r>
    </w:p>
    <w:p w14:paraId="65DB9F6C" w14:textId="77777777" w:rsidR="00FF65CD" w:rsidRPr="006A0354" w:rsidRDefault="00FF65CD" w:rsidP="006A0354">
      <w:pPr>
        <w:spacing w:after="0" w:line="360" w:lineRule="auto"/>
        <w:jc w:val="both"/>
        <w:rPr>
          <w:rFonts w:ascii="Times New Roman" w:hAnsi="Times New Roman" w:cs="Times New Roman"/>
          <w:sz w:val="24"/>
          <w:szCs w:val="24"/>
        </w:rPr>
      </w:pPr>
    </w:p>
    <w:p w14:paraId="357FE090"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15.</w:t>
      </w:r>
      <w:r w:rsidRPr="006A0354">
        <w:rPr>
          <w:rFonts w:ascii="Times New Roman" w:hAnsi="Times New Roman" w:cs="Times New Roman"/>
          <w:sz w:val="24"/>
          <w:szCs w:val="24"/>
        </w:rPr>
        <w:tab/>
        <w:t>Систематически и грамотно организованные занятия физическими упражнениями укрепляют здоровье так как ...</w:t>
      </w:r>
    </w:p>
    <w:p w14:paraId="05D6C53D"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поступают питательные вещества к системам организма</w:t>
      </w:r>
    </w:p>
    <w:p w14:paraId="1B596F3B"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повышаются возможности дыхательной системы;</w:t>
      </w:r>
    </w:p>
    <w:p w14:paraId="510CFB81"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организм легче противостоит простудным и инфекционным заболеваниям;</w:t>
      </w:r>
    </w:p>
    <w:p w14:paraId="7A19723B"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способствуют повышению резервных возможностей организма</w:t>
      </w:r>
    </w:p>
    <w:p w14:paraId="3D4030A1" w14:textId="77777777" w:rsidR="00FF65CD" w:rsidRPr="006A0354" w:rsidRDefault="00FF65CD" w:rsidP="006A0354">
      <w:pPr>
        <w:spacing w:after="0" w:line="360" w:lineRule="auto"/>
        <w:jc w:val="both"/>
        <w:rPr>
          <w:rFonts w:ascii="Times New Roman" w:hAnsi="Times New Roman" w:cs="Times New Roman"/>
          <w:sz w:val="24"/>
          <w:szCs w:val="24"/>
        </w:rPr>
      </w:pPr>
    </w:p>
    <w:p w14:paraId="6296593E"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16.</w:t>
      </w:r>
      <w:r w:rsidRPr="006A0354">
        <w:rPr>
          <w:rFonts w:ascii="Times New Roman" w:hAnsi="Times New Roman" w:cs="Times New Roman"/>
          <w:sz w:val="24"/>
          <w:szCs w:val="24"/>
        </w:rPr>
        <w:tab/>
        <w:t>Под здоровьем понимают такое состояние человек а, при котором ...</w:t>
      </w:r>
    </w:p>
    <w:p w14:paraId="3CEA87AD"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его органы и системы работают эффективно и экономно;</w:t>
      </w:r>
    </w:p>
    <w:p w14:paraId="0C63BDC2"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быстро восстанавливается после физических и психических нагрузок;</w:t>
      </w:r>
    </w:p>
    <w:p w14:paraId="69738102"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легко переносятся неблагоприятные климатические условия;</w:t>
      </w:r>
    </w:p>
    <w:p w14:paraId="0F291926"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наблюдается все перечисленное</w:t>
      </w:r>
    </w:p>
    <w:p w14:paraId="36B67E1A" w14:textId="77777777" w:rsidR="00FF65CD" w:rsidRPr="006A0354" w:rsidRDefault="00FF65CD" w:rsidP="006A0354">
      <w:pPr>
        <w:spacing w:after="0" w:line="360" w:lineRule="auto"/>
        <w:jc w:val="both"/>
        <w:rPr>
          <w:rFonts w:ascii="Times New Roman" w:hAnsi="Times New Roman" w:cs="Times New Roman"/>
          <w:sz w:val="24"/>
          <w:szCs w:val="24"/>
        </w:rPr>
      </w:pPr>
    </w:p>
    <w:p w14:paraId="1210873C"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lastRenderedPageBreak/>
        <w:t>17.</w:t>
      </w:r>
      <w:r w:rsidRPr="006A0354">
        <w:rPr>
          <w:rFonts w:ascii="Times New Roman" w:hAnsi="Times New Roman" w:cs="Times New Roman"/>
          <w:sz w:val="24"/>
          <w:szCs w:val="24"/>
        </w:rPr>
        <w:tab/>
        <w:t>Какие упражнения неэффективны при формировании телосложения?</w:t>
      </w:r>
    </w:p>
    <w:p w14:paraId="1F20CFD5"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упражнения, способствующие увеличению мышечной массы;</w:t>
      </w:r>
    </w:p>
    <w:p w14:paraId="48D1D959"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упражнения, способствующие снижению массы тела;</w:t>
      </w:r>
    </w:p>
    <w:p w14:paraId="358C034C"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упражнения, объединенные в фирме круговой тренировки;</w:t>
      </w:r>
    </w:p>
    <w:p w14:paraId="57675DE3"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упражнения, способствующие повышению быстроты движений.</w:t>
      </w:r>
    </w:p>
    <w:p w14:paraId="3389C128" w14:textId="77777777" w:rsidR="00FF65CD" w:rsidRPr="006A0354" w:rsidRDefault="00FF65CD" w:rsidP="006A0354">
      <w:pPr>
        <w:spacing w:after="0" w:line="360" w:lineRule="auto"/>
        <w:jc w:val="both"/>
        <w:rPr>
          <w:rFonts w:ascii="Times New Roman" w:hAnsi="Times New Roman" w:cs="Times New Roman"/>
          <w:sz w:val="24"/>
          <w:szCs w:val="24"/>
        </w:rPr>
      </w:pPr>
    </w:p>
    <w:p w14:paraId="46C3E064"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18.</w:t>
      </w:r>
      <w:r w:rsidRPr="006A0354">
        <w:rPr>
          <w:rFonts w:ascii="Times New Roman" w:hAnsi="Times New Roman" w:cs="Times New Roman"/>
          <w:sz w:val="24"/>
          <w:szCs w:val="24"/>
        </w:rPr>
        <w:tab/>
        <w:t>Спортивно-игровую деятельность характеризует...</w:t>
      </w:r>
    </w:p>
    <w:p w14:paraId="63843365"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I)</w:t>
      </w:r>
      <w:r w:rsidRPr="006A0354">
        <w:rPr>
          <w:rFonts w:ascii="Times New Roman" w:hAnsi="Times New Roman" w:cs="Times New Roman"/>
          <w:sz w:val="24"/>
          <w:szCs w:val="24"/>
        </w:rPr>
        <w:tab/>
        <w:t>стремление к максимальному результату;</w:t>
      </w:r>
    </w:p>
    <w:p w14:paraId="61B48614"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 конфликтность ситуаций поединков</w:t>
      </w:r>
    </w:p>
    <w:p w14:paraId="658885AE"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наличие конкретного сюжета</w:t>
      </w:r>
    </w:p>
    <w:p w14:paraId="417D4AF0"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высокая значимость качества исполнения роли.</w:t>
      </w:r>
    </w:p>
    <w:p w14:paraId="7EB0B426"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 xml:space="preserve"> </w:t>
      </w:r>
    </w:p>
    <w:p w14:paraId="5BFC0346"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19.</w:t>
      </w:r>
      <w:r w:rsidRPr="006A0354">
        <w:rPr>
          <w:rFonts w:ascii="Times New Roman" w:hAnsi="Times New Roman" w:cs="Times New Roman"/>
          <w:sz w:val="24"/>
          <w:szCs w:val="24"/>
        </w:rPr>
        <w:tab/>
        <w:t>Во время индивидуальных занятий с закаливающими процедурами следует соблюдать ряд правил. Укажите, какой из перечисленных ниже рекомендаций придерживаться не стоит?</w:t>
      </w:r>
    </w:p>
    <w:p w14:paraId="6E167CCD"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чем ниже температура воздухе тем интенсивнее следует выполнять упражнения, так как нельзя допускать переохлаждения;</w:t>
      </w:r>
    </w:p>
    <w:p w14:paraId="6FBEC5A5"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чем выше температура воздуха тем короче должны быть занятия, так как нельзя допускать перегревания организме</w:t>
      </w:r>
    </w:p>
    <w:p w14:paraId="04B150D8"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не рекомендуется тренироваться при интенсивном солнечном излучении;</w:t>
      </w:r>
    </w:p>
    <w:p w14:paraId="2177125D"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после занятий следует принять холодный душ.</w:t>
      </w:r>
    </w:p>
    <w:p w14:paraId="70082D7C" w14:textId="77777777" w:rsidR="00FF65CD" w:rsidRPr="006A0354" w:rsidRDefault="00FF65CD" w:rsidP="006A0354">
      <w:pPr>
        <w:spacing w:after="0" w:line="360" w:lineRule="auto"/>
        <w:jc w:val="both"/>
        <w:rPr>
          <w:rFonts w:ascii="Times New Roman" w:hAnsi="Times New Roman" w:cs="Times New Roman"/>
          <w:sz w:val="24"/>
          <w:szCs w:val="24"/>
        </w:rPr>
      </w:pPr>
    </w:p>
    <w:p w14:paraId="04C5D4A1"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20.</w:t>
      </w:r>
      <w:r w:rsidRPr="006A0354">
        <w:rPr>
          <w:rFonts w:ascii="Times New Roman" w:hAnsi="Times New Roman" w:cs="Times New Roman"/>
          <w:sz w:val="24"/>
          <w:szCs w:val="24"/>
        </w:rPr>
        <w:tab/>
        <w:t>Какое из представленных утверждений не соответствует действительности?</w:t>
      </w:r>
    </w:p>
    <w:p w14:paraId="347ACB3A"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сочетая упражнения с закаливанием, можно повысить общую устойчивость организма к воздействию неблагоприятных факторов;</w:t>
      </w:r>
    </w:p>
    <w:p w14:paraId="65D34663"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гигиенические факторы могут применяться как самостоятельные средства физического воспитания;</w:t>
      </w:r>
    </w:p>
    <w:p w14:paraId="75402764"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эффект воздействия природных факторов на организм человека обладает способностью к «переносу» - он проявляется в различных условиях повседневной жизни;</w:t>
      </w:r>
    </w:p>
    <w:p w14:paraId="393428F4"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вое представленные утверждения соответствуют действительности.</w:t>
      </w:r>
    </w:p>
    <w:p w14:paraId="2113FBC6" w14:textId="77777777" w:rsidR="00FF65CD" w:rsidRPr="006A0354" w:rsidRDefault="00FF65CD" w:rsidP="006A0354">
      <w:pPr>
        <w:spacing w:after="0" w:line="360" w:lineRule="auto"/>
        <w:jc w:val="both"/>
        <w:rPr>
          <w:rFonts w:ascii="Times New Roman" w:hAnsi="Times New Roman" w:cs="Times New Roman"/>
          <w:sz w:val="24"/>
          <w:szCs w:val="24"/>
        </w:rPr>
      </w:pPr>
    </w:p>
    <w:p w14:paraId="16AE9A52"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21.</w:t>
      </w:r>
      <w:r w:rsidRPr="006A0354">
        <w:rPr>
          <w:rFonts w:ascii="Times New Roman" w:hAnsi="Times New Roman" w:cs="Times New Roman"/>
          <w:sz w:val="24"/>
          <w:szCs w:val="24"/>
        </w:rPr>
        <w:tab/>
        <w:t>С помощью какого теста определяется ловкость?</w:t>
      </w:r>
    </w:p>
    <w:p w14:paraId="436308E4"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6-ти минутный бег;</w:t>
      </w:r>
    </w:p>
    <w:p w14:paraId="4958E925"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подтягивание;</w:t>
      </w:r>
    </w:p>
    <w:p w14:paraId="72F513DE"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челночный бег;</w:t>
      </w:r>
    </w:p>
    <w:p w14:paraId="3F082D46"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lastRenderedPageBreak/>
        <w:t>4)</w:t>
      </w:r>
      <w:r w:rsidRPr="006A0354">
        <w:rPr>
          <w:rFonts w:ascii="Times New Roman" w:hAnsi="Times New Roman" w:cs="Times New Roman"/>
          <w:sz w:val="24"/>
          <w:szCs w:val="24"/>
        </w:rPr>
        <w:tab/>
        <w:t>бег 100 метров.</w:t>
      </w:r>
    </w:p>
    <w:p w14:paraId="37BDB990" w14:textId="77777777" w:rsidR="00FF65CD" w:rsidRPr="006A0354" w:rsidRDefault="00FF65CD" w:rsidP="006A0354">
      <w:pPr>
        <w:spacing w:after="0" w:line="360" w:lineRule="auto"/>
        <w:jc w:val="both"/>
        <w:rPr>
          <w:rFonts w:ascii="Times New Roman" w:hAnsi="Times New Roman" w:cs="Times New Roman"/>
          <w:sz w:val="24"/>
          <w:szCs w:val="24"/>
        </w:rPr>
      </w:pPr>
    </w:p>
    <w:p w14:paraId="048488B5"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22.</w:t>
      </w:r>
      <w:r w:rsidRPr="006A0354">
        <w:rPr>
          <w:rFonts w:ascii="Times New Roman" w:hAnsi="Times New Roman" w:cs="Times New Roman"/>
          <w:sz w:val="24"/>
          <w:szCs w:val="24"/>
        </w:rPr>
        <w:tab/>
        <w:t>Комплекс функциональных свойств организма, составляющих основу способности противостоять утомлению в различных видах деятельности, принято называть...</w:t>
      </w:r>
    </w:p>
    <w:p w14:paraId="6B7D2E7D"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координационно-двигательной выносливостью;</w:t>
      </w:r>
    </w:p>
    <w:p w14:paraId="3C6D6E17"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спортивной формой;</w:t>
      </w:r>
    </w:p>
    <w:p w14:paraId="4D254BC9"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общей выносливостью;</w:t>
      </w:r>
    </w:p>
    <w:p w14:paraId="2AD93949"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подготовленностью.</w:t>
      </w:r>
    </w:p>
    <w:p w14:paraId="6A776222" w14:textId="77777777" w:rsidR="00FF65CD" w:rsidRPr="006A0354" w:rsidRDefault="00FF65CD" w:rsidP="006A0354">
      <w:pPr>
        <w:spacing w:after="0" w:line="360" w:lineRule="auto"/>
        <w:jc w:val="both"/>
        <w:rPr>
          <w:rFonts w:ascii="Times New Roman" w:hAnsi="Times New Roman" w:cs="Times New Roman"/>
          <w:sz w:val="24"/>
          <w:szCs w:val="24"/>
        </w:rPr>
      </w:pPr>
    </w:p>
    <w:p w14:paraId="00FCB089"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23.</w:t>
      </w:r>
      <w:r w:rsidRPr="006A0354">
        <w:rPr>
          <w:rFonts w:ascii="Times New Roman" w:hAnsi="Times New Roman" w:cs="Times New Roman"/>
          <w:sz w:val="24"/>
          <w:szCs w:val="24"/>
        </w:rPr>
        <w:tab/>
        <w:t>Для воспитания гибкости используются...</w:t>
      </w:r>
    </w:p>
    <w:p w14:paraId="790D26BF"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движения рывкового характера;</w:t>
      </w:r>
    </w:p>
    <w:p w14:paraId="08946953"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движения, выполняемые с большой амплитудой;</w:t>
      </w:r>
    </w:p>
    <w:p w14:paraId="40993E70"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пружинящие движения</w:t>
      </w:r>
    </w:p>
    <w:p w14:paraId="51FD2BBF"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маховые движения с отношением и без него.</w:t>
      </w:r>
    </w:p>
    <w:p w14:paraId="78842F27" w14:textId="77777777" w:rsidR="00FF65CD" w:rsidRPr="006A0354" w:rsidRDefault="00FF65CD" w:rsidP="006A0354">
      <w:pPr>
        <w:spacing w:after="0" w:line="360" w:lineRule="auto"/>
        <w:jc w:val="both"/>
        <w:rPr>
          <w:rFonts w:ascii="Times New Roman" w:hAnsi="Times New Roman" w:cs="Times New Roman"/>
          <w:sz w:val="24"/>
          <w:szCs w:val="24"/>
        </w:rPr>
      </w:pPr>
    </w:p>
    <w:p w14:paraId="0211D32C"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24.</w:t>
      </w:r>
      <w:r w:rsidRPr="006A0354">
        <w:rPr>
          <w:rFonts w:ascii="Times New Roman" w:hAnsi="Times New Roman" w:cs="Times New Roman"/>
          <w:sz w:val="24"/>
          <w:szCs w:val="24"/>
        </w:rPr>
        <w:tab/>
        <w:t>Нагрузка физических упражнений характеризуется...</w:t>
      </w:r>
    </w:p>
    <w:p w14:paraId="00DEF6F6"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подготовленностью занимающихся, их возрастом, состоянием здоровья, самочувствием;</w:t>
      </w:r>
    </w:p>
    <w:p w14:paraId="04B4E2C9"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ветчиной их воздействия на организм;</w:t>
      </w:r>
    </w:p>
    <w:p w14:paraId="2A6CF1F6"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временем и количеством повторений двигательных действий;</w:t>
      </w:r>
    </w:p>
    <w:p w14:paraId="308B32E1"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напряжением определенных мышечных групп.</w:t>
      </w:r>
    </w:p>
    <w:p w14:paraId="672BBCD9" w14:textId="77777777" w:rsidR="00FF65CD" w:rsidRPr="006A0354" w:rsidRDefault="00FF65CD" w:rsidP="006A0354">
      <w:pPr>
        <w:spacing w:after="0" w:line="360" w:lineRule="auto"/>
        <w:jc w:val="both"/>
        <w:rPr>
          <w:rFonts w:ascii="Times New Roman" w:hAnsi="Times New Roman" w:cs="Times New Roman"/>
          <w:sz w:val="24"/>
          <w:szCs w:val="24"/>
        </w:rPr>
      </w:pPr>
    </w:p>
    <w:p w14:paraId="13F8CC3E"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25.</w:t>
      </w:r>
      <w:r w:rsidRPr="006A0354">
        <w:rPr>
          <w:rFonts w:ascii="Times New Roman" w:hAnsi="Times New Roman" w:cs="Times New Roman"/>
          <w:sz w:val="24"/>
          <w:szCs w:val="24"/>
        </w:rPr>
        <w:tab/>
        <w:t>Основными источниками энергии для организма являются;</w:t>
      </w:r>
    </w:p>
    <w:p w14:paraId="4AC02038"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белки и жиры;</w:t>
      </w:r>
    </w:p>
    <w:p w14:paraId="47A0D8F0"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витамины и жиры;</w:t>
      </w:r>
    </w:p>
    <w:p w14:paraId="00AF4BCE"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углеводы и витамины;</w:t>
      </w:r>
    </w:p>
    <w:p w14:paraId="5FFBBE6E"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белки и витамины.</w:t>
      </w:r>
    </w:p>
    <w:p w14:paraId="57C55C53" w14:textId="77777777" w:rsidR="00FF65CD" w:rsidRPr="006A0354" w:rsidRDefault="00FF65CD" w:rsidP="006A0354">
      <w:pPr>
        <w:spacing w:after="0" w:line="360" w:lineRule="auto"/>
        <w:jc w:val="both"/>
        <w:rPr>
          <w:rFonts w:ascii="Times New Roman" w:hAnsi="Times New Roman" w:cs="Times New Roman"/>
          <w:sz w:val="24"/>
          <w:szCs w:val="24"/>
        </w:rPr>
      </w:pPr>
    </w:p>
    <w:p w14:paraId="4973C3B4"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26.</w:t>
      </w:r>
      <w:r w:rsidRPr="006A0354">
        <w:rPr>
          <w:rFonts w:ascii="Times New Roman" w:hAnsi="Times New Roman" w:cs="Times New Roman"/>
          <w:sz w:val="24"/>
          <w:szCs w:val="24"/>
        </w:rPr>
        <w:tab/>
        <w:t>Главной причиной нарушения осанки является...</w:t>
      </w:r>
    </w:p>
    <w:p w14:paraId="7927AB47"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слабость мышц;</w:t>
      </w:r>
    </w:p>
    <w:p w14:paraId="01E2A94D"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привычка к определенным позам;</w:t>
      </w:r>
    </w:p>
    <w:p w14:paraId="6F858EAA"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отсутствие движений во время школьных уроков;</w:t>
      </w:r>
    </w:p>
    <w:p w14:paraId="71BF0997"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ношение сумки, портфеля в одной руке</w:t>
      </w:r>
    </w:p>
    <w:p w14:paraId="48DFE41C" w14:textId="77777777" w:rsidR="00FF65CD" w:rsidRPr="006A0354" w:rsidRDefault="00FF65CD" w:rsidP="006A0354">
      <w:pPr>
        <w:spacing w:after="0" w:line="360" w:lineRule="auto"/>
        <w:jc w:val="both"/>
        <w:rPr>
          <w:rFonts w:ascii="Times New Roman" w:hAnsi="Times New Roman" w:cs="Times New Roman"/>
          <w:sz w:val="24"/>
          <w:szCs w:val="24"/>
        </w:rPr>
      </w:pPr>
    </w:p>
    <w:p w14:paraId="503EE28F"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lastRenderedPageBreak/>
        <w:t>27.</w:t>
      </w:r>
      <w:r w:rsidRPr="006A0354">
        <w:rPr>
          <w:rFonts w:ascii="Times New Roman" w:hAnsi="Times New Roman" w:cs="Times New Roman"/>
          <w:sz w:val="24"/>
          <w:szCs w:val="24"/>
        </w:rPr>
        <w:tab/>
        <w:t>Укажите решение каких задач характерно для основной части урока физической культуры?</w:t>
      </w:r>
    </w:p>
    <w:p w14:paraId="1786605E"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Функциональная подготовка организма;</w:t>
      </w:r>
    </w:p>
    <w:p w14:paraId="192BB684"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 Разучивание двигательных действий;</w:t>
      </w:r>
    </w:p>
    <w:p w14:paraId="3D059A8E"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Коррекция осанки;</w:t>
      </w:r>
    </w:p>
    <w:p w14:paraId="1B0700B2"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Воспитание физических качеств;</w:t>
      </w:r>
    </w:p>
    <w:p w14:paraId="76B26E99"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5</w:t>
      </w:r>
      <w:r w:rsidRPr="006A0354">
        <w:rPr>
          <w:rFonts w:ascii="Times New Roman" w:hAnsi="Times New Roman" w:cs="Times New Roman"/>
          <w:sz w:val="24"/>
          <w:szCs w:val="24"/>
        </w:rPr>
        <w:tab/>
        <w:t>Восстановление работоспособности;</w:t>
      </w:r>
    </w:p>
    <w:p w14:paraId="3649DDCA"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6</w:t>
      </w:r>
      <w:r w:rsidRPr="006A0354">
        <w:rPr>
          <w:rFonts w:ascii="Times New Roman" w:hAnsi="Times New Roman" w:cs="Times New Roman"/>
          <w:sz w:val="24"/>
          <w:szCs w:val="24"/>
        </w:rPr>
        <w:tab/>
        <w:t>Активизация внимания</w:t>
      </w:r>
    </w:p>
    <w:p w14:paraId="4ACE721D"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1,4.</w:t>
      </w:r>
    </w:p>
    <w:p w14:paraId="6CFC934E"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2,4.</w:t>
      </w:r>
    </w:p>
    <w:p w14:paraId="30AC1032"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2,6.</w:t>
      </w:r>
    </w:p>
    <w:p w14:paraId="53F6278D"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3,5.</w:t>
      </w:r>
    </w:p>
    <w:p w14:paraId="255840D0" w14:textId="77777777" w:rsidR="00FF65CD" w:rsidRPr="006A0354" w:rsidRDefault="00FF65CD" w:rsidP="006A0354">
      <w:pPr>
        <w:spacing w:after="0" w:line="360" w:lineRule="auto"/>
        <w:jc w:val="both"/>
        <w:rPr>
          <w:rFonts w:ascii="Times New Roman" w:hAnsi="Times New Roman" w:cs="Times New Roman"/>
          <w:sz w:val="24"/>
          <w:szCs w:val="24"/>
        </w:rPr>
      </w:pPr>
    </w:p>
    <w:p w14:paraId="45BB3751"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28.</w:t>
      </w:r>
      <w:r w:rsidRPr="006A0354">
        <w:rPr>
          <w:rFonts w:ascii="Times New Roman" w:hAnsi="Times New Roman" w:cs="Times New Roman"/>
          <w:sz w:val="24"/>
          <w:szCs w:val="24"/>
        </w:rPr>
        <w:tab/>
        <w:t>По команде «кругом» выполняется следующая последовательность действий:</w:t>
      </w:r>
    </w:p>
    <w:p w14:paraId="3A45EA67"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осуществляется поворот в сторону правой руки на правой пятке, левом носке на 180 и приставляет левую ногу к правой;</w:t>
      </w:r>
    </w:p>
    <w:p w14:paraId="273E524D"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осуществляется поворот в сторону левой руки на левой пятке, правом носке на 180 и приставляют правую ногу к левой;</w:t>
      </w:r>
    </w:p>
    <w:p w14:paraId="1CE8287F"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ожидается команда «марш»;</w:t>
      </w:r>
    </w:p>
    <w:p w14:paraId="11663F6B"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поворот осуществляется в произвольном направлении.</w:t>
      </w:r>
    </w:p>
    <w:p w14:paraId="1A9BB6F4" w14:textId="77777777" w:rsidR="00FF65CD" w:rsidRPr="006A0354" w:rsidRDefault="00FF65CD" w:rsidP="006A0354">
      <w:pPr>
        <w:spacing w:after="0" w:line="360" w:lineRule="auto"/>
        <w:jc w:val="both"/>
        <w:rPr>
          <w:rFonts w:ascii="Times New Roman" w:hAnsi="Times New Roman" w:cs="Times New Roman"/>
          <w:sz w:val="24"/>
          <w:szCs w:val="24"/>
        </w:rPr>
      </w:pPr>
    </w:p>
    <w:p w14:paraId="62C66244"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29.</w:t>
      </w:r>
      <w:r w:rsidRPr="006A0354">
        <w:rPr>
          <w:rFonts w:ascii="Times New Roman" w:hAnsi="Times New Roman" w:cs="Times New Roman"/>
          <w:sz w:val="24"/>
          <w:szCs w:val="24"/>
        </w:rPr>
        <w:tab/>
        <w:t>Назовите основные физические качества человека:</w:t>
      </w:r>
    </w:p>
    <w:p w14:paraId="6FB4AA4F"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быстрота сила смелость, гибкость;</w:t>
      </w:r>
    </w:p>
    <w:p w14:paraId="00F69037"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быстрота сила ловкость, гибкость, выносливость;</w:t>
      </w:r>
    </w:p>
    <w:p w14:paraId="0E0736AB"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быстрота сила смелость, аккуратность, гибкость;</w:t>
      </w:r>
    </w:p>
    <w:p w14:paraId="45C909CD"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быстрота сила ловкость, гибкость, внимательность.</w:t>
      </w:r>
    </w:p>
    <w:p w14:paraId="4C89CDFC" w14:textId="77777777" w:rsidR="00FF65CD" w:rsidRPr="006A0354" w:rsidRDefault="00FF65CD" w:rsidP="006A0354">
      <w:pPr>
        <w:spacing w:after="0" w:line="360" w:lineRule="auto"/>
        <w:jc w:val="both"/>
        <w:rPr>
          <w:rFonts w:ascii="Times New Roman" w:hAnsi="Times New Roman" w:cs="Times New Roman"/>
          <w:sz w:val="24"/>
          <w:szCs w:val="24"/>
        </w:rPr>
      </w:pPr>
    </w:p>
    <w:p w14:paraId="5DB009DF"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30.</w:t>
      </w:r>
      <w:r w:rsidRPr="006A0354">
        <w:rPr>
          <w:rFonts w:ascii="Times New Roman" w:hAnsi="Times New Roman" w:cs="Times New Roman"/>
          <w:sz w:val="24"/>
          <w:szCs w:val="24"/>
        </w:rPr>
        <w:tab/>
        <w:t>Профессионально-прикладная физическая подготовка(ППФП) -это:</w:t>
      </w:r>
    </w:p>
    <w:p w14:paraId="45779B3C"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физическая подготовка специалистов-профессионалов для отраслей физической культуры и спорта</w:t>
      </w:r>
    </w:p>
    <w:p w14:paraId="188B23DE"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подготовка спортсменов-профессионалов, направленная на формирование теоретического и тактического мышления;</w:t>
      </w:r>
    </w:p>
    <w:p w14:paraId="2CEBB1AC"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избирательное использование средств физической культуры и спорта для подготовки человека к определенной профессиональной деятельности;</w:t>
      </w:r>
    </w:p>
    <w:p w14:paraId="690BEBE6"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lastRenderedPageBreak/>
        <w:t>4)</w:t>
      </w:r>
      <w:r w:rsidRPr="006A0354">
        <w:rPr>
          <w:rFonts w:ascii="Times New Roman" w:hAnsi="Times New Roman" w:cs="Times New Roman"/>
          <w:sz w:val="24"/>
          <w:szCs w:val="24"/>
        </w:rPr>
        <w:tab/>
        <w:t>учебная дисциплина в вузе, направленная на подготовку студента к будущей профессии.</w:t>
      </w:r>
    </w:p>
    <w:p w14:paraId="0965BD49" w14:textId="77777777" w:rsidR="00FF65CD" w:rsidRPr="006A0354" w:rsidRDefault="00FF65CD" w:rsidP="006A0354">
      <w:pPr>
        <w:spacing w:after="0" w:line="360" w:lineRule="auto"/>
        <w:jc w:val="both"/>
        <w:rPr>
          <w:rFonts w:ascii="Times New Roman" w:hAnsi="Times New Roman" w:cs="Times New Roman"/>
          <w:sz w:val="24"/>
          <w:szCs w:val="24"/>
        </w:rPr>
      </w:pPr>
    </w:p>
    <w:p w14:paraId="1F1B4E1F"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31.</w:t>
      </w:r>
      <w:r w:rsidRPr="006A0354">
        <w:rPr>
          <w:rFonts w:ascii="Times New Roman" w:hAnsi="Times New Roman" w:cs="Times New Roman"/>
          <w:sz w:val="24"/>
          <w:szCs w:val="24"/>
        </w:rPr>
        <w:tab/>
        <w:t>Целью ППФП является:</w:t>
      </w:r>
    </w:p>
    <w:p w14:paraId="7590C25E"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формирование физической культуры личности будущего специалиста-профессионала</w:t>
      </w:r>
    </w:p>
    <w:p w14:paraId="4D7D7873"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психофизическая готовность и профессиональная физическая пригодность к успешной деятельности;</w:t>
      </w:r>
    </w:p>
    <w:p w14:paraId="6182A79F"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формирование знаний, освоение прикладных умений и навыков по определенной профессии;</w:t>
      </w:r>
    </w:p>
    <w:p w14:paraId="6C65626A"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содействие физическому совершенствованию спортсменов-профессионалов.</w:t>
      </w:r>
    </w:p>
    <w:p w14:paraId="087D6CAE" w14:textId="77777777" w:rsidR="00FF65CD" w:rsidRPr="006A0354" w:rsidRDefault="00FF65CD" w:rsidP="006A0354">
      <w:pPr>
        <w:spacing w:after="0" w:line="360" w:lineRule="auto"/>
        <w:jc w:val="both"/>
        <w:rPr>
          <w:rFonts w:ascii="Times New Roman" w:hAnsi="Times New Roman" w:cs="Times New Roman"/>
          <w:sz w:val="24"/>
          <w:szCs w:val="24"/>
        </w:rPr>
      </w:pPr>
    </w:p>
    <w:p w14:paraId="4EBEFF8A"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32.</w:t>
      </w:r>
      <w:r w:rsidRPr="006A0354">
        <w:rPr>
          <w:rFonts w:ascii="Times New Roman" w:hAnsi="Times New Roman" w:cs="Times New Roman"/>
          <w:sz w:val="24"/>
          <w:szCs w:val="24"/>
        </w:rPr>
        <w:tab/>
        <w:t>Под способностями человека, которые в определенный момент включаются в процессы жизнедеятельности для эффективного выполнения поставленных задач в любых изменяющихся условиях, понимают:</w:t>
      </w:r>
    </w:p>
    <w:p w14:paraId="105E310B"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психофизические способности;</w:t>
      </w:r>
    </w:p>
    <w:p w14:paraId="088C39A8"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прикладные физические качества;</w:t>
      </w:r>
    </w:p>
    <w:p w14:paraId="068CA086"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прикладные психические качества;</w:t>
      </w:r>
    </w:p>
    <w:p w14:paraId="5BF6FAE3"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профессионально-личностные качества</w:t>
      </w:r>
    </w:p>
    <w:p w14:paraId="2D03B7E0" w14:textId="77777777" w:rsidR="00FF65CD" w:rsidRPr="006A0354" w:rsidRDefault="00FF65CD" w:rsidP="006A0354">
      <w:pPr>
        <w:spacing w:after="0" w:line="360" w:lineRule="auto"/>
        <w:jc w:val="both"/>
        <w:rPr>
          <w:rFonts w:ascii="Times New Roman" w:hAnsi="Times New Roman" w:cs="Times New Roman"/>
          <w:sz w:val="24"/>
          <w:szCs w:val="24"/>
        </w:rPr>
      </w:pPr>
    </w:p>
    <w:p w14:paraId="02B1C4F3"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33.</w:t>
      </w:r>
      <w:r w:rsidRPr="006A0354">
        <w:rPr>
          <w:rFonts w:ascii="Times New Roman" w:hAnsi="Times New Roman" w:cs="Times New Roman"/>
          <w:sz w:val="24"/>
          <w:szCs w:val="24"/>
        </w:rPr>
        <w:tab/>
        <w:t>Основными структурными компонентами ППФП являются:</w:t>
      </w:r>
    </w:p>
    <w:p w14:paraId="78DD5712"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 формы (виды), условия и характер труда режим труда и отдыха</w:t>
      </w:r>
    </w:p>
    <w:p w14:paraId="5E62419B"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прикладные (приоритетные для специальной физической подготовленности) виды спорта</w:t>
      </w:r>
    </w:p>
    <w:p w14:paraId="7A7BAFA5"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вспомогательные виды спорта дополняющие учебный процесс по разделу ППФП;</w:t>
      </w:r>
    </w:p>
    <w:p w14:paraId="760E530F"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факультативные занятия, физкультурно-спортивные праздники, физкультминутки и физкультпаузы.</w:t>
      </w:r>
    </w:p>
    <w:p w14:paraId="1E956C0C" w14:textId="77777777" w:rsidR="00FF65CD" w:rsidRPr="006A0354" w:rsidRDefault="00FF65CD" w:rsidP="006A0354">
      <w:pPr>
        <w:spacing w:after="0" w:line="360" w:lineRule="auto"/>
        <w:jc w:val="both"/>
        <w:rPr>
          <w:rFonts w:ascii="Times New Roman" w:hAnsi="Times New Roman" w:cs="Times New Roman"/>
          <w:sz w:val="24"/>
          <w:szCs w:val="24"/>
        </w:rPr>
      </w:pPr>
    </w:p>
    <w:p w14:paraId="655EDD1A"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34.</w:t>
      </w:r>
      <w:r w:rsidRPr="006A0354">
        <w:rPr>
          <w:rFonts w:ascii="Times New Roman" w:hAnsi="Times New Roman" w:cs="Times New Roman"/>
          <w:sz w:val="24"/>
          <w:szCs w:val="24"/>
        </w:rPr>
        <w:tab/>
        <w:t>Построение учебно-тренировочного занятия по ППФП состоит из:</w:t>
      </w:r>
    </w:p>
    <w:p w14:paraId="035518FF"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1)</w:t>
      </w:r>
      <w:r w:rsidRPr="006A0354">
        <w:rPr>
          <w:rFonts w:ascii="Times New Roman" w:hAnsi="Times New Roman" w:cs="Times New Roman"/>
          <w:sz w:val="24"/>
          <w:szCs w:val="24"/>
        </w:rPr>
        <w:tab/>
        <w:t>основной и заключительной части;</w:t>
      </w:r>
    </w:p>
    <w:p w14:paraId="72ACAD59"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2)</w:t>
      </w:r>
      <w:r w:rsidRPr="006A0354">
        <w:rPr>
          <w:rFonts w:ascii="Times New Roman" w:hAnsi="Times New Roman" w:cs="Times New Roman"/>
          <w:sz w:val="24"/>
          <w:szCs w:val="24"/>
        </w:rPr>
        <w:tab/>
        <w:t>подготовительной и заключительной части;</w:t>
      </w:r>
    </w:p>
    <w:p w14:paraId="658330CF"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3)</w:t>
      </w:r>
      <w:r w:rsidRPr="006A0354">
        <w:rPr>
          <w:rFonts w:ascii="Times New Roman" w:hAnsi="Times New Roman" w:cs="Times New Roman"/>
          <w:sz w:val="24"/>
          <w:szCs w:val="24"/>
        </w:rPr>
        <w:tab/>
        <w:t>основной, подготовительной и заключительной части;</w:t>
      </w:r>
    </w:p>
    <w:p w14:paraId="74F46151" w14:textId="77777777" w:rsidR="00FF65CD" w:rsidRPr="006A0354" w:rsidRDefault="00FF65CD"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4)</w:t>
      </w:r>
      <w:r w:rsidRPr="006A0354">
        <w:rPr>
          <w:rFonts w:ascii="Times New Roman" w:hAnsi="Times New Roman" w:cs="Times New Roman"/>
          <w:sz w:val="24"/>
          <w:szCs w:val="24"/>
        </w:rPr>
        <w:tab/>
        <w:t>подготовительной, основной и заключительной части;</w:t>
      </w:r>
    </w:p>
    <w:p w14:paraId="5E4664BF" w14:textId="77777777" w:rsidR="00FF65CD" w:rsidRPr="006A0354" w:rsidRDefault="00FF65CD" w:rsidP="006A0354">
      <w:pPr>
        <w:spacing w:after="0" w:line="360" w:lineRule="auto"/>
        <w:ind w:hanging="360"/>
        <w:jc w:val="both"/>
        <w:rPr>
          <w:rFonts w:ascii="Times New Roman" w:eastAsia="Times New Roman" w:hAnsi="Times New Roman" w:cs="Times New Roman"/>
        </w:rPr>
      </w:pPr>
    </w:p>
    <w:p w14:paraId="4D93EB32" w14:textId="77777777" w:rsidR="00FF65CD" w:rsidRPr="006A0354" w:rsidRDefault="00FF65CD" w:rsidP="006A0354">
      <w:pPr>
        <w:spacing w:after="0" w:line="360" w:lineRule="auto"/>
        <w:ind w:hanging="360"/>
        <w:jc w:val="both"/>
        <w:rPr>
          <w:rFonts w:ascii="Times New Roman" w:eastAsia="Times New Roman" w:hAnsi="Times New Roman" w:cs="Times New Roman"/>
        </w:rPr>
      </w:pPr>
    </w:p>
    <w:p w14:paraId="3EB2C803" w14:textId="5E6DC048" w:rsidR="000D7ED1" w:rsidRPr="006A0354" w:rsidRDefault="00F147C7" w:rsidP="006A0354">
      <w:pPr>
        <w:widowControl w:val="0"/>
        <w:spacing w:after="0" w:line="360" w:lineRule="auto"/>
        <w:jc w:val="center"/>
        <w:rPr>
          <w:rFonts w:ascii="Times New Roman" w:eastAsia="Times New Roman" w:hAnsi="Times New Roman" w:cs="Times New Roman"/>
          <w:b/>
          <w:i/>
          <w:sz w:val="24"/>
          <w:szCs w:val="24"/>
          <w:lang w:eastAsia="ru-RU"/>
        </w:rPr>
      </w:pPr>
      <w:r w:rsidRPr="006A0354">
        <w:rPr>
          <w:rFonts w:ascii="Times New Roman" w:eastAsia="Times New Roman" w:hAnsi="Times New Roman" w:cs="Times New Roman"/>
          <w:b/>
          <w:i/>
          <w:sz w:val="24"/>
          <w:szCs w:val="24"/>
          <w:lang w:eastAsia="ru-RU"/>
        </w:rPr>
        <w:lastRenderedPageBreak/>
        <w:t>1</w:t>
      </w:r>
      <w:r w:rsidR="00552387" w:rsidRPr="006A0354">
        <w:rPr>
          <w:rFonts w:ascii="Times New Roman" w:eastAsia="Times New Roman" w:hAnsi="Times New Roman" w:cs="Times New Roman"/>
          <w:b/>
          <w:i/>
          <w:sz w:val="24"/>
          <w:szCs w:val="24"/>
          <w:lang w:eastAsia="ru-RU"/>
        </w:rPr>
        <w:t>0</w:t>
      </w:r>
      <w:r w:rsidRPr="006A0354">
        <w:rPr>
          <w:rFonts w:ascii="Times New Roman" w:eastAsia="Times New Roman" w:hAnsi="Times New Roman" w:cs="Times New Roman"/>
          <w:b/>
          <w:i/>
          <w:sz w:val="24"/>
          <w:szCs w:val="24"/>
          <w:lang w:eastAsia="ru-RU"/>
        </w:rPr>
        <w:t>.5.</w:t>
      </w:r>
      <w:r w:rsidR="000D7ED1" w:rsidRPr="006A0354">
        <w:rPr>
          <w:rFonts w:ascii="Times New Roman" w:eastAsia="Times New Roman" w:hAnsi="Times New Roman" w:cs="Times New Roman"/>
          <w:b/>
          <w:i/>
          <w:sz w:val="24"/>
          <w:szCs w:val="24"/>
          <w:lang w:eastAsia="ru-RU"/>
        </w:rPr>
        <w:t>Темы рефератов, докладов, эссе</w:t>
      </w:r>
    </w:p>
    <w:p w14:paraId="6BAFF5AD" w14:textId="77777777" w:rsidR="00FF65CD" w:rsidRPr="006A0354" w:rsidRDefault="00FF65CD" w:rsidP="006A0354">
      <w:pPr>
        <w:pStyle w:val="af2"/>
        <w:numPr>
          <w:ilvl w:val="0"/>
          <w:numId w:val="27"/>
        </w:numPr>
        <w:spacing w:line="360" w:lineRule="auto"/>
        <w:jc w:val="both"/>
      </w:pPr>
      <w:r w:rsidRPr="006A0354">
        <w:t>История развития легкой атлетики.</w:t>
      </w:r>
    </w:p>
    <w:p w14:paraId="5870DED7" w14:textId="77777777" w:rsidR="00FF65CD" w:rsidRPr="006A0354" w:rsidRDefault="00FF65CD" w:rsidP="006A0354">
      <w:pPr>
        <w:pStyle w:val="af2"/>
        <w:numPr>
          <w:ilvl w:val="0"/>
          <w:numId w:val="27"/>
        </w:numPr>
        <w:spacing w:line="360" w:lineRule="auto"/>
        <w:jc w:val="both"/>
      </w:pPr>
      <w:r w:rsidRPr="006A0354">
        <w:t>Обзор Олимпийских игр</w:t>
      </w:r>
    </w:p>
    <w:p w14:paraId="7D21B4A5" w14:textId="77777777" w:rsidR="00FF65CD" w:rsidRPr="006A0354" w:rsidRDefault="00FF65CD" w:rsidP="006A0354">
      <w:pPr>
        <w:pStyle w:val="af2"/>
        <w:numPr>
          <w:ilvl w:val="0"/>
          <w:numId w:val="27"/>
        </w:numPr>
        <w:spacing w:line="360" w:lineRule="auto"/>
        <w:jc w:val="both"/>
      </w:pPr>
      <w:r w:rsidRPr="006A0354">
        <w:t>.Оценка (физического развития (функционального и психического состояния.</w:t>
      </w:r>
    </w:p>
    <w:p w14:paraId="111C1648" w14:textId="77777777" w:rsidR="00FF65CD" w:rsidRPr="006A0354" w:rsidRDefault="00FF65CD" w:rsidP="006A0354">
      <w:pPr>
        <w:pStyle w:val="af2"/>
        <w:numPr>
          <w:ilvl w:val="0"/>
          <w:numId w:val="27"/>
        </w:numPr>
        <w:spacing w:line="360" w:lineRule="auto"/>
        <w:jc w:val="both"/>
      </w:pPr>
      <w:r w:rsidRPr="006A0354">
        <w:t>Физическая культура и спорт в условиях рыночных отношений.</w:t>
      </w:r>
    </w:p>
    <w:p w14:paraId="7D8F70D7" w14:textId="77777777" w:rsidR="00FF65CD" w:rsidRPr="006A0354" w:rsidRDefault="00FF65CD" w:rsidP="006A0354">
      <w:pPr>
        <w:pStyle w:val="af2"/>
        <w:numPr>
          <w:ilvl w:val="0"/>
          <w:numId w:val="27"/>
        </w:numPr>
        <w:spacing w:line="360" w:lineRule="auto"/>
        <w:jc w:val="both"/>
      </w:pPr>
      <w:r w:rsidRPr="006A0354">
        <w:t>Физические качества спортсменов.</w:t>
      </w:r>
    </w:p>
    <w:p w14:paraId="02E8DA27" w14:textId="77777777" w:rsidR="00FF65CD" w:rsidRPr="006A0354" w:rsidRDefault="00FF65CD" w:rsidP="006A0354">
      <w:pPr>
        <w:pStyle w:val="af2"/>
        <w:numPr>
          <w:ilvl w:val="0"/>
          <w:numId w:val="27"/>
        </w:numPr>
        <w:spacing w:line="360" w:lineRule="auto"/>
        <w:jc w:val="both"/>
      </w:pPr>
      <w:r w:rsidRPr="006A0354">
        <w:t>Роль (физкультуры и спорта в формировании здорового образа жизни.</w:t>
      </w:r>
    </w:p>
    <w:p w14:paraId="3A05A8F7" w14:textId="77777777" w:rsidR="00FF65CD" w:rsidRPr="006A0354" w:rsidRDefault="00FF65CD" w:rsidP="006A0354">
      <w:pPr>
        <w:pStyle w:val="af2"/>
        <w:numPr>
          <w:ilvl w:val="0"/>
          <w:numId w:val="27"/>
        </w:numPr>
        <w:spacing w:line="360" w:lineRule="auto"/>
        <w:jc w:val="both"/>
      </w:pPr>
      <w:r w:rsidRPr="006A0354">
        <w:t>Аутогенная тренировка.</w:t>
      </w:r>
    </w:p>
    <w:p w14:paraId="062FD850" w14:textId="77777777" w:rsidR="00FF65CD" w:rsidRPr="006A0354" w:rsidRDefault="00FF65CD" w:rsidP="006A0354">
      <w:pPr>
        <w:pStyle w:val="af2"/>
        <w:numPr>
          <w:ilvl w:val="0"/>
          <w:numId w:val="27"/>
        </w:numPr>
        <w:spacing w:line="360" w:lineRule="auto"/>
        <w:jc w:val="both"/>
      </w:pPr>
      <w:r w:rsidRPr="006A0354">
        <w:t>Раздумье о здоровье Н. М. Амосов</w:t>
      </w:r>
    </w:p>
    <w:p w14:paraId="748A319A" w14:textId="77777777" w:rsidR="00FF65CD" w:rsidRPr="006A0354" w:rsidRDefault="00FF65CD" w:rsidP="006A0354">
      <w:pPr>
        <w:pStyle w:val="af2"/>
        <w:numPr>
          <w:ilvl w:val="0"/>
          <w:numId w:val="27"/>
        </w:numPr>
        <w:spacing w:line="360" w:lineRule="auto"/>
        <w:jc w:val="both"/>
      </w:pPr>
      <w:r w:rsidRPr="006A0354">
        <w:t>Биоритмология</w:t>
      </w:r>
    </w:p>
    <w:p w14:paraId="749DD827" w14:textId="77777777" w:rsidR="00FF65CD" w:rsidRPr="006A0354" w:rsidRDefault="00FF65CD" w:rsidP="006A0354">
      <w:pPr>
        <w:pStyle w:val="af2"/>
        <w:numPr>
          <w:ilvl w:val="0"/>
          <w:numId w:val="27"/>
        </w:numPr>
        <w:spacing w:line="360" w:lineRule="auto"/>
        <w:jc w:val="both"/>
      </w:pPr>
      <w:r w:rsidRPr="006A0354">
        <w:t>Системы дыхательного тренинга по К. П. Бутейко, по А. Н. Стрельниковой, аппарат В. В. Фролова</w:t>
      </w:r>
    </w:p>
    <w:p w14:paraId="667A5012" w14:textId="77777777" w:rsidR="00FF65CD" w:rsidRPr="006A0354" w:rsidRDefault="00FF65CD" w:rsidP="006A0354">
      <w:pPr>
        <w:pStyle w:val="af2"/>
        <w:numPr>
          <w:ilvl w:val="0"/>
          <w:numId w:val="27"/>
        </w:numPr>
        <w:spacing w:line="360" w:lineRule="auto"/>
        <w:jc w:val="both"/>
      </w:pPr>
      <w:r w:rsidRPr="006A0354">
        <w:t>Психологический тренинг: аутотренинг, медитация, самогипноз, позитивное мышление</w:t>
      </w:r>
    </w:p>
    <w:p w14:paraId="7D5E9EC6" w14:textId="77777777" w:rsidR="00FF65CD" w:rsidRPr="006A0354" w:rsidRDefault="00FF65CD" w:rsidP="006A0354">
      <w:pPr>
        <w:pStyle w:val="af2"/>
        <w:numPr>
          <w:ilvl w:val="0"/>
          <w:numId w:val="27"/>
        </w:numPr>
        <w:spacing w:line="360" w:lineRule="auto"/>
        <w:jc w:val="both"/>
      </w:pPr>
      <w:r w:rsidRPr="006A0354">
        <w:t>Естественные методы оздоровления.</w:t>
      </w:r>
    </w:p>
    <w:p w14:paraId="31FE02C6" w14:textId="77777777" w:rsidR="00FF65CD" w:rsidRPr="006A0354" w:rsidRDefault="00FF65CD" w:rsidP="006A0354">
      <w:pPr>
        <w:pStyle w:val="af2"/>
        <w:numPr>
          <w:ilvl w:val="0"/>
          <w:numId w:val="27"/>
        </w:numPr>
        <w:spacing w:line="360" w:lineRule="auto"/>
        <w:jc w:val="both"/>
      </w:pPr>
      <w:r w:rsidRPr="006A0354">
        <w:t>Аэробика - степ-аэробика</w:t>
      </w:r>
    </w:p>
    <w:p w14:paraId="78BD2EAF" w14:textId="77777777" w:rsidR="00FF65CD" w:rsidRPr="006A0354" w:rsidRDefault="00FF65CD" w:rsidP="006A0354">
      <w:pPr>
        <w:pStyle w:val="af2"/>
        <w:numPr>
          <w:ilvl w:val="0"/>
          <w:numId w:val="27"/>
        </w:numPr>
        <w:spacing w:line="360" w:lineRule="auto"/>
        <w:jc w:val="both"/>
      </w:pPr>
      <w:r w:rsidRPr="006A0354">
        <w:t>Методы очищения организма</w:t>
      </w:r>
    </w:p>
    <w:p w14:paraId="0CB4D7BA" w14:textId="77777777" w:rsidR="00FF65CD" w:rsidRPr="006A0354" w:rsidRDefault="00FF65CD" w:rsidP="006A0354">
      <w:pPr>
        <w:pStyle w:val="af2"/>
        <w:numPr>
          <w:ilvl w:val="0"/>
          <w:numId w:val="27"/>
        </w:numPr>
        <w:spacing w:line="360" w:lineRule="auto"/>
        <w:jc w:val="both"/>
      </w:pPr>
      <w:r w:rsidRPr="006A0354">
        <w:t>Физическая культура и ЗОЖ.</w:t>
      </w:r>
    </w:p>
    <w:p w14:paraId="10C4C0A2" w14:textId="77777777" w:rsidR="00FF65CD" w:rsidRPr="006A0354" w:rsidRDefault="00FF65CD" w:rsidP="006A0354">
      <w:pPr>
        <w:pStyle w:val="af2"/>
        <w:numPr>
          <w:ilvl w:val="0"/>
          <w:numId w:val="27"/>
        </w:numPr>
        <w:spacing w:line="360" w:lineRule="auto"/>
        <w:jc w:val="both"/>
      </w:pPr>
      <w:r w:rsidRPr="006A0354">
        <w:t>Физическая культура и ее влияние на умственную работоспособность.</w:t>
      </w:r>
    </w:p>
    <w:p w14:paraId="671EB3F5" w14:textId="77777777" w:rsidR="00FF65CD" w:rsidRPr="006A0354" w:rsidRDefault="00FF65CD" w:rsidP="006A0354">
      <w:pPr>
        <w:pStyle w:val="af2"/>
        <w:numPr>
          <w:ilvl w:val="0"/>
          <w:numId w:val="27"/>
        </w:numPr>
        <w:spacing w:line="360" w:lineRule="auto"/>
        <w:jc w:val="both"/>
      </w:pPr>
      <w:r w:rsidRPr="006A0354">
        <w:t>Физическая культура и спорт: сходство и отличия</w:t>
      </w:r>
    </w:p>
    <w:p w14:paraId="1FEAA52F" w14:textId="77777777" w:rsidR="00FF65CD" w:rsidRPr="006A0354" w:rsidRDefault="00FF65CD" w:rsidP="006A0354">
      <w:pPr>
        <w:pStyle w:val="af2"/>
        <w:numPr>
          <w:ilvl w:val="0"/>
          <w:numId w:val="27"/>
        </w:numPr>
        <w:spacing w:line="360" w:lineRule="auto"/>
        <w:jc w:val="both"/>
      </w:pPr>
      <w:r w:rsidRPr="006A0354">
        <w:t>Влияние физических упражнений на работу сердечно - сосудистой системы.</w:t>
      </w:r>
    </w:p>
    <w:p w14:paraId="07CFB420" w14:textId="77777777" w:rsidR="00FF65CD" w:rsidRPr="006A0354" w:rsidRDefault="00FF65CD" w:rsidP="006A0354">
      <w:pPr>
        <w:pStyle w:val="af2"/>
        <w:numPr>
          <w:ilvl w:val="0"/>
          <w:numId w:val="27"/>
        </w:numPr>
        <w:spacing w:line="360" w:lineRule="auto"/>
        <w:jc w:val="both"/>
      </w:pPr>
      <w:r w:rsidRPr="006A0354">
        <w:t>Влияние физических упражнений на опорно-двигательный аппарат.</w:t>
      </w:r>
    </w:p>
    <w:p w14:paraId="463DDE01" w14:textId="77777777" w:rsidR="00FF65CD" w:rsidRPr="006A0354" w:rsidRDefault="00FF65CD" w:rsidP="006A0354">
      <w:pPr>
        <w:pStyle w:val="af2"/>
        <w:numPr>
          <w:ilvl w:val="0"/>
          <w:numId w:val="27"/>
        </w:numPr>
        <w:spacing w:line="360" w:lineRule="auto"/>
        <w:jc w:val="both"/>
      </w:pPr>
      <w:r w:rsidRPr="006A0354">
        <w:t>Влияние физических упражнений на развитие дыхательной системы человека.</w:t>
      </w:r>
    </w:p>
    <w:p w14:paraId="4E7AB6E9" w14:textId="77777777" w:rsidR="00FF65CD" w:rsidRPr="006A0354" w:rsidRDefault="00FF65CD" w:rsidP="006A0354">
      <w:pPr>
        <w:pStyle w:val="af2"/>
        <w:numPr>
          <w:ilvl w:val="0"/>
          <w:numId w:val="27"/>
        </w:numPr>
        <w:spacing w:line="360" w:lineRule="auto"/>
        <w:jc w:val="both"/>
      </w:pPr>
      <w:r w:rsidRPr="006A0354">
        <w:t>Профилактика заболеваний позвоночника средствами физической культуры.</w:t>
      </w:r>
    </w:p>
    <w:p w14:paraId="54C7EDB9" w14:textId="77777777" w:rsidR="00FF65CD" w:rsidRPr="006A0354" w:rsidRDefault="00FF65CD" w:rsidP="006A0354">
      <w:pPr>
        <w:pStyle w:val="af2"/>
        <w:numPr>
          <w:ilvl w:val="0"/>
          <w:numId w:val="27"/>
        </w:numPr>
        <w:spacing w:line="360" w:lineRule="auto"/>
        <w:jc w:val="both"/>
      </w:pPr>
      <w:r w:rsidRPr="006A0354">
        <w:t>Средства и методы развития выносливости.</w:t>
      </w:r>
    </w:p>
    <w:p w14:paraId="14F7AD53" w14:textId="77777777" w:rsidR="00FF65CD" w:rsidRPr="006A0354" w:rsidRDefault="00FF65CD" w:rsidP="006A0354">
      <w:pPr>
        <w:pStyle w:val="af2"/>
        <w:numPr>
          <w:ilvl w:val="0"/>
          <w:numId w:val="27"/>
        </w:numPr>
        <w:spacing w:line="360" w:lineRule="auto"/>
        <w:jc w:val="both"/>
      </w:pPr>
      <w:r w:rsidRPr="006A0354">
        <w:t>Средства и методы развития скоростно- силовых качеств.</w:t>
      </w:r>
    </w:p>
    <w:p w14:paraId="7CC0F7D4" w14:textId="77777777" w:rsidR="00FF65CD" w:rsidRPr="006A0354" w:rsidRDefault="00FF65CD" w:rsidP="006A0354">
      <w:pPr>
        <w:pStyle w:val="af2"/>
        <w:numPr>
          <w:ilvl w:val="0"/>
          <w:numId w:val="27"/>
        </w:numPr>
        <w:spacing w:line="360" w:lineRule="auto"/>
        <w:jc w:val="both"/>
      </w:pPr>
      <w:r w:rsidRPr="006A0354">
        <w:t>Средства и методы развития гибкости.</w:t>
      </w:r>
    </w:p>
    <w:p w14:paraId="11F08671" w14:textId="77777777" w:rsidR="00FF65CD" w:rsidRPr="006A0354" w:rsidRDefault="00FF65CD" w:rsidP="006A0354">
      <w:pPr>
        <w:pStyle w:val="af2"/>
        <w:numPr>
          <w:ilvl w:val="0"/>
          <w:numId w:val="27"/>
        </w:numPr>
        <w:spacing w:line="360" w:lineRule="auto"/>
        <w:jc w:val="both"/>
      </w:pPr>
      <w:r w:rsidRPr="006A0354">
        <w:t>Методика самостоятельных занятий по физической культуре .</w:t>
      </w:r>
    </w:p>
    <w:p w14:paraId="53624B6E" w14:textId="77777777" w:rsidR="00FF65CD" w:rsidRPr="006A0354" w:rsidRDefault="00FF65CD" w:rsidP="006A0354">
      <w:pPr>
        <w:pStyle w:val="af2"/>
        <w:numPr>
          <w:ilvl w:val="0"/>
          <w:numId w:val="27"/>
        </w:numPr>
        <w:spacing w:line="360" w:lineRule="auto"/>
        <w:jc w:val="both"/>
      </w:pPr>
      <w:r w:rsidRPr="006A0354">
        <w:t>Подготовка к сдаче норм ГТО.</w:t>
      </w:r>
    </w:p>
    <w:p w14:paraId="7CF4A581" w14:textId="77777777" w:rsidR="00FF65CD" w:rsidRPr="006A0354" w:rsidRDefault="00FF65CD" w:rsidP="006A0354">
      <w:pPr>
        <w:pStyle w:val="af2"/>
        <w:numPr>
          <w:ilvl w:val="0"/>
          <w:numId w:val="27"/>
        </w:numPr>
        <w:spacing w:line="360" w:lineRule="auto"/>
        <w:jc w:val="both"/>
      </w:pPr>
      <w:r w:rsidRPr="006A0354">
        <w:t>Физическая культура и спорт в борьбе с лишним весом.</w:t>
      </w:r>
    </w:p>
    <w:p w14:paraId="507E514E" w14:textId="77777777" w:rsidR="00FF65CD" w:rsidRPr="006A0354" w:rsidRDefault="00FF65CD" w:rsidP="006A0354">
      <w:pPr>
        <w:pStyle w:val="af2"/>
        <w:numPr>
          <w:ilvl w:val="0"/>
          <w:numId w:val="27"/>
        </w:numPr>
        <w:spacing w:line="360" w:lineRule="auto"/>
        <w:jc w:val="both"/>
      </w:pPr>
      <w:r w:rsidRPr="006A0354">
        <w:t>Коррекция осанки средствами физической культуры.</w:t>
      </w:r>
    </w:p>
    <w:p w14:paraId="1901F887" w14:textId="77777777" w:rsidR="00FF65CD" w:rsidRPr="006A0354" w:rsidRDefault="00FF65CD" w:rsidP="006A0354">
      <w:pPr>
        <w:pStyle w:val="af2"/>
        <w:numPr>
          <w:ilvl w:val="0"/>
          <w:numId w:val="27"/>
        </w:numPr>
        <w:spacing w:line="360" w:lineRule="auto"/>
        <w:jc w:val="both"/>
      </w:pPr>
      <w:r w:rsidRPr="006A0354">
        <w:t>Средства и методы развития силовых качеств.</w:t>
      </w:r>
    </w:p>
    <w:p w14:paraId="7BA808B0" w14:textId="77777777" w:rsidR="00FF65CD" w:rsidRPr="006A0354" w:rsidRDefault="00FF65CD" w:rsidP="006A0354">
      <w:pPr>
        <w:pStyle w:val="af2"/>
        <w:numPr>
          <w:ilvl w:val="0"/>
          <w:numId w:val="27"/>
        </w:numPr>
        <w:spacing w:line="360" w:lineRule="auto"/>
        <w:jc w:val="both"/>
      </w:pPr>
      <w:r w:rsidRPr="006A0354">
        <w:t>Нетрадиционные виды физической активности.</w:t>
      </w:r>
    </w:p>
    <w:p w14:paraId="78624A3C" w14:textId="77777777" w:rsidR="00FF65CD" w:rsidRPr="006A0354" w:rsidRDefault="00FF65CD" w:rsidP="006A0354">
      <w:pPr>
        <w:pStyle w:val="af2"/>
        <w:numPr>
          <w:ilvl w:val="0"/>
          <w:numId w:val="27"/>
        </w:numPr>
        <w:spacing w:line="360" w:lineRule="auto"/>
        <w:jc w:val="both"/>
      </w:pPr>
      <w:r w:rsidRPr="006A0354">
        <w:t>Спортивные игры и их значение в физической подготовке.</w:t>
      </w:r>
    </w:p>
    <w:p w14:paraId="6DC6DB34" w14:textId="77777777" w:rsidR="00FF65CD" w:rsidRPr="006A0354" w:rsidRDefault="00FF65CD" w:rsidP="006A0354">
      <w:pPr>
        <w:pStyle w:val="af2"/>
        <w:numPr>
          <w:ilvl w:val="0"/>
          <w:numId w:val="27"/>
        </w:numPr>
        <w:spacing w:line="360" w:lineRule="auto"/>
        <w:jc w:val="both"/>
      </w:pPr>
      <w:r w:rsidRPr="006A0354">
        <w:t>.Оздоровительные виды физической активности.</w:t>
      </w:r>
    </w:p>
    <w:p w14:paraId="00D43A07" w14:textId="77777777" w:rsidR="00FF65CD" w:rsidRPr="006A0354" w:rsidRDefault="00FF65CD" w:rsidP="006A0354">
      <w:pPr>
        <w:pStyle w:val="af2"/>
        <w:numPr>
          <w:ilvl w:val="0"/>
          <w:numId w:val="27"/>
        </w:numPr>
        <w:spacing w:line="360" w:lineRule="auto"/>
        <w:jc w:val="both"/>
      </w:pPr>
      <w:r w:rsidRPr="006A0354">
        <w:lastRenderedPageBreak/>
        <w:t>Физическая культура и ее значение для укрепления иммунитета.</w:t>
      </w:r>
    </w:p>
    <w:p w14:paraId="68C2D3D1" w14:textId="77777777" w:rsidR="00FF65CD" w:rsidRPr="006A0354" w:rsidRDefault="00FF65CD" w:rsidP="006A0354">
      <w:pPr>
        <w:pStyle w:val="af2"/>
        <w:numPr>
          <w:ilvl w:val="0"/>
          <w:numId w:val="27"/>
        </w:numPr>
        <w:spacing w:line="360" w:lineRule="auto"/>
        <w:jc w:val="both"/>
      </w:pPr>
      <w:r w:rsidRPr="006A0354">
        <w:t>Влияние физических упражнений на обмен веществ.</w:t>
      </w:r>
    </w:p>
    <w:p w14:paraId="1544D863" w14:textId="77777777" w:rsidR="00FF65CD" w:rsidRPr="006A0354" w:rsidRDefault="00FF65CD" w:rsidP="006A0354">
      <w:pPr>
        <w:pStyle w:val="af2"/>
        <w:numPr>
          <w:ilvl w:val="0"/>
          <w:numId w:val="27"/>
        </w:numPr>
        <w:spacing w:line="360" w:lineRule="auto"/>
        <w:jc w:val="both"/>
      </w:pPr>
      <w:r w:rsidRPr="006A0354">
        <w:t>Физическая культура и развитие творческих способностей.</w:t>
      </w:r>
    </w:p>
    <w:p w14:paraId="0D2E1CA5" w14:textId="77777777" w:rsidR="00FF65CD" w:rsidRPr="006A0354" w:rsidRDefault="00FF65CD" w:rsidP="006A0354">
      <w:pPr>
        <w:pStyle w:val="af2"/>
        <w:numPr>
          <w:ilvl w:val="0"/>
          <w:numId w:val="27"/>
        </w:numPr>
        <w:spacing w:line="360" w:lineRule="auto"/>
        <w:jc w:val="both"/>
      </w:pPr>
      <w:r w:rsidRPr="006A0354">
        <w:t>Физическая культура и долголетие.</w:t>
      </w:r>
    </w:p>
    <w:p w14:paraId="3D0D8EC7" w14:textId="77777777" w:rsidR="00FF65CD" w:rsidRPr="006A0354" w:rsidRDefault="00FF65CD" w:rsidP="006A0354">
      <w:pPr>
        <w:pStyle w:val="af2"/>
        <w:numPr>
          <w:ilvl w:val="0"/>
          <w:numId w:val="27"/>
        </w:numPr>
        <w:spacing w:line="360" w:lineRule="auto"/>
        <w:jc w:val="both"/>
      </w:pPr>
      <w:r w:rsidRPr="006A0354">
        <w:t>Утомление, фазы утомления, первая помощь.</w:t>
      </w:r>
    </w:p>
    <w:p w14:paraId="4C2B41E8" w14:textId="77777777" w:rsidR="00FF65CD" w:rsidRPr="006A0354" w:rsidRDefault="00FF65CD" w:rsidP="006A0354">
      <w:pPr>
        <w:pStyle w:val="af2"/>
        <w:numPr>
          <w:ilvl w:val="0"/>
          <w:numId w:val="27"/>
        </w:numPr>
        <w:spacing w:line="360" w:lineRule="auto"/>
        <w:jc w:val="both"/>
      </w:pPr>
      <w:r w:rsidRPr="006A0354">
        <w:t>Способы восстановления умственной и физической работоспособности.</w:t>
      </w:r>
    </w:p>
    <w:p w14:paraId="328C446A" w14:textId="77777777" w:rsidR="00FF65CD" w:rsidRPr="006A0354" w:rsidRDefault="00FF65CD" w:rsidP="006A0354">
      <w:pPr>
        <w:pStyle w:val="af2"/>
        <w:numPr>
          <w:ilvl w:val="0"/>
          <w:numId w:val="27"/>
        </w:numPr>
        <w:spacing w:line="360" w:lineRule="auto"/>
        <w:jc w:val="both"/>
      </w:pPr>
      <w:r w:rsidRPr="006A0354">
        <w:t>Физическая культура в режиме дня студента.</w:t>
      </w:r>
    </w:p>
    <w:p w14:paraId="4A2955E6" w14:textId="77777777" w:rsidR="00FF65CD" w:rsidRPr="006A0354" w:rsidRDefault="00FF65CD" w:rsidP="006A0354">
      <w:pPr>
        <w:pStyle w:val="af2"/>
        <w:numPr>
          <w:ilvl w:val="0"/>
          <w:numId w:val="27"/>
        </w:numPr>
        <w:spacing w:line="360" w:lineRule="auto"/>
        <w:jc w:val="both"/>
      </w:pPr>
      <w:r w:rsidRPr="006A0354">
        <w:t>Профилактика умственного переутомления средствами физической культуры.</w:t>
      </w:r>
    </w:p>
    <w:p w14:paraId="2ED125A8" w14:textId="77777777" w:rsidR="00FF65CD" w:rsidRPr="006A0354" w:rsidRDefault="00FF65CD" w:rsidP="006A0354">
      <w:pPr>
        <w:pStyle w:val="af2"/>
        <w:numPr>
          <w:ilvl w:val="0"/>
          <w:numId w:val="27"/>
        </w:numPr>
        <w:spacing w:line="360" w:lineRule="auto"/>
        <w:jc w:val="both"/>
      </w:pPr>
      <w:r w:rsidRPr="006A0354">
        <w:t>Профилактика стресса средствами физической культуры.</w:t>
      </w:r>
    </w:p>
    <w:p w14:paraId="289E745A" w14:textId="77777777" w:rsidR="00841580" w:rsidRPr="006A0354" w:rsidRDefault="00841580" w:rsidP="006A0354">
      <w:pPr>
        <w:widowControl w:val="0"/>
        <w:spacing w:after="0" w:line="360" w:lineRule="auto"/>
        <w:rPr>
          <w:rFonts w:ascii="Times New Roman" w:eastAsia="Times New Roman" w:hAnsi="Times New Roman" w:cs="Times New Roman"/>
          <w:sz w:val="24"/>
          <w:szCs w:val="24"/>
          <w:lang w:eastAsia="ru-RU"/>
        </w:rPr>
      </w:pPr>
    </w:p>
    <w:p w14:paraId="61E25DC3" w14:textId="33766BDD" w:rsidR="000D7ED1" w:rsidRPr="006A0354" w:rsidRDefault="00C31DF2" w:rsidP="006A0354">
      <w:pPr>
        <w:widowControl w:val="0"/>
        <w:spacing w:after="0" w:line="360" w:lineRule="auto"/>
        <w:jc w:val="center"/>
        <w:rPr>
          <w:rFonts w:ascii="Times New Roman" w:eastAsia="Times New Roman" w:hAnsi="Times New Roman" w:cs="Times New Roman"/>
          <w:b/>
          <w:i/>
          <w:sz w:val="24"/>
          <w:szCs w:val="24"/>
          <w:lang w:eastAsia="ru-RU"/>
        </w:rPr>
      </w:pPr>
      <w:r w:rsidRPr="006A0354">
        <w:rPr>
          <w:rFonts w:ascii="Times New Roman" w:eastAsia="Times New Roman" w:hAnsi="Times New Roman" w:cs="Times New Roman"/>
          <w:b/>
          <w:i/>
          <w:sz w:val="24"/>
          <w:szCs w:val="24"/>
          <w:lang w:eastAsia="ru-RU"/>
        </w:rPr>
        <w:t>1</w:t>
      </w:r>
      <w:r w:rsidR="00552387" w:rsidRPr="006A0354">
        <w:rPr>
          <w:rFonts w:ascii="Times New Roman" w:eastAsia="Times New Roman" w:hAnsi="Times New Roman" w:cs="Times New Roman"/>
          <w:b/>
          <w:i/>
          <w:sz w:val="24"/>
          <w:szCs w:val="24"/>
          <w:lang w:eastAsia="ru-RU"/>
        </w:rPr>
        <w:t>0</w:t>
      </w:r>
      <w:r w:rsidRPr="006A0354">
        <w:rPr>
          <w:rFonts w:ascii="Times New Roman" w:eastAsia="Times New Roman" w:hAnsi="Times New Roman" w:cs="Times New Roman"/>
          <w:b/>
          <w:i/>
          <w:sz w:val="24"/>
          <w:szCs w:val="24"/>
          <w:lang w:eastAsia="ru-RU"/>
        </w:rPr>
        <w:t>.6.</w:t>
      </w:r>
      <w:r w:rsidR="00841580" w:rsidRPr="006A0354">
        <w:rPr>
          <w:rFonts w:ascii="Times New Roman" w:eastAsia="Times New Roman" w:hAnsi="Times New Roman" w:cs="Times New Roman"/>
          <w:b/>
          <w:i/>
          <w:sz w:val="24"/>
          <w:szCs w:val="24"/>
          <w:lang w:eastAsia="ru-RU"/>
        </w:rPr>
        <w:t xml:space="preserve"> </w:t>
      </w:r>
      <w:r w:rsidR="000D7ED1" w:rsidRPr="006A0354">
        <w:rPr>
          <w:rFonts w:ascii="Times New Roman" w:eastAsia="Times New Roman" w:hAnsi="Times New Roman" w:cs="Times New Roman"/>
          <w:b/>
          <w:i/>
          <w:sz w:val="24"/>
          <w:szCs w:val="24"/>
          <w:lang w:eastAsia="ru-RU"/>
        </w:rPr>
        <w:t>Критерии оценки знаний студента</w:t>
      </w:r>
    </w:p>
    <w:p w14:paraId="4433DD1A" w14:textId="77777777" w:rsidR="000D7ED1" w:rsidRPr="006A0354" w:rsidRDefault="000D7ED1" w:rsidP="006A0354">
      <w:pPr>
        <w:spacing w:after="0" w:line="36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Критерии оценки устного ответа</w:t>
      </w:r>
    </w:p>
    <w:p w14:paraId="14B6116E" w14:textId="77777777" w:rsidR="000D7ED1" w:rsidRPr="006A0354" w:rsidRDefault="000D7ED1" w:rsidP="006A0354">
      <w:pPr>
        <w:spacing w:after="0" w:line="360" w:lineRule="auto"/>
        <w:ind w:firstLine="708"/>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Оценка </w:t>
      </w:r>
      <w:r w:rsidRPr="006A0354">
        <w:rPr>
          <w:rFonts w:ascii="Times New Roman" w:eastAsia="Times New Roman" w:hAnsi="Times New Roman" w:cs="Times New Roman"/>
          <w:b/>
          <w:sz w:val="24"/>
          <w:szCs w:val="24"/>
          <w:lang w:eastAsia="ru-RU"/>
        </w:rPr>
        <w:t>«отлично»</w:t>
      </w:r>
      <w:r w:rsidRPr="006A0354">
        <w:rPr>
          <w:rFonts w:ascii="Times New Roman" w:eastAsia="Times New Roman" w:hAnsi="Times New Roman" w:cs="Times New Roman"/>
          <w:sz w:val="24"/>
          <w:szCs w:val="24"/>
          <w:lang w:eastAsia="ru-RU"/>
        </w:rPr>
        <w:t xml:space="preserve"> выставляется за полный ответ на поставленный вопрос с</w:t>
      </w:r>
      <w:r w:rsidR="00497354" w:rsidRPr="006A0354">
        <w:rPr>
          <w:rFonts w:ascii="Times New Roman" w:eastAsia="Times New Roman" w:hAnsi="Times New Roman" w:cs="Times New Roman"/>
          <w:sz w:val="24"/>
          <w:szCs w:val="24"/>
          <w:lang w:eastAsia="ru-RU"/>
        </w:rPr>
        <w:t xml:space="preserve"> включением в содержание ответа</w:t>
      </w:r>
      <w:r w:rsidRPr="006A0354">
        <w:rPr>
          <w:rFonts w:ascii="Times New Roman" w:eastAsia="Times New Roman" w:hAnsi="Times New Roman" w:cs="Times New Roman"/>
          <w:sz w:val="24"/>
          <w:szCs w:val="24"/>
          <w:lang w:eastAsia="ru-RU"/>
        </w:rPr>
        <w:t xml:space="preserve"> материалов учебников, дополнительной литературы без наводящих вопросов. </w:t>
      </w:r>
    </w:p>
    <w:p w14:paraId="27C75A6A" w14:textId="77777777" w:rsidR="000D7ED1" w:rsidRPr="006A0354" w:rsidRDefault="000D7ED1" w:rsidP="006A0354">
      <w:pPr>
        <w:spacing w:after="0" w:line="360" w:lineRule="auto"/>
        <w:ind w:firstLine="708"/>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Оценка </w:t>
      </w:r>
      <w:r w:rsidRPr="006A0354">
        <w:rPr>
          <w:rFonts w:ascii="Times New Roman" w:eastAsia="Times New Roman" w:hAnsi="Times New Roman" w:cs="Times New Roman"/>
          <w:b/>
          <w:sz w:val="24"/>
          <w:szCs w:val="24"/>
          <w:lang w:eastAsia="ru-RU"/>
        </w:rPr>
        <w:t>«хорошо»</w:t>
      </w:r>
      <w:r w:rsidR="00497354" w:rsidRPr="006A0354">
        <w:rPr>
          <w:rFonts w:ascii="Times New Roman" w:eastAsia="Times New Roman" w:hAnsi="Times New Roman" w:cs="Times New Roman"/>
          <w:sz w:val="24"/>
          <w:szCs w:val="24"/>
          <w:lang w:eastAsia="ru-RU"/>
        </w:rPr>
        <w:t xml:space="preserve"> выставляется</w:t>
      </w:r>
      <w:r w:rsidRPr="006A0354">
        <w:rPr>
          <w:rFonts w:ascii="Times New Roman" w:eastAsia="Times New Roman" w:hAnsi="Times New Roman" w:cs="Times New Roman"/>
          <w:sz w:val="24"/>
          <w:szCs w:val="24"/>
          <w:lang w:eastAsia="ru-RU"/>
        </w:rPr>
        <w:t xml:space="preserve"> за полный ответ на поставленный воп</w:t>
      </w:r>
      <w:r w:rsidR="00497354" w:rsidRPr="006A0354">
        <w:rPr>
          <w:rFonts w:ascii="Times New Roman" w:eastAsia="Times New Roman" w:hAnsi="Times New Roman" w:cs="Times New Roman"/>
          <w:sz w:val="24"/>
          <w:szCs w:val="24"/>
          <w:lang w:eastAsia="ru-RU"/>
        </w:rPr>
        <w:t xml:space="preserve">рос </w:t>
      </w:r>
      <w:r w:rsidRPr="006A0354">
        <w:rPr>
          <w:rFonts w:ascii="Times New Roman" w:eastAsia="Times New Roman" w:hAnsi="Times New Roman" w:cs="Times New Roman"/>
          <w:sz w:val="24"/>
          <w:szCs w:val="24"/>
          <w:lang w:eastAsia="ru-RU"/>
        </w:rPr>
        <w:t xml:space="preserve">включением  в  содержание  ответа материалов  учебников с четкими положительными ответами на наводящие вопросы преподавателя. </w:t>
      </w:r>
    </w:p>
    <w:p w14:paraId="25E469DA" w14:textId="77777777" w:rsidR="000D7ED1" w:rsidRPr="006A0354" w:rsidRDefault="000D7ED1" w:rsidP="006A0354">
      <w:pPr>
        <w:spacing w:after="0" w:line="360" w:lineRule="auto"/>
        <w:ind w:firstLine="708"/>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Оценка </w:t>
      </w:r>
      <w:r w:rsidRPr="006A0354">
        <w:rPr>
          <w:rFonts w:ascii="Times New Roman" w:eastAsia="Times New Roman" w:hAnsi="Times New Roman" w:cs="Times New Roman"/>
          <w:b/>
          <w:sz w:val="24"/>
          <w:szCs w:val="24"/>
          <w:lang w:eastAsia="ru-RU"/>
        </w:rPr>
        <w:t>«удовлетворительно</w:t>
      </w:r>
      <w:r w:rsidRPr="006A0354">
        <w:rPr>
          <w:rFonts w:ascii="Times New Roman" w:eastAsia="Times New Roman" w:hAnsi="Times New Roman" w:cs="Times New Roman"/>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46BDA5C3" w14:textId="77777777" w:rsidR="000D7ED1" w:rsidRPr="006A0354" w:rsidRDefault="000D7ED1" w:rsidP="006A0354">
      <w:pPr>
        <w:spacing w:after="0" w:line="360" w:lineRule="auto"/>
        <w:ind w:firstLine="708"/>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Оценка  </w:t>
      </w:r>
      <w:r w:rsidRPr="006A0354">
        <w:rPr>
          <w:rFonts w:ascii="Times New Roman" w:eastAsia="Times New Roman" w:hAnsi="Times New Roman" w:cs="Times New Roman"/>
          <w:b/>
          <w:sz w:val="24"/>
          <w:szCs w:val="24"/>
          <w:lang w:eastAsia="ru-RU"/>
        </w:rPr>
        <w:t>«неудовлетворительно»</w:t>
      </w:r>
      <w:r w:rsidRPr="006A0354">
        <w:rPr>
          <w:rFonts w:ascii="Times New Roman" w:eastAsia="Times New Roman" w:hAnsi="Times New Roman" w:cs="Times New Roman"/>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748D144F" w14:textId="77777777" w:rsidR="000D7ED1" w:rsidRPr="006A0354" w:rsidRDefault="000D7ED1" w:rsidP="006A0354">
      <w:pPr>
        <w:widowControl w:val="0"/>
        <w:spacing w:after="0" w:line="360" w:lineRule="auto"/>
        <w:jc w:val="center"/>
        <w:rPr>
          <w:rFonts w:ascii="Times New Roman" w:eastAsia="Times New Roman" w:hAnsi="Times New Roman" w:cs="Times New Roman"/>
          <w:b/>
          <w:sz w:val="24"/>
          <w:szCs w:val="24"/>
          <w:lang w:eastAsia="ru-RU"/>
        </w:rPr>
      </w:pPr>
    </w:p>
    <w:p w14:paraId="63511F2C" w14:textId="77777777" w:rsidR="000D7ED1" w:rsidRPr="006A0354" w:rsidRDefault="000D7ED1" w:rsidP="006A0354">
      <w:pPr>
        <w:widowControl w:val="0"/>
        <w:spacing w:after="0" w:line="36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Критерии оценки тестовых заданий</w:t>
      </w:r>
    </w:p>
    <w:p w14:paraId="3A25BA38" w14:textId="77777777" w:rsidR="000D7ED1" w:rsidRPr="006A0354" w:rsidRDefault="000D7ED1" w:rsidP="006A0354">
      <w:pPr>
        <w:widowControl w:val="0"/>
        <w:spacing w:after="0" w:line="360" w:lineRule="auto"/>
        <w:ind w:firstLine="708"/>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W w:w="0" w:type="auto"/>
        <w:tblLook w:val="04A0" w:firstRow="1" w:lastRow="0" w:firstColumn="1" w:lastColumn="0" w:noHBand="0" w:noVBand="1"/>
      </w:tblPr>
      <w:tblGrid>
        <w:gridCol w:w="4729"/>
        <w:gridCol w:w="4700"/>
      </w:tblGrid>
      <w:tr w:rsidR="006A0354" w:rsidRPr="006A0354" w14:paraId="498E2A52" w14:textId="77777777" w:rsidTr="000D7ED1">
        <w:tc>
          <w:tcPr>
            <w:tcW w:w="4785" w:type="dxa"/>
            <w:tcBorders>
              <w:top w:val="single" w:sz="4" w:space="0" w:color="auto"/>
              <w:left w:val="single" w:sz="4" w:space="0" w:color="auto"/>
              <w:bottom w:val="single" w:sz="4" w:space="0" w:color="auto"/>
              <w:right w:val="single" w:sz="4" w:space="0" w:color="auto"/>
            </w:tcBorders>
            <w:hideMark/>
          </w:tcPr>
          <w:p w14:paraId="5465CB03" w14:textId="77777777" w:rsidR="000D7ED1" w:rsidRPr="006A0354" w:rsidRDefault="000D7ED1" w:rsidP="006A0354">
            <w:pPr>
              <w:widowControl w:val="0"/>
              <w:spacing w:after="0" w:line="24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Шкала оценивания</w:t>
            </w:r>
          </w:p>
        </w:tc>
        <w:tc>
          <w:tcPr>
            <w:tcW w:w="4786" w:type="dxa"/>
            <w:tcBorders>
              <w:top w:val="single" w:sz="4" w:space="0" w:color="auto"/>
              <w:left w:val="single" w:sz="4" w:space="0" w:color="auto"/>
              <w:bottom w:val="single" w:sz="4" w:space="0" w:color="auto"/>
              <w:right w:val="single" w:sz="4" w:space="0" w:color="auto"/>
            </w:tcBorders>
            <w:hideMark/>
          </w:tcPr>
          <w:p w14:paraId="602A15AB" w14:textId="77777777" w:rsidR="000D7ED1" w:rsidRPr="006A0354" w:rsidRDefault="000D7ED1" w:rsidP="006A0354">
            <w:pPr>
              <w:widowControl w:val="0"/>
              <w:tabs>
                <w:tab w:val="left" w:pos="1551"/>
                <w:tab w:val="center" w:pos="2285"/>
              </w:tabs>
              <w:spacing w:after="0" w:line="240" w:lineRule="auto"/>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ab/>
            </w:r>
            <w:r w:rsidRPr="006A0354">
              <w:rPr>
                <w:rFonts w:ascii="Times New Roman" w:eastAsia="Times New Roman" w:hAnsi="Times New Roman" w:cs="Times New Roman"/>
                <w:b/>
                <w:sz w:val="24"/>
                <w:szCs w:val="24"/>
                <w:lang w:eastAsia="ru-RU"/>
              </w:rPr>
              <w:tab/>
              <w:t>Показатели</w:t>
            </w:r>
          </w:p>
        </w:tc>
      </w:tr>
      <w:tr w:rsidR="006A0354" w:rsidRPr="006A0354" w14:paraId="2FE22C20" w14:textId="77777777" w:rsidTr="000D7ED1">
        <w:tc>
          <w:tcPr>
            <w:tcW w:w="4785" w:type="dxa"/>
            <w:tcBorders>
              <w:top w:val="single" w:sz="4" w:space="0" w:color="auto"/>
              <w:left w:val="single" w:sz="4" w:space="0" w:color="auto"/>
              <w:bottom w:val="single" w:sz="4" w:space="0" w:color="auto"/>
              <w:right w:val="single" w:sz="4" w:space="0" w:color="auto"/>
            </w:tcBorders>
            <w:hideMark/>
          </w:tcPr>
          <w:p w14:paraId="6DFA6686" w14:textId="77777777" w:rsidR="000D7ED1" w:rsidRPr="006A0354" w:rsidRDefault="000D7ED1"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5 («отлично»)</w:t>
            </w:r>
          </w:p>
        </w:tc>
        <w:tc>
          <w:tcPr>
            <w:tcW w:w="4786" w:type="dxa"/>
            <w:tcBorders>
              <w:top w:val="single" w:sz="4" w:space="0" w:color="auto"/>
              <w:left w:val="single" w:sz="4" w:space="0" w:color="auto"/>
              <w:bottom w:val="single" w:sz="4" w:space="0" w:color="auto"/>
              <w:right w:val="single" w:sz="4" w:space="0" w:color="auto"/>
            </w:tcBorders>
            <w:hideMark/>
          </w:tcPr>
          <w:p w14:paraId="3A3C219C" w14:textId="77777777" w:rsidR="000D7ED1" w:rsidRPr="006A0354" w:rsidRDefault="000D7ED1"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90%-100%</w:t>
            </w:r>
          </w:p>
        </w:tc>
      </w:tr>
      <w:tr w:rsidR="006A0354" w:rsidRPr="006A0354" w14:paraId="70A00A56" w14:textId="77777777" w:rsidTr="000D7ED1">
        <w:trPr>
          <w:trHeight w:val="554"/>
        </w:trPr>
        <w:tc>
          <w:tcPr>
            <w:tcW w:w="4785" w:type="dxa"/>
            <w:tcBorders>
              <w:top w:val="single" w:sz="4" w:space="0" w:color="auto"/>
              <w:left w:val="single" w:sz="4" w:space="0" w:color="auto"/>
              <w:bottom w:val="single" w:sz="4" w:space="0" w:color="auto"/>
              <w:right w:val="single" w:sz="4" w:space="0" w:color="auto"/>
            </w:tcBorders>
            <w:hideMark/>
          </w:tcPr>
          <w:p w14:paraId="12C381EC" w14:textId="77777777" w:rsidR="000D7ED1" w:rsidRPr="006A0354" w:rsidRDefault="000D7ED1"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4 («хорошо»)</w:t>
            </w:r>
          </w:p>
        </w:tc>
        <w:tc>
          <w:tcPr>
            <w:tcW w:w="4786" w:type="dxa"/>
            <w:tcBorders>
              <w:top w:val="single" w:sz="4" w:space="0" w:color="auto"/>
              <w:left w:val="single" w:sz="4" w:space="0" w:color="auto"/>
              <w:bottom w:val="single" w:sz="4" w:space="0" w:color="auto"/>
              <w:right w:val="single" w:sz="4" w:space="0" w:color="auto"/>
            </w:tcBorders>
            <w:hideMark/>
          </w:tcPr>
          <w:p w14:paraId="715BFA59" w14:textId="77777777" w:rsidR="000D7ED1" w:rsidRPr="006A0354" w:rsidRDefault="000D7ED1"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75%-89%</w:t>
            </w:r>
          </w:p>
        </w:tc>
      </w:tr>
      <w:tr w:rsidR="006A0354" w:rsidRPr="006A0354" w14:paraId="4CC4AC6E" w14:textId="77777777" w:rsidTr="000D7ED1">
        <w:trPr>
          <w:trHeight w:val="568"/>
        </w:trPr>
        <w:tc>
          <w:tcPr>
            <w:tcW w:w="4785" w:type="dxa"/>
            <w:tcBorders>
              <w:top w:val="single" w:sz="4" w:space="0" w:color="auto"/>
              <w:left w:val="single" w:sz="4" w:space="0" w:color="auto"/>
              <w:bottom w:val="single" w:sz="4" w:space="0" w:color="auto"/>
              <w:right w:val="single" w:sz="4" w:space="0" w:color="auto"/>
            </w:tcBorders>
            <w:hideMark/>
          </w:tcPr>
          <w:p w14:paraId="46B9758F" w14:textId="77777777" w:rsidR="000D7ED1" w:rsidRPr="006A0354" w:rsidRDefault="000D7ED1"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3 («удовлетворительно»)</w:t>
            </w:r>
          </w:p>
        </w:tc>
        <w:tc>
          <w:tcPr>
            <w:tcW w:w="4786" w:type="dxa"/>
            <w:tcBorders>
              <w:top w:val="single" w:sz="4" w:space="0" w:color="auto"/>
              <w:left w:val="single" w:sz="4" w:space="0" w:color="auto"/>
              <w:bottom w:val="single" w:sz="4" w:space="0" w:color="auto"/>
              <w:right w:val="single" w:sz="4" w:space="0" w:color="auto"/>
            </w:tcBorders>
            <w:hideMark/>
          </w:tcPr>
          <w:p w14:paraId="53DFD394" w14:textId="77777777" w:rsidR="000D7ED1" w:rsidRPr="006A0354" w:rsidRDefault="000D7ED1"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60%-74%</w:t>
            </w:r>
          </w:p>
        </w:tc>
      </w:tr>
      <w:tr w:rsidR="000D7ED1" w:rsidRPr="006A0354" w14:paraId="4C89A6BF" w14:textId="77777777" w:rsidTr="000D7ED1">
        <w:tc>
          <w:tcPr>
            <w:tcW w:w="4785" w:type="dxa"/>
            <w:tcBorders>
              <w:top w:val="single" w:sz="4" w:space="0" w:color="auto"/>
              <w:left w:val="single" w:sz="4" w:space="0" w:color="auto"/>
              <w:bottom w:val="single" w:sz="4" w:space="0" w:color="auto"/>
              <w:right w:val="single" w:sz="4" w:space="0" w:color="auto"/>
            </w:tcBorders>
            <w:hideMark/>
          </w:tcPr>
          <w:p w14:paraId="3017E5BB" w14:textId="77777777" w:rsidR="000D7ED1" w:rsidRPr="006A0354" w:rsidRDefault="000D7ED1"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2 («неудовлетворительно»)</w:t>
            </w:r>
          </w:p>
        </w:tc>
        <w:tc>
          <w:tcPr>
            <w:tcW w:w="4786" w:type="dxa"/>
            <w:tcBorders>
              <w:top w:val="single" w:sz="4" w:space="0" w:color="auto"/>
              <w:left w:val="single" w:sz="4" w:space="0" w:color="auto"/>
              <w:bottom w:val="single" w:sz="4" w:space="0" w:color="auto"/>
              <w:right w:val="single" w:sz="4" w:space="0" w:color="auto"/>
            </w:tcBorders>
            <w:hideMark/>
          </w:tcPr>
          <w:p w14:paraId="1FD514BF" w14:textId="77777777" w:rsidR="000D7ED1" w:rsidRPr="006A0354" w:rsidRDefault="000D7ED1" w:rsidP="006A0354">
            <w:pPr>
              <w:widowControl w:val="0"/>
              <w:spacing w:after="0" w:line="24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менее 59%</w:t>
            </w:r>
          </w:p>
        </w:tc>
      </w:tr>
    </w:tbl>
    <w:p w14:paraId="57CED28A" w14:textId="77777777" w:rsidR="000D7ED1" w:rsidRPr="006A0354" w:rsidRDefault="000D7ED1" w:rsidP="006A0354">
      <w:pPr>
        <w:widowControl w:val="0"/>
        <w:spacing w:after="0" w:line="360" w:lineRule="auto"/>
        <w:ind w:firstLine="708"/>
        <w:jc w:val="both"/>
        <w:rPr>
          <w:rFonts w:ascii="Times New Roman" w:eastAsia="Times New Roman" w:hAnsi="Times New Roman" w:cs="Times New Roman"/>
          <w:sz w:val="24"/>
          <w:szCs w:val="24"/>
          <w:lang w:eastAsia="ru-RU"/>
        </w:rPr>
      </w:pPr>
    </w:p>
    <w:p w14:paraId="346FDA37" w14:textId="77777777" w:rsidR="000D7ED1" w:rsidRPr="006A0354" w:rsidRDefault="000D7ED1" w:rsidP="006A0354">
      <w:pPr>
        <w:widowControl w:val="0"/>
        <w:spacing w:after="0" w:line="36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lastRenderedPageBreak/>
        <w:t>Критерии оценки реферата, доклада</w:t>
      </w:r>
    </w:p>
    <w:p w14:paraId="421340E7" w14:textId="77777777" w:rsidR="000D7ED1" w:rsidRPr="006A0354" w:rsidRDefault="00D3062B" w:rsidP="006A0354">
      <w:pPr>
        <w:widowControl w:val="0"/>
        <w:spacing w:after="0" w:line="360" w:lineRule="auto"/>
        <w:ind w:firstLine="708"/>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Изложенное</w:t>
      </w:r>
      <w:r w:rsidR="006F74A1" w:rsidRPr="006A0354">
        <w:rPr>
          <w:rFonts w:ascii="Times New Roman" w:eastAsia="Times New Roman" w:hAnsi="Times New Roman" w:cs="Times New Roman"/>
          <w:sz w:val="24"/>
          <w:szCs w:val="24"/>
          <w:lang w:eastAsia="ru-RU"/>
        </w:rPr>
        <w:t xml:space="preserve"> понимание</w:t>
      </w:r>
      <w:r w:rsidR="000D7ED1" w:rsidRPr="006A0354">
        <w:rPr>
          <w:rFonts w:ascii="Times New Roman" w:eastAsia="Times New Roman" w:hAnsi="Times New Roman" w:cs="Times New Roman"/>
          <w:sz w:val="24"/>
          <w:szCs w:val="24"/>
          <w:lang w:eastAsia="ru-RU"/>
        </w:rPr>
        <w:t xml:space="preserve"> рефе</w:t>
      </w:r>
      <w:r w:rsidR="006F74A1" w:rsidRPr="006A0354">
        <w:rPr>
          <w:rFonts w:ascii="Times New Roman" w:eastAsia="Times New Roman" w:hAnsi="Times New Roman" w:cs="Times New Roman"/>
          <w:sz w:val="24"/>
          <w:szCs w:val="24"/>
          <w:lang w:eastAsia="ru-RU"/>
        </w:rPr>
        <w:t>рата, доклада как целостного авторского</w:t>
      </w:r>
      <w:r w:rsidR="00497354" w:rsidRPr="006A0354">
        <w:rPr>
          <w:rFonts w:ascii="Times New Roman" w:eastAsia="Times New Roman" w:hAnsi="Times New Roman" w:cs="Times New Roman"/>
          <w:sz w:val="24"/>
          <w:szCs w:val="24"/>
          <w:lang w:eastAsia="ru-RU"/>
        </w:rPr>
        <w:t xml:space="preserve"> текста определяет </w:t>
      </w:r>
      <w:r w:rsidR="000D7ED1" w:rsidRPr="006A0354">
        <w:rPr>
          <w:rFonts w:ascii="Times New Roman" w:eastAsia="Times New Roman" w:hAnsi="Times New Roman" w:cs="Times New Roman"/>
          <w:sz w:val="24"/>
          <w:szCs w:val="24"/>
          <w:lang w:eastAsia="ru-RU"/>
        </w:rPr>
        <w:t xml:space="preserve">критерии  его  оценки:  новизна  текста;  обоснованность  выбора источника; степень раскрытия сущности вопроса; соблюдения  требований к оформлению. </w:t>
      </w:r>
    </w:p>
    <w:p w14:paraId="77ADBE59" w14:textId="77777777" w:rsidR="000D7ED1" w:rsidRPr="006A0354" w:rsidRDefault="000D7ED1" w:rsidP="006A0354">
      <w:pPr>
        <w:widowControl w:val="0"/>
        <w:spacing w:after="0" w:line="360" w:lineRule="auto"/>
        <w:jc w:val="both"/>
        <w:rPr>
          <w:rFonts w:ascii="Times New Roman" w:eastAsia="Times New Roman" w:hAnsi="Times New Roman" w:cs="Times New Roman"/>
          <w:i/>
          <w:sz w:val="24"/>
          <w:szCs w:val="24"/>
          <w:lang w:eastAsia="ru-RU"/>
        </w:rPr>
      </w:pPr>
      <w:r w:rsidRPr="006A0354">
        <w:rPr>
          <w:rFonts w:ascii="Times New Roman" w:eastAsia="Times New Roman" w:hAnsi="Times New Roman" w:cs="Times New Roman"/>
          <w:i/>
          <w:sz w:val="24"/>
          <w:szCs w:val="24"/>
          <w:lang w:eastAsia="ru-RU"/>
        </w:rPr>
        <w:t xml:space="preserve">Новизна текста:  </w:t>
      </w:r>
    </w:p>
    <w:p w14:paraId="5F6C53C4" w14:textId="77777777" w:rsidR="000D7ED1" w:rsidRPr="006A0354" w:rsidRDefault="000D7ED1" w:rsidP="006A0354">
      <w:pPr>
        <w:widowControl w:val="0"/>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а) актуальность темы исследования;  </w:t>
      </w:r>
    </w:p>
    <w:p w14:paraId="59D674B9" w14:textId="77777777" w:rsidR="000D7ED1" w:rsidRPr="006A0354" w:rsidRDefault="000D7ED1" w:rsidP="006A0354">
      <w:pPr>
        <w:widowControl w:val="0"/>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б) новизна и самостоятельность в постановке проблемы;  </w:t>
      </w:r>
    </w:p>
    <w:p w14:paraId="1348B3FA" w14:textId="77777777" w:rsidR="000D7ED1" w:rsidRPr="006A0354" w:rsidRDefault="00D3062B" w:rsidP="006A0354">
      <w:pPr>
        <w:widowControl w:val="0"/>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в) умение</w:t>
      </w:r>
      <w:r w:rsidR="006F74A1" w:rsidRPr="006A0354">
        <w:rPr>
          <w:rFonts w:ascii="Times New Roman" w:eastAsia="Times New Roman" w:hAnsi="Times New Roman" w:cs="Times New Roman"/>
          <w:sz w:val="24"/>
          <w:szCs w:val="24"/>
          <w:lang w:eastAsia="ru-RU"/>
        </w:rPr>
        <w:t xml:space="preserve"> работать с исследованиями, критической </w:t>
      </w:r>
      <w:r w:rsidR="000D7ED1" w:rsidRPr="006A0354">
        <w:rPr>
          <w:rFonts w:ascii="Times New Roman" w:eastAsia="Times New Roman" w:hAnsi="Times New Roman" w:cs="Times New Roman"/>
          <w:sz w:val="24"/>
          <w:szCs w:val="24"/>
          <w:lang w:eastAsia="ru-RU"/>
        </w:rPr>
        <w:t xml:space="preserve">литературой, систематизировать и структурировать материал;  </w:t>
      </w:r>
    </w:p>
    <w:p w14:paraId="672D3E55" w14:textId="77777777" w:rsidR="000D7ED1" w:rsidRPr="006A0354" w:rsidRDefault="000D7ED1" w:rsidP="006A0354">
      <w:pPr>
        <w:widowControl w:val="0"/>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г)  заявленность  авторской  позиции,  самостоятельность  оценок  и суждений.  </w:t>
      </w:r>
    </w:p>
    <w:p w14:paraId="4DBD2BC7" w14:textId="77777777" w:rsidR="000D7ED1" w:rsidRPr="006A0354" w:rsidRDefault="000D7ED1" w:rsidP="006A0354">
      <w:pPr>
        <w:widowControl w:val="0"/>
        <w:spacing w:after="0" w:line="360" w:lineRule="auto"/>
        <w:jc w:val="both"/>
        <w:rPr>
          <w:rFonts w:ascii="Times New Roman" w:eastAsia="Times New Roman" w:hAnsi="Times New Roman" w:cs="Times New Roman"/>
          <w:i/>
          <w:sz w:val="24"/>
          <w:szCs w:val="24"/>
          <w:lang w:eastAsia="ru-RU"/>
        </w:rPr>
      </w:pPr>
      <w:r w:rsidRPr="006A0354">
        <w:rPr>
          <w:rFonts w:ascii="Times New Roman" w:eastAsia="Times New Roman" w:hAnsi="Times New Roman" w:cs="Times New Roman"/>
          <w:i/>
          <w:sz w:val="24"/>
          <w:szCs w:val="24"/>
          <w:lang w:eastAsia="ru-RU"/>
        </w:rPr>
        <w:t xml:space="preserve">Степень раскрытия сущности вопроса: </w:t>
      </w:r>
    </w:p>
    <w:p w14:paraId="6D455685" w14:textId="77777777" w:rsidR="000D7ED1" w:rsidRPr="006A0354" w:rsidRDefault="000D7ED1" w:rsidP="006A0354">
      <w:pPr>
        <w:widowControl w:val="0"/>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а) соответствие плана теме реферата, доклада;  </w:t>
      </w:r>
    </w:p>
    <w:p w14:paraId="1815155E" w14:textId="77777777" w:rsidR="000D7ED1" w:rsidRPr="006A0354" w:rsidRDefault="000D7ED1" w:rsidP="006A0354">
      <w:pPr>
        <w:widowControl w:val="0"/>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б) соответствие содержания теме и плану реферата, доклада;  </w:t>
      </w:r>
    </w:p>
    <w:p w14:paraId="7BE18419" w14:textId="77777777" w:rsidR="000D7ED1" w:rsidRPr="006A0354" w:rsidRDefault="000D7ED1" w:rsidP="006A0354">
      <w:pPr>
        <w:widowControl w:val="0"/>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в) полнота и глубина знаний по теме;  </w:t>
      </w:r>
    </w:p>
    <w:p w14:paraId="1595A1D4" w14:textId="77777777" w:rsidR="000D7ED1" w:rsidRPr="006A0354" w:rsidRDefault="000D7ED1" w:rsidP="006A0354">
      <w:pPr>
        <w:widowControl w:val="0"/>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г) обоснованность способов и методов работы с материалом;  </w:t>
      </w:r>
    </w:p>
    <w:p w14:paraId="286E077A" w14:textId="77777777" w:rsidR="000D7ED1" w:rsidRPr="006A0354" w:rsidRDefault="000D7ED1" w:rsidP="006A0354">
      <w:pPr>
        <w:widowControl w:val="0"/>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е) </w:t>
      </w:r>
      <w:r w:rsidR="00D3062B" w:rsidRPr="006A0354">
        <w:rPr>
          <w:rFonts w:ascii="Times New Roman" w:eastAsia="Times New Roman" w:hAnsi="Times New Roman" w:cs="Times New Roman"/>
          <w:sz w:val="24"/>
          <w:szCs w:val="24"/>
          <w:lang w:eastAsia="ru-RU"/>
        </w:rPr>
        <w:t>умение обобщать, делать выводы, сопоставлять различные</w:t>
      </w:r>
      <w:r w:rsidRPr="006A0354">
        <w:rPr>
          <w:rFonts w:ascii="Times New Roman" w:eastAsia="Times New Roman" w:hAnsi="Times New Roman" w:cs="Times New Roman"/>
          <w:sz w:val="24"/>
          <w:szCs w:val="24"/>
          <w:lang w:eastAsia="ru-RU"/>
        </w:rPr>
        <w:t xml:space="preserve"> точки зрения по одному вопросу (проблеме). </w:t>
      </w:r>
    </w:p>
    <w:p w14:paraId="20219569" w14:textId="77777777" w:rsidR="000D7ED1" w:rsidRPr="006A0354" w:rsidRDefault="000D7ED1" w:rsidP="006A0354">
      <w:pPr>
        <w:widowControl w:val="0"/>
        <w:spacing w:after="0" w:line="360" w:lineRule="auto"/>
        <w:jc w:val="both"/>
        <w:rPr>
          <w:rFonts w:ascii="Times New Roman" w:eastAsia="Times New Roman" w:hAnsi="Times New Roman" w:cs="Times New Roman"/>
          <w:i/>
          <w:sz w:val="24"/>
          <w:szCs w:val="24"/>
          <w:lang w:eastAsia="ru-RU"/>
        </w:rPr>
      </w:pPr>
      <w:r w:rsidRPr="006A0354">
        <w:rPr>
          <w:rFonts w:ascii="Times New Roman" w:eastAsia="Times New Roman" w:hAnsi="Times New Roman" w:cs="Times New Roman"/>
          <w:i/>
          <w:sz w:val="24"/>
          <w:szCs w:val="24"/>
          <w:lang w:eastAsia="ru-RU"/>
        </w:rPr>
        <w:t xml:space="preserve">Обоснованность выбора источников:  </w:t>
      </w:r>
    </w:p>
    <w:p w14:paraId="436D9890" w14:textId="77777777" w:rsidR="000D7ED1" w:rsidRPr="006A0354" w:rsidRDefault="000D7ED1" w:rsidP="006A0354">
      <w:pPr>
        <w:widowControl w:val="0"/>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а) оценка исполь</w:t>
      </w:r>
      <w:r w:rsidR="00D3062B" w:rsidRPr="006A0354">
        <w:rPr>
          <w:rFonts w:ascii="Times New Roman" w:eastAsia="Times New Roman" w:hAnsi="Times New Roman" w:cs="Times New Roman"/>
          <w:sz w:val="24"/>
          <w:szCs w:val="24"/>
          <w:lang w:eastAsia="ru-RU"/>
        </w:rPr>
        <w:t xml:space="preserve">зованной литературы: привлечены ли наиболее известные работы по </w:t>
      </w:r>
      <w:r w:rsidRPr="006A0354">
        <w:rPr>
          <w:rFonts w:ascii="Times New Roman" w:eastAsia="Times New Roman" w:hAnsi="Times New Roman" w:cs="Times New Roman"/>
          <w:sz w:val="24"/>
          <w:szCs w:val="24"/>
          <w:lang w:eastAsia="ru-RU"/>
        </w:rPr>
        <w:t>т</w:t>
      </w:r>
      <w:r w:rsidR="00D3062B" w:rsidRPr="006A0354">
        <w:rPr>
          <w:rFonts w:ascii="Times New Roman" w:eastAsia="Times New Roman" w:hAnsi="Times New Roman" w:cs="Times New Roman"/>
          <w:sz w:val="24"/>
          <w:szCs w:val="24"/>
          <w:lang w:eastAsia="ru-RU"/>
        </w:rPr>
        <w:t xml:space="preserve">еме </w:t>
      </w:r>
      <w:r w:rsidRPr="006A0354">
        <w:rPr>
          <w:rFonts w:ascii="Times New Roman" w:eastAsia="Times New Roman" w:hAnsi="Times New Roman" w:cs="Times New Roman"/>
          <w:sz w:val="24"/>
          <w:szCs w:val="24"/>
          <w:lang w:eastAsia="ru-RU"/>
        </w:rPr>
        <w:t>исследования  (в  т.</w:t>
      </w:r>
      <w:r w:rsidR="00D3062B" w:rsidRPr="006A0354">
        <w:rPr>
          <w:rFonts w:ascii="Times New Roman" w:eastAsia="Times New Roman" w:hAnsi="Times New Roman" w:cs="Times New Roman"/>
          <w:sz w:val="24"/>
          <w:szCs w:val="24"/>
          <w:lang w:eastAsia="ru-RU"/>
        </w:rPr>
        <w:t xml:space="preserve"> </w:t>
      </w:r>
      <w:r w:rsidRPr="006A0354">
        <w:rPr>
          <w:rFonts w:ascii="Times New Roman" w:eastAsia="Times New Roman" w:hAnsi="Times New Roman" w:cs="Times New Roman"/>
          <w:sz w:val="24"/>
          <w:szCs w:val="24"/>
          <w:lang w:eastAsia="ru-RU"/>
        </w:rPr>
        <w:t xml:space="preserve">ч.  журнальные публикации последних лет, последние статистические данные, сводки, справки и т.д.). </w:t>
      </w:r>
    </w:p>
    <w:p w14:paraId="5E82A7B9" w14:textId="77777777" w:rsidR="000D7ED1" w:rsidRPr="006A0354" w:rsidRDefault="000D7ED1" w:rsidP="006A0354">
      <w:pPr>
        <w:widowControl w:val="0"/>
        <w:spacing w:after="0" w:line="360" w:lineRule="auto"/>
        <w:jc w:val="both"/>
        <w:rPr>
          <w:rFonts w:ascii="Times New Roman" w:eastAsia="Times New Roman" w:hAnsi="Times New Roman" w:cs="Times New Roman"/>
          <w:i/>
          <w:sz w:val="24"/>
          <w:szCs w:val="24"/>
          <w:lang w:eastAsia="ru-RU"/>
        </w:rPr>
      </w:pPr>
      <w:r w:rsidRPr="006A0354">
        <w:rPr>
          <w:rFonts w:ascii="Times New Roman" w:eastAsia="Times New Roman" w:hAnsi="Times New Roman" w:cs="Times New Roman"/>
          <w:i/>
          <w:sz w:val="24"/>
          <w:szCs w:val="24"/>
          <w:lang w:eastAsia="ru-RU"/>
        </w:rPr>
        <w:t xml:space="preserve">Соблюдение требований к оформлению:  </w:t>
      </w:r>
    </w:p>
    <w:p w14:paraId="5569551F" w14:textId="77777777" w:rsidR="000D7ED1" w:rsidRPr="006A0354" w:rsidRDefault="00D3062B" w:rsidP="006A0354">
      <w:pPr>
        <w:widowControl w:val="0"/>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а) насколько</w:t>
      </w:r>
      <w:r w:rsidR="000D7ED1" w:rsidRPr="006A0354">
        <w:rPr>
          <w:rFonts w:ascii="Times New Roman" w:eastAsia="Times New Roman" w:hAnsi="Times New Roman" w:cs="Times New Roman"/>
          <w:sz w:val="24"/>
          <w:szCs w:val="24"/>
          <w:lang w:eastAsia="ru-RU"/>
        </w:rPr>
        <w:t xml:space="preserve"> верно </w:t>
      </w:r>
      <w:r w:rsidRPr="006A0354">
        <w:rPr>
          <w:rFonts w:ascii="Times New Roman" w:eastAsia="Times New Roman" w:hAnsi="Times New Roman" w:cs="Times New Roman"/>
          <w:sz w:val="24"/>
          <w:szCs w:val="24"/>
          <w:lang w:eastAsia="ru-RU"/>
        </w:rPr>
        <w:t xml:space="preserve">оформлены ссылки на используемую </w:t>
      </w:r>
      <w:r w:rsidR="000D7ED1" w:rsidRPr="006A0354">
        <w:rPr>
          <w:rFonts w:ascii="Times New Roman" w:eastAsia="Times New Roman" w:hAnsi="Times New Roman" w:cs="Times New Roman"/>
          <w:sz w:val="24"/>
          <w:szCs w:val="24"/>
          <w:lang w:eastAsia="ru-RU"/>
        </w:rPr>
        <w:t xml:space="preserve">литературу, список литературы;  </w:t>
      </w:r>
    </w:p>
    <w:p w14:paraId="44F37C33" w14:textId="77777777" w:rsidR="000D7ED1" w:rsidRPr="006A0354" w:rsidRDefault="000D7ED1" w:rsidP="006A0354">
      <w:pPr>
        <w:widowControl w:val="0"/>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б) оценка грамотности и культуры изложения (в т.ч. орфографической, пунктуационной, стилистической культуры), владение терминологией;  </w:t>
      </w:r>
    </w:p>
    <w:p w14:paraId="4BF0869F" w14:textId="77777777" w:rsidR="000D7ED1" w:rsidRPr="006A0354" w:rsidRDefault="000D7ED1" w:rsidP="006A0354">
      <w:pPr>
        <w:widowControl w:val="0"/>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в) соблюдение требований к объѐму реферата, доклада. </w:t>
      </w:r>
    </w:p>
    <w:p w14:paraId="65695049" w14:textId="77777777" w:rsidR="000D7ED1" w:rsidRPr="006A0354" w:rsidRDefault="00D3062B" w:rsidP="006A0354">
      <w:pPr>
        <w:widowControl w:val="0"/>
        <w:spacing w:after="0" w:line="360" w:lineRule="auto"/>
        <w:ind w:firstLine="708"/>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Оценка</w:t>
      </w:r>
      <w:r w:rsidR="000D7ED1" w:rsidRPr="006A0354">
        <w:rPr>
          <w:rFonts w:ascii="Times New Roman" w:eastAsia="Times New Roman" w:hAnsi="Times New Roman" w:cs="Times New Roman"/>
          <w:sz w:val="24"/>
          <w:szCs w:val="24"/>
          <w:lang w:eastAsia="ru-RU"/>
        </w:rPr>
        <w:t xml:space="preserve"> </w:t>
      </w:r>
      <w:r w:rsidR="000D7ED1" w:rsidRPr="006A0354">
        <w:rPr>
          <w:rFonts w:ascii="Times New Roman" w:eastAsia="Times New Roman" w:hAnsi="Times New Roman" w:cs="Times New Roman"/>
          <w:b/>
          <w:sz w:val="24"/>
          <w:szCs w:val="24"/>
          <w:lang w:eastAsia="ru-RU"/>
        </w:rPr>
        <w:t>«отлично</w:t>
      </w:r>
      <w:r w:rsidRPr="006A0354">
        <w:rPr>
          <w:rFonts w:ascii="Times New Roman" w:eastAsia="Times New Roman" w:hAnsi="Times New Roman" w:cs="Times New Roman"/>
          <w:sz w:val="24"/>
          <w:szCs w:val="24"/>
          <w:lang w:eastAsia="ru-RU"/>
        </w:rPr>
        <w:t>» ставится, если выполнены все требования к</w:t>
      </w:r>
      <w:r w:rsidR="000D7ED1" w:rsidRPr="006A0354">
        <w:rPr>
          <w:rFonts w:ascii="Times New Roman" w:eastAsia="Times New Roman" w:hAnsi="Times New Roman" w:cs="Times New Roman"/>
          <w:sz w:val="24"/>
          <w:szCs w:val="24"/>
          <w:lang w:eastAsia="ru-RU"/>
        </w:rPr>
        <w:t xml:space="preserve"> написанию  и защите реферата: обозначена проблема и обоснована  еѐ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объѐм,  соблюдены  требования  к  внешнему оформлению, даны правильные ответы на дополнительные вопросы. </w:t>
      </w:r>
    </w:p>
    <w:p w14:paraId="1439E826" w14:textId="77777777" w:rsidR="000D7ED1" w:rsidRPr="006A0354" w:rsidRDefault="000D7ED1" w:rsidP="006A0354">
      <w:pPr>
        <w:widowControl w:val="0"/>
        <w:spacing w:after="0" w:line="360" w:lineRule="auto"/>
        <w:ind w:firstLine="708"/>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Оценка </w:t>
      </w:r>
      <w:r w:rsidRPr="006A0354">
        <w:rPr>
          <w:rFonts w:ascii="Times New Roman" w:eastAsia="Times New Roman" w:hAnsi="Times New Roman" w:cs="Times New Roman"/>
          <w:b/>
          <w:sz w:val="24"/>
          <w:szCs w:val="24"/>
          <w:lang w:eastAsia="ru-RU"/>
        </w:rPr>
        <w:t>«хорошо»</w:t>
      </w:r>
      <w:r w:rsidRPr="006A0354">
        <w:rPr>
          <w:rFonts w:ascii="Times New Roman" w:eastAsia="Times New Roman" w:hAnsi="Times New Roman" w:cs="Times New Roman"/>
          <w:sz w:val="24"/>
          <w:szCs w:val="24"/>
          <w:lang w:eastAsia="ru-RU"/>
        </w:rPr>
        <w:t xml:space="preserve"> – основные требования к реферату и его защите выполнены, но при этом допущены недочѐты.  В частности, имеются нет</w:t>
      </w:r>
      <w:r w:rsidR="001812EA" w:rsidRPr="006A0354">
        <w:rPr>
          <w:rFonts w:ascii="Times New Roman" w:eastAsia="Times New Roman" w:hAnsi="Times New Roman" w:cs="Times New Roman"/>
          <w:sz w:val="24"/>
          <w:szCs w:val="24"/>
          <w:lang w:eastAsia="ru-RU"/>
        </w:rPr>
        <w:t>очности в изложении материала; отсутствует логическая последовательность</w:t>
      </w:r>
      <w:r w:rsidRPr="006A0354">
        <w:rPr>
          <w:rFonts w:ascii="Times New Roman" w:eastAsia="Times New Roman" w:hAnsi="Times New Roman" w:cs="Times New Roman"/>
          <w:sz w:val="24"/>
          <w:szCs w:val="24"/>
          <w:lang w:eastAsia="ru-RU"/>
        </w:rPr>
        <w:t xml:space="preserve"> в суждениях; не выдержан объѐм </w:t>
      </w:r>
      <w:r w:rsidRPr="006A0354">
        <w:rPr>
          <w:rFonts w:ascii="Times New Roman" w:eastAsia="Times New Roman" w:hAnsi="Times New Roman" w:cs="Times New Roman"/>
          <w:sz w:val="24"/>
          <w:szCs w:val="24"/>
          <w:lang w:eastAsia="ru-RU"/>
        </w:rPr>
        <w:lastRenderedPageBreak/>
        <w:t xml:space="preserve">реферата, доклада; имеются упущения в оформлении; на дополнительные вопросы при защите даны неполные ответы. </w:t>
      </w:r>
    </w:p>
    <w:p w14:paraId="0C8BB54D" w14:textId="77777777" w:rsidR="000D7ED1" w:rsidRPr="006A0354" w:rsidRDefault="001812EA" w:rsidP="006A0354">
      <w:pPr>
        <w:widowControl w:val="0"/>
        <w:spacing w:after="0" w:line="360" w:lineRule="auto"/>
        <w:ind w:firstLine="708"/>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Оценка </w:t>
      </w:r>
      <w:r w:rsidR="000D7ED1" w:rsidRPr="006A0354">
        <w:rPr>
          <w:rFonts w:ascii="Times New Roman" w:eastAsia="Times New Roman" w:hAnsi="Times New Roman" w:cs="Times New Roman"/>
          <w:b/>
          <w:sz w:val="24"/>
          <w:szCs w:val="24"/>
          <w:lang w:eastAsia="ru-RU"/>
        </w:rPr>
        <w:t>«удовлетворительно»</w:t>
      </w:r>
      <w:r w:rsidRPr="006A0354">
        <w:rPr>
          <w:rFonts w:ascii="Times New Roman" w:eastAsia="Times New Roman" w:hAnsi="Times New Roman" w:cs="Times New Roman"/>
          <w:sz w:val="24"/>
          <w:szCs w:val="24"/>
          <w:lang w:eastAsia="ru-RU"/>
        </w:rPr>
        <w:t xml:space="preserve"> – имеются существенные отступления</w:t>
      </w:r>
      <w:r w:rsidR="000D7ED1" w:rsidRPr="006A0354">
        <w:rPr>
          <w:rFonts w:ascii="Times New Roman" w:eastAsia="Times New Roman" w:hAnsi="Times New Roman" w:cs="Times New Roman"/>
          <w:sz w:val="24"/>
          <w:szCs w:val="24"/>
          <w:lang w:eastAsia="ru-RU"/>
        </w:rPr>
        <w:t xml:space="preserve"> от </w:t>
      </w:r>
      <w:r w:rsidRPr="006A0354">
        <w:rPr>
          <w:rFonts w:ascii="Times New Roman" w:eastAsia="Times New Roman" w:hAnsi="Times New Roman" w:cs="Times New Roman"/>
          <w:sz w:val="24"/>
          <w:szCs w:val="24"/>
          <w:lang w:eastAsia="ru-RU"/>
        </w:rPr>
        <w:t>требований к реферированию.  В частности: тема освещена лишь</w:t>
      </w:r>
      <w:r w:rsidR="000D7ED1" w:rsidRPr="006A0354">
        <w:rPr>
          <w:rFonts w:ascii="Times New Roman" w:eastAsia="Times New Roman" w:hAnsi="Times New Roman" w:cs="Times New Roman"/>
          <w:sz w:val="24"/>
          <w:szCs w:val="24"/>
          <w:lang w:eastAsia="ru-RU"/>
        </w:rPr>
        <w:t xml:space="preserve"> частично;  допущены</w:t>
      </w:r>
      <w:r w:rsidR="000D7ED1" w:rsidRPr="006A0354">
        <w:rPr>
          <w:rFonts w:ascii="Times New Roman" w:hAnsi="Times New Roman" w:cs="Times New Roman"/>
          <w:sz w:val="24"/>
          <w:szCs w:val="24"/>
        </w:rPr>
        <w:t xml:space="preserve"> </w:t>
      </w:r>
      <w:r w:rsidR="000D7ED1" w:rsidRPr="006A0354">
        <w:rPr>
          <w:rFonts w:ascii="Times New Roman" w:eastAsia="Times New Roman" w:hAnsi="Times New Roman" w:cs="Times New Roman"/>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14:paraId="66B706FD" w14:textId="77777777" w:rsidR="000D7ED1" w:rsidRPr="006A0354" w:rsidRDefault="000D7ED1" w:rsidP="006A0354">
      <w:pPr>
        <w:widowControl w:val="0"/>
        <w:spacing w:after="0" w:line="360" w:lineRule="auto"/>
        <w:ind w:firstLine="708"/>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Оценка </w:t>
      </w:r>
      <w:r w:rsidRPr="006A0354">
        <w:rPr>
          <w:rFonts w:ascii="Times New Roman" w:eastAsia="Times New Roman" w:hAnsi="Times New Roman" w:cs="Times New Roman"/>
          <w:b/>
          <w:sz w:val="24"/>
          <w:szCs w:val="24"/>
          <w:lang w:eastAsia="ru-RU"/>
        </w:rPr>
        <w:t>«неудовлетворительно»</w:t>
      </w:r>
      <w:r w:rsidRPr="006A0354">
        <w:rPr>
          <w:rFonts w:ascii="Times New Roman" w:eastAsia="Times New Roman" w:hAnsi="Times New Roman" w:cs="Times New Roman"/>
          <w:sz w:val="24"/>
          <w:szCs w:val="24"/>
          <w:lang w:eastAsia="ru-RU"/>
        </w:rPr>
        <w:t xml:space="preserve"> – тема реферата, доклада не раскрыта, обнаруживается существенное непонимание проблемы. </w:t>
      </w:r>
    </w:p>
    <w:p w14:paraId="169404B5" w14:textId="77777777" w:rsidR="000D7ED1" w:rsidRPr="006A0354" w:rsidRDefault="000D7ED1" w:rsidP="006A0354">
      <w:pPr>
        <w:spacing w:after="0" w:line="360" w:lineRule="auto"/>
        <w:jc w:val="center"/>
        <w:rPr>
          <w:rFonts w:ascii="Times New Roman" w:eastAsia="Times New Roman" w:hAnsi="Times New Roman" w:cs="Times New Roman"/>
          <w:sz w:val="24"/>
          <w:szCs w:val="24"/>
          <w:lang w:eastAsia="ru-RU"/>
        </w:rPr>
      </w:pPr>
      <w:r w:rsidRPr="006A0354">
        <w:rPr>
          <w:rFonts w:ascii="Times New Roman" w:eastAsia="Times New Roman" w:hAnsi="Times New Roman" w:cs="Times New Roman"/>
          <w:b/>
          <w:bCs/>
          <w:sz w:val="24"/>
          <w:szCs w:val="24"/>
          <w:lang w:eastAsia="ru-RU"/>
        </w:rPr>
        <w:t>Критерии оценки эссе</w:t>
      </w:r>
      <w:r w:rsidRPr="006A0354">
        <w:rPr>
          <w:rFonts w:ascii="Times New Roman" w:eastAsia="Times New Roman" w:hAnsi="Times New Roman" w:cs="Times New Roman"/>
          <w:sz w:val="24"/>
          <w:szCs w:val="24"/>
          <w:lang w:eastAsia="ru-RU"/>
        </w:rPr>
        <w:t xml:space="preserve"> </w:t>
      </w:r>
    </w:p>
    <w:p w14:paraId="478563B4" w14:textId="77777777" w:rsidR="000D7ED1" w:rsidRPr="006A0354" w:rsidRDefault="000D7ED1"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ab/>
        <w:t xml:space="preserve">Оценка </w:t>
      </w:r>
      <w:r w:rsidRPr="006A0354">
        <w:rPr>
          <w:rFonts w:ascii="Times New Roman" w:eastAsia="Times New Roman" w:hAnsi="Times New Roman" w:cs="Times New Roman"/>
          <w:b/>
          <w:sz w:val="24"/>
          <w:szCs w:val="24"/>
          <w:lang w:eastAsia="ru-RU"/>
        </w:rPr>
        <w:t>«отлично»</w:t>
      </w:r>
      <w:r w:rsidRPr="006A0354">
        <w:rPr>
          <w:rFonts w:ascii="Times New Roman" w:eastAsia="Times New Roman" w:hAnsi="Times New Roman" w:cs="Times New Roman"/>
          <w:sz w:val="24"/>
          <w:szCs w:val="24"/>
          <w:lang w:eastAsia="ru-RU"/>
        </w:rPr>
        <w:t xml:space="preserve"> ставится, если:</w:t>
      </w:r>
    </w:p>
    <w:p w14:paraId="634EC2F6" w14:textId="77777777" w:rsidR="000D7ED1" w:rsidRPr="006A0354" w:rsidRDefault="000D7ED1"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выполнена задача заинтересовать читателя;  </w:t>
      </w:r>
    </w:p>
    <w:p w14:paraId="5F9A37A6" w14:textId="77777777" w:rsidR="000D7ED1" w:rsidRPr="006A0354" w:rsidRDefault="000D7ED1"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2) прослеживается чѐткое деление текста на введение, основную часть и заключение; </w:t>
      </w:r>
    </w:p>
    <w:p w14:paraId="3A55C4CE" w14:textId="77777777" w:rsidR="000D7ED1" w:rsidRPr="006A0354" w:rsidRDefault="001812EA"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3)  в </w:t>
      </w:r>
      <w:r w:rsidR="000D7ED1" w:rsidRPr="006A0354">
        <w:rPr>
          <w:rFonts w:ascii="Times New Roman" w:eastAsia="Times New Roman" w:hAnsi="Times New Roman" w:cs="Times New Roman"/>
          <w:sz w:val="24"/>
          <w:szCs w:val="24"/>
          <w:lang w:eastAsia="ru-RU"/>
        </w:rPr>
        <w:t xml:space="preserve">основной  части  логично,  связно  и  полно  доказывается выдвинутый тезис;  </w:t>
      </w:r>
    </w:p>
    <w:p w14:paraId="076BE317" w14:textId="77777777" w:rsidR="000D7ED1" w:rsidRPr="006A0354" w:rsidRDefault="001812EA"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4)  заключение </w:t>
      </w:r>
      <w:r w:rsidR="000D7ED1" w:rsidRPr="006A0354">
        <w:rPr>
          <w:rFonts w:ascii="Times New Roman" w:eastAsia="Times New Roman" w:hAnsi="Times New Roman" w:cs="Times New Roman"/>
          <w:sz w:val="24"/>
          <w:szCs w:val="24"/>
          <w:lang w:eastAsia="ru-RU"/>
        </w:rPr>
        <w:t>содержит</w:t>
      </w:r>
      <w:r w:rsidRPr="006A0354">
        <w:rPr>
          <w:rFonts w:ascii="Times New Roman" w:eastAsia="Times New Roman" w:hAnsi="Times New Roman" w:cs="Times New Roman"/>
          <w:sz w:val="24"/>
          <w:szCs w:val="24"/>
          <w:lang w:eastAsia="ru-RU"/>
        </w:rPr>
        <w:t xml:space="preserve"> выводы, логично</w:t>
      </w:r>
      <w:r w:rsidR="000D7ED1" w:rsidRPr="006A0354">
        <w:rPr>
          <w:rFonts w:ascii="Times New Roman" w:eastAsia="Times New Roman" w:hAnsi="Times New Roman" w:cs="Times New Roman"/>
          <w:sz w:val="24"/>
          <w:szCs w:val="24"/>
          <w:lang w:eastAsia="ru-RU"/>
        </w:rPr>
        <w:t xml:space="preserve"> вытекающие  из содержания основной части; </w:t>
      </w:r>
    </w:p>
    <w:p w14:paraId="50F38B13" w14:textId="77777777" w:rsidR="000D7ED1" w:rsidRPr="006A0354" w:rsidRDefault="000D7ED1"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14:paraId="2A2B27B4" w14:textId="77777777" w:rsidR="000D7ED1" w:rsidRPr="006A0354" w:rsidRDefault="001812EA"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6)  для</w:t>
      </w:r>
      <w:r w:rsidR="000D7ED1" w:rsidRPr="006A0354">
        <w:rPr>
          <w:rFonts w:ascii="Times New Roman" w:eastAsia="Times New Roman" w:hAnsi="Times New Roman" w:cs="Times New Roman"/>
          <w:sz w:val="24"/>
          <w:szCs w:val="24"/>
          <w:lang w:eastAsia="ru-RU"/>
        </w:rPr>
        <w:t xml:space="preserve"> выражения </w:t>
      </w:r>
      <w:r w:rsidRPr="006A0354">
        <w:rPr>
          <w:rFonts w:ascii="Times New Roman" w:eastAsia="Times New Roman" w:hAnsi="Times New Roman" w:cs="Times New Roman"/>
          <w:sz w:val="24"/>
          <w:szCs w:val="24"/>
          <w:lang w:eastAsia="ru-RU"/>
        </w:rPr>
        <w:t>своих мыслей</w:t>
      </w:r>
      <w:r w:rsidR="000D7ED1" w:rsidRPr="006A0354">
        <w:rPr>
          <w:rFonts w:ascii="Times New Roman" w:eastAsia="Times New Roman" w:hAnsi="Times New Roman" w:cs="Times New Roman"/>
          <w:sz w:val="24"/>
          <w:szCs w:val="24"/>
          <w:lang w:eastAsia="ru-RU"/>
        </w:rPr>
        <w:t xml:space="preserve"> не  пользуется  упрощѐнно-примитивным языком;  </w:t>
      </w:r>
    </w:p>
    <w:p w14:paraId="549EE906" w14:textId="77777777" w:rsidR="000D7ED1" w:rsidRPr="006A0354" w:rsidRDefault="000D7ED1"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7) демонстрирует полное понимание проблемы.  </w:t>
      </w:r>
    </w:p>
    <w:p w14:paraId="6F5E73B4" w14:textId="77777777" w:rsidR="000D7ED1" w:rsidRPr="006A0354" w:rsidRDefault="000D7ED1"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Все требования, предъявляемые к заданию, выполнены.</w:t>
      </w:r>
    </w:p>
    <w:p w14:paraId="1589A925" w14:textId="77777777" w:rsidR="000D7ED1" w:rsidRPr="006A0354" w:rsidRDefault="000D7ED1"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Оценка </w:t>
      </w:r>
      <w:r w:rsidRPr="006A0354">
        <w:rPr>
          <w:rFonts w:ascii="Times New Roman" w:eastAsia="Times New Roman" w:hAnsi="Times New Roman" w:cs="Times New Roman"/>
          <w:b/>
          <w:sz w:val="24"/>
          <w:szCs w:val="24"/>
          <w:lang w:eastAsia="ru-RU"/>
        </w:rPr>
        <w:t>«хорошо»</w:t>
      </w:r>
      <w:r w:rsidRPr="006A0354">
        <w:rPr>
          <w:rFonts w:ascii="Times New Roman" w:eastAsia="Times New Roman" w:hAnsi="Times New Roman" w:cs="Times New Roman"/>
          <w:sz w:val="24"/>
          <w:szCs w:val="24"/>
          <w:lang w:eastAsia="ru-RU"/>
        </w:rPr>
        <w:t xml:space="preserve"> ставится, если:</w:t>
      </w:r>
    </w:p>
    <w:p w14:paraId="5D2AA185" w14:textId="77777777" w:rsidR="000D7ED1" w:rsidRPr="006A0354" w:rsidRDefault="000D7ED1"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1) во введение чѐтко сформулирован тезис, соответствующий теме эссе, в известной мере выполнена задача заинтересовать читателя;  </w:t>
      </w:r>
    </w:p>
    <w:p w14:paraId="4783442E" w14:textId="77777777" w:rsidR="000D7ED1" w:rsidRPr="006A0354" w:rsidRDefault="001812EA"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2)  в основной части</w:t>
      </w:r>
      <w:r w:rsidR="000D7ED1" w:rsidRPr="006A0354">
        <w:rPr>
          <w:rFonts w:ascii="Times New Roman" w:eastAsia="Times New Roman" w:hAnsi="Times New Roman" w:cs="Times New Roman"/>
          <w:sz w:val="24"/>
          <w:szCs w:val="24"/>
          <w:lang w:eastAsia="ru-RU"/>
        </w:rPr>
        <w:t xml:space="preserve"> л</w:t>
      </w:r>
      <w:r w:rsidRPr="006A0354">
        <w:rPr>
          <w:rFonts w:ascii="Times New Roman" w:eastAsia="Times New Roman" w:hAnsi="Times New Roman" w:cs="Times New Roman"/>
          <w:sz w:val="24"/>
          <w:szCs w:val="24"/>
          <w:lang w:eastAsia="ru-RU"/>
        </w:rPr>
        <w:t>огично, связно, но недостаточно</w:t>
      </w:r>
      <w:r w:rsidR="000D7ED1" w:rsidRPr="006A0354">
        <w:rPr>
          <w:rFonts w:ascii="Times New Roman" w:eastAsia="Times New Roman" w:hAnsi="Times New Roman" w:cs="Times New Roman"/>
          <w:sz w:val="24"/>
          <w:szCs w:val="24"/>
          <w:lang w:eastAsia="ru-RU"/>
        </w:rPr>
        <w:t xml:space="preserve"> полно доказывается выдвинутый тезис;  </w:t>
      </w:r>
    </w:p>
    <w:p w14:paraId="11DB82E3" w14:textId="77777777" w:rsidR="000D7ED1" w:rsidRPr="006A0354" w:rsidRDefault="001812EA"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3)  заключение содержит выводы, логично вытекающие</w:t>
      </w:r>
      <w:r w:rsidR="000D7ED1" w:rsidRPr="006A0354">
        <w:rPr>
          <w:rFonts w:ascii="Times New Roman" w:eastAsia="Times New Roman" w:hAnsi="Times New Roman" w:cs="Times New Roman"/>
          <w:sz w:val="24"/>
          <w:szCs w:val="24"/>
          <w:lang w:eastAsia="ru-RU"/>
        </w:rPr>
        <w:t xml:space="preserve"> из содержания основной части;  </w:t>
      </w:r>
    </w:p>
    <w:p w14:paraId="2D3900B4" w14:textId="77777777" w:rsidR="000D7ED1" w:rsidRPr="006A0354" w:rsidRDefault="000D7ED1"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4) уместно используются разнообразные средства связи;  </w:t>
      </w:r>
    </w:p>
    <w:p w14:paraId="7EDCC2BE" w14:textId="77777777" w:rsidR="000D7ED1" w:rsidRPr="006A0354" w:rsidRDefault="000D7ED1"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5) для выражения своих мыслей обучающийся не пользуется упрощѐнно-примитивным языком.  </w:t>
      </w:r>
    </w:p>
    <w:p w14:paraId="7627EC8E" w14:textId="77777777" w:rsidR="000D7ED1" w:rsidRPr="006A0354" w:rsidRDefault="000D7ED1"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Оценка </w:t>
      </w:r>
      <w:r w:rsidRPr="006A0354">
        <w:rPr>
          <w:rFonts w:ascii="Times New Roman" w:eastAsia="Times New Roman" w:hAnsi="Times New Roman" w:cs="Times New Roman"/>
          <w:b/>
          <w:sz w:val="24"/>
          <w:szCs w:val="24"/>
          <w:lang w:eastAsia="ru-RU"/>
        </w:rPr>
        <w:t>«удовлетворительно»</w:t>
      </w:r>
      <w:r w:rsidRPr="006A0354">
        <w:rPr>
          <w:rFonts w:ascii="Times New Roman" w:eastAsia="Times New Roman" w:hAnsi="Times New Roman" w:cs="Times New Roman"/>
          <w:sz w:val="24"/>
          <w:szCs w:val="24"/>
          <w:lang w:eastAsia="ru-RU"/>
        </w:rPr>
        <w:t xml:space="preserve"> ставится, если:</w:t>
      </w:r>
    </w:p>
    <w:p w14:paraId="74AAF566" w14:textId="77777777" w:rsidR="000D7ED1" w:rsidRPr="006A0354" w:rsidRDefault="000D7ED1"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1)  во введение тезис сформулирован нечѐтко или не вполне соответствует теме эссе;  </w:t>
      </w:r>
    </w:p>
    <w:p w14:paraId="5D9546F5" w14:textId="77777777" w:rsidR="000D7ED1" w:rsidRPr="006A0354" w:rsidRDefault="000D7ED1"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14:paraId="42D01D6A" w14:textId="77777777" w:rsidR="000D7ED1" w:rsidRPr="006A0354" w:rsidRDefault="000D7ED1"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14:paraId="45054160" w14:textId="77777777" w:rsidR="000D7ED1" w:rsidRPr="006A0354" w:rsidRDefault="000D7ED1"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14:paraId="75A9DFDB" w14:textId="77777777" w:rsidR="000D7ED1" w:rsidRPr="006A0354" w:rsidRDefault="000D7ED1"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5)  язык работы в целом не соответствует  уровню  студенческой работы.  </w:t>
      </w:r>
    </w:p>
    <w:p w14:paraId="10FDC88D" w14:textId="77777777" w:rsidR="000D7ED1" w:rsidRPr="006A0354" w:rsidRDefault="000D7ED1"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lastRenderedPageBreak/>
        <w:t xml:space="preserve">Оценка </w:t>
      </w:r>
      <w:r w:rsidRPr="006A0354">
        <w:rPr>
          <w:rFonts w:ascii="Times New Roman" w:eastAsia="Times New Roman" w:hAnsi="Times New Roman" w:cs="Times New Roman"/>
          <w:b/>
          <w:sz w:val="24"/>
          <w:szCs w:val="24"/>
          <w:lang w:eastAsia="ru-RU"/>
        </w:rPr>
        <w:t>«неудовлетворительно»</w:t>
      </w:r>
      <w:r w:rsidRPr="006A0354">
        <w:rPr>
          <w:rFonts w:ascii="Times New Roman" w:eastAsia="Times New Roman" w:hAnsi="Times New Roman" w:cs="Times New Roman"/>
          <w:sz w:val="24"/>
          <w:szCs w:val="24"/>
          <w:lang w:eastAsia="ru-RU"/>
        </w:rPr>
        <w:t xml:space="preserve"> ставится, если:</w:t>
      </w:r>
    </w:p>
    <w:p w14:paraId="73038397" w14:textId="77777777" w:rsidR="000D7ED1" w:rsidRPr="006A0354" w:rsidRDefault="000D7ED1"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14:paraId="68DC24CD" w14:textId="77777777" w:rsidR="000D7ED1" w:rsidRPr="006A0354" w:rsidRDefault="000D7ED1"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2)  в  основной  части  нет  логичного  последовательного  раскрытия темы;  </w:t>
      </w:r>
    </w:p>
    <w:p w14:paraId="607CAA82" w14:textId="77777777" w:rsidR="000D7ED1" w:rsidRPr="006A0354" w:rsidRDefault="000D7ED1"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3) выводы не вытекают из основной части;  </w:t>
      </w:r>
    </w:p>
    <w:p w14:paraId="29A6157E" w14:textId="77777777" w:rsidR="000D7ED1" w:rsidRPr="006A0354" w:rsidRDefault="000D7ED1"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14:paraId="63935B90" w14:textId="77777777" w:rsidR="000D7ED1" w:rsidRPr="006A0354" w:rsidRDefault="000D7ED1"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5)  отсутствует  деление  текста  на  введение,  основную  часть  и заключение;  </w:t>
      </w:r>
    </w:p>
    <w:p w14:paraId="272C8685" w14:textId="77777777" w:rsidR="000D7ED1" w:rsidRPr="006A0354" w:rsidRDefault="000D7ED1" w:rsidP="006A0354">
      <w:pPr>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xml:space="preserve">6) язык работы можно оценить как «примитивный». </w:t>
      </w:r>
    </w:p>
    <w:p w14:paraId="723162AC" w14:textId="77777777" w:rsidR="000D7ED1" w:rsidRPr="006A0354" w:rsidRDefault="000D7ED1" w:rsidP="006A0354">
      <w:pPr>
        <w:widowControl w:val="0"/>
        <w:spacing w:after="0" w:line="360" w:lineRule="auto"/>
        <w:jc w:val="center"/>
        <w:rPr>
          <w:rFonts w:ascii="Times New Roman" w:eastAsia="Times New Roman" w:hAnsi="Times New Roman" w:cs="Times New Roman"/>
          <w:b/>
          <w:sz w:val="24"/>
          <w:szCs w:val="24"/>
          <w:lang w:eastAsia="ru-RU"/>
        </w:rPr>
      </w:pPr>
      <w:r w:rsidRPr="006A0354">
        <w:rPr>
          <w:rFonts w:ascii="Times New Roman" w:eastAsia="Times New Roman" w:hAnsi="Times New Roman" w:cs="Times New Roman"/>
          <w:b/>
          <w:sz w:val="24"/>
          <w:szCs w:val="24"/>
          <w:lang w:eastAsia="ru-RU"/>
        </w:rPr>
        <w:t>Критерии итоговой оценки</w:t>
      </w:r>
    </w:p>
    <w:p w14:paraId="6BA34FD3" w14:textId="77777777" w:rsidR="0075304E" w:rsidRPr="006A0354" w:rsidRDefault="0075304E" w:rsidP="006A0354">
      <w:pPr>
        <w:widowControl w:val="0"/>
        <w:spacing w:after="0" w:line="360" w:lineRule="auto"/>
        <w:ind w:firstLine="708"/>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При оценке ответов студентов в процессе итогового контроля оцениваются:</w:t>
      </w:r>
    </w:p>
    <w:p w14:paraId="733A4EDB" w14:textId="77777777" w:rsidR="0075304E" w:rsidRPr="006A0354" w:rsidRDefault="0075304E" w:rsidP="006A0354">
      <w:pPr>
        <w:widowControl w:val="0"/>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-уверенные знания, умения и навыки, включенные в соответствующую компетенцию;</w:t>
      </w:r>
    </w:p>
    <w:p w14:paraId="1EF0157B" w14:textId="77777777" w:rsidR="0075304E" w:rsidRPr="006A0354" w:rsidRDefault="0075304E" w:rsidP="006A0354">
      <w:pPr>
        <w:widowControl w:val="0"/>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14:paraId="7B74D524" w14:textId="77777777" w:rsidR="0075304E" w:rsidRPr="006A0354" w:rsidRDefault="0075304E" w:rsidP="006A0354">
      <w:pPr>
        <w:widowControl w:val="0"/>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14:paraId="4C21AE87" w14:textId="77777777" w:rsidR="0075304E" w:rsidRPr="006A0354" w:rsidRDefault="0075304E" w:rsidP="006A0354">
      <w:pPr>
        <w:widowControl w:val="0"/>
        <w:spacing w:after="0" w:line="360" w:lineRule="auto"/>
        <w:jc w:val="both"/>
        <w:rPr>
          <w:rFonts w:ascii="Times New Roman" w:eastAsia="Times New Roman" w:hAnsi="Times New Roman" w:cs="Times New Roman"/>
          <w:sz w:val="24"/>
          <w:szCs w:val="24"/>
          <w:lang w:eastAsia="ru-RU"/>
        </w:rPr>
      </w:pPr>
      <w:r w:rsidRPr="006A0354">
        <w:rPr>
          <w:rFonts w:ascii="Times New Roman" w:eastAsia="Times New Roman" w:hAnsi="Times New Roman" w:cs="Times New Roman"/>
          <w:sz w:val="24"/>
          <w:szCs w:val="24"/>
          <w:lang w:eastAsia="ru-RU"/>
        </w:rPr>
        <w:t>- умение применять теоретические знания для анализа конкретной ситуации.</w:t>
      </w:r>
    </w:p>
    <w:p w14:paraId="433152F9" w14:textId="77777777" w:rsidR="0075304E" w:rsidRPr="006A0354" w:rsidRDefault="0075304E"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 xml:space="preserve">Зачеты оцениваются оценкой: </w:t>
      </w:r>
      <w:r w:rsidRPr="006A0354">
        <w:rPr>
          <w:rFonts w:ascii="Times New Roman" w:hAnsi="Times New Roman" w:cs="Times New Roman"/>
          <w:b/>
          <w:sz w:val="24"/>
          <w:szCs w:val="24"/>
        </w:rPr>
        <w:t>«зачтено»</w:t>
      </w:r>
      <w:r w:rsidRPr="006A0354">
        <w:rPr>
          <w:rFonts w:ascii="Times New Roman" w:hAnsi="Times New Roman" w:cs="Times New Roman"/>
          <w:sz w:val="24"/>
          <w:szCs w:val="24"/>
        </w:rPr>
        <w:t xml:space="preserve">, </w:t>
      </w:r>
      <w:r w:rsidRPr="006A0354">
        <w:rPr>
          <w:rFonts w:ascii="Times New Roman" w:hAnsi="Times New Roman" w:cs="Times New Roman"/>
          <w:b/>
          <w:sz w:val="24"/>
          <w:szCs w:val="24"/>
        </w:rPr>
        <w:t>«не зачтено»</w:t>
      </w:r>
      <w:r w:rsidRPr="006A0354">
        <w:rPr>
          <w:rFonts w:ascii="Times New Roman" w:hAnsi="Times New Roman" w:cs="Times New Roman"/>
          <w:sz w:val="24"/>
          <w:szCs w:val="24"/>
        </w:rPr>
        <w:t xml:space="preserve">. Оценка </w:t>
      </w:r>
      <w:r w:rsidRPr="006A0354">
        <w:rPr>
          <w:rFonts w:ascii="Times New Roman" w:hAnsi="Times New Roman" w:cs="Times New Roman"/>
          <w:b/>
          <w:sz w:val="24"/>
          <w:szCs w:val="24"/>
        </w:rPr>
        <w:t>«зачтено»</w:t>
      </w:r>
      <w:r w:rsidRPr="006A0354">
        <w:rPr>
          <w:rFonts w:ascii="Times New Roman" w:hAnsi="Times New Roman" w:cs="Times New Roman"/>
          <w:sz w:val="24"/>
          <w:szCs w:val="24"/>
        </w:rPr>
        <w:t xml:space="preserve"> выставляется студенту, который:</w:t>
      </w:r>
    </w:p>
    <w:p w14:paraId="564903CE" w14:textId="77777777" w:rsidR="0075304E" w:rsidRPr="006A0354" w:rsidRDefault="0075304E"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 усвоил предусмотренный программный материал в полном объеме;</w:t>
      </w:r>
    </w:p>
    <w:p w14:paraId="4A23DE83" w14:textId="77777777" w:rsidR="0075304E" w:rsidRPr="006A0354" w:rsidRDefault="0075304E"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 правильно, аргументировано ответил на все вопросы, с приведением примеров;</w:t>
      </w:r>
    </w:p>
    <w:p w14:paraId="5D1C17E9" w14:textId="77777777" w:rsidR="0075304E" w:rsidRPr="006A0354" w:rsidRDefault="0075304E"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19CE3B0F" w14:textId="77777777" w:rsidR="0075304E" w:rsidRPr="006A0354" w:rsidRDefault="0075304E" w:rsidP="006A0354">
      <w:pPr>
        <w:spacing w:after="0" w:line="360" w:lineRule="auto"/>
        <w:jc w:val="both"/>
        <w:rPr>
          <w:rFonts w:ascii="Times New Roman" w:hAnsi="Times New Roman" w:cs="Times New Roman"/>
          <w:sz w:val="24"/>
          <w:szCs w:val="24"/>
        </w:rPr>
      </w:pPr>
      <w:r w:rsidRPr="006A0354">
        <w:rPr>
          <w:rFonts w:ascii="Times New Roman" w:hAnsi="Times New Roman" w:cs="Times New Roman"/>
          <w:sz w:val="24"/>
          <w:szCs w:val="24"/>
        </w:rPr>
        <w:tab/>
        <w:t>Обязательным условием является употребление профессиональной терминологии.</w:t>
      </w:r>
    </w:p>
    <w:p w14:paraId="17BC7A21" w14:textId="77777777" w:rsidR="0075304E" w:rsidRPr="006A0354" w:rsidRDefault="0075304E" w:rsidP="006A0354">
      <w:pPr>
        <w:spacing w:after="0" w:line="360" w:lineRule="auto"/>
        <w:ind w:firstLine="709"/>
        <w:jc w:val="both"/>
        <w:rPr>
          <w:rFonts w:ascii="Times New Roman" w:hAnsi="Times New Roman" w:cs="Times New Roman"/>
          <w:sz w:val="24"/>
          <w:szCs w:val="24"/>
        </w:rPr>
      </w:pPr>
      <w:r w:rsidRPr="006A0354">
        <w:rPr>
          <w:rFonts w:ascii="Times New Roman" w:hAnsi="Times New Roman" w:cs="Times New Roman"/>
          <w:sz w:val="24"/>
          <w:szCs w:val="24"/>
        </w:rPr>
        <w:t xml:space="preserve">Оценка </w:t>
      </w:r>
      <w:r w:rsidRPr="006A0354">
        <w:rPr>
          <w:rFonts w:ascii="Times New Roman" w:hAnsi="Times New Roman" w:cs="Times New Roman"/>
          <w:b/>
          <w:sz w:val="24"/>
          <w:szCs w:val="24"/>
        </w:rPr>
        <w:t>«не зачтено»</w:t>
      </w:r>
      <w:r w:rsidRPr="006A0354">
        <w:rPr>
          <w:rFonts w:ascii="Times New Roman" w:hAnsi="Times New Roman" w:cs="Times New Roman"/>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34A60900" w14:textId="77777777" w:rsidR="000D7ED1" w:rsidRPr="006A0354" w:rsidRDefault="000D7ED1" w:rsidP="006A0354">
      <w:pPr>
        <w:pStyle w:val="26"/>
        <w:shd w:val="clear" w:color="auto" w:fill="auto"/>
        <w:spacing w:before="0" w:after="0" w:line="360" w:lineRule="auto"/>
        <w:ind w:firstLine="709"/>
        <w:jc w:val="both"/>
        <w:rPr>
          <w:b w:val="0"/>
          <w:sz w:val="24"/>
          <w:szCs w:val="24"/>
        </w:rPr>
      </w:pPr>
      <w:r w:rsidRPr="006A0354">
        <w:rPr>
          <w:b w:val="0"/>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60B403A3" w14:textId="77777777" w:rsidR="000D7ED1" w:rsidRPr="006A0354" w:rsidRDefault="000D7ED1" w:rsidP="006A0354">
      <w:pPr>
        <w:pStyle w:val="26"/>
        <w:shd w:val="clear" w:color="auto" w:fill="auto"/>
        <w:spacing w:before="0" w:after="0" w:line="360" w:lineRule="auto"/>
        <w:ind w:firstLine="709"/>
        <w:jc w:val="both"/>
        <w:rPr>
          <w:b w:val="0"/>
          <w:sz w:val="24"/>
          <w:szCs w:val="24"/>
        </w:rPr>
      </w:pPr>
      <w:r w:rsidRPr="006A0354">
        <w:rPr>
          <w:b w:val="0"/>
          <w:sz w:val="24"/>
          <w:szCs w:val="24"/>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74FC7EB8" w14:textId="77777777" w:rsidR="000D7ED1" w:rsidRPr="006A0354" w:rsidRDefault="000D7ED1" w:rsidP="006A0354">
      <w:pPr>
        <w:widowControl w:val="0"/>
        <w:spacing w:after="0" w:line="360" w:lineRule="auto"/>
        <w:ind w:firstLine="709"/>
        <w:jc w:val="both"/>
        <w:rPr>
          <w:rFonts w:ascii="Times New Roman" w:hAnsi="Times New Roman" w:cs="Times New Roman"/>
          <w:sz w:val="24"/>
          <w:szCs w:val="24"/>
        </w:rPr>
      </w:pPr>
      <w:r w:rsidRPr="006A0354">
        <w:rPr>
          <w:rFonts w:ascii="Times New Roman" w:hAnsi="Times New Roman" w:cs="Times New Roman"/>
          <w:sz w:val="24"/>
          <w:szCs w:val="24"/>
        </w:rPr>
        <w:lastRenderedPageBreak/>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W w:w="9465" w:type="dxa"/>
        <w:tblLayout w:type="fixed"/>
        <w:tblLook w:val="04A0" w:firstRow="1" w:lastRow="0" w:firstColumn="1" w:lastColumn="0" w:noHBand="0" w:noVBand="1"/>
      </w:tblPr>
      <w:tblGrid>
        <w:gridCol w:w="675"/>
        <w:gridCol w:w="1946"/>
        <w:gridCol w:w="3345"/>
        <w:gridCol w:w="3499"/>
      </w:tblGrid>
      <w:tr w:rsidR="006A0354" w:rsidRPr="006A0354" w14:paraId="56C289B1" w14:textId="77777777" w:rsidTr="00AB0646">
        <w:tc>
          <w:tcPr>
            <w:tcW w:w="675" w:type="dxa"/>
            <w:tcBorders>
              <w:top w:val="single" w:sz="4" w:space="0" w:color="auto"/>
              <w:left w:val="single" w:sz="4" w:space="0" w:color="auto"/>
              <w:bottom w:val="single" w:sz="4" w:space="0" w:color="auto"/>
              <w:right w:val="single" w:sz="4" w:space="0" w:color="auto"/>
            </w:tcBorders>
            <w:hideMark/>
          </w:tcPr>
          <w:p w14:paraId="15965860" w14:textId="77777777" w:rsidR="000D7ED1" w:rsidRPr="006A0354" w:rsidRDefault="000D7ED1" w:rsidP="006A0354">
            <w:pPr>
              <w:spacing w:after="0" w:line="240" w:lineRule="auto"/>
              <w:jc w:val="center"/>
              <w:rPr>
                <w:rFonts w:ascii="Times New Roman" w:hAnsi="Times New Roman" w:cs="Times New Roman"/>
                <w:b/>
                <w:sz w:val="24"/>
                <w:szCs w:val="24"/>
              </w:rPr>
            </w:pPr>
            <w:r w:rsidRPr="006A0354">
              <w:rPr>
                <w:rFonts w:ascii="Times New Roman" w:hAnsi="Times New Roman" w:cs="Times New Roman"/>
                <w:b/>
                <w:sz w:val="24"/>
                <w:szCs w:val="24"/>
              </w:rPr>
              <w:t>№</w:t>
            </w:r>
          </w:p>
          <w:p w14:paraId="43C91458" w14:textId="77777777" w:rsidR="000D7ED1" w:rsidRPr="006A0354" w:rsidRDefault="000D7ED1" w:rsidP="006A0354">
            <w:pPr>
              <w:spacing w:after="0" w:line="240" w:lineRule="auto"/>
              <w:jc w:val="center"/>
              <w:rPr>
                <w:rFonts w:ascii="Times New Roman" w:hAnsi="Times New Roman" w:cs="Times New Roman"/>
                <w:b/>
                <w:sz w:val="24"/>
                <w:szCs w:val="24"/>
              </w:rPr>
            </w:pPr>
            <w:r w:rsidRPr="006A0354">
              <w:rPr>
                <w:rFonts w:ascii="Times New Roman" w:hAnsi="Times New Roman" w:cs="Times New Roman"/>
                <w:b/>
                <w:sz w:val="24"/>
                <w:szCs w:val="24"/>
              </w:rPr>
              <w:t>п/п</w:t>
            </w:r>
          </w:p>
        </w:tc>
        <w:tc>
          <w:tcPr>
            <w:tcW w:w="1946" w:type="dxa"/>
            <w:tcBorders>
              <w:top w:val="single" w:sz="4" w:space="0" w:color="auto"/>
              <w:left w:val="single" w:sz="4" w:space="0" w:color="auto"/>
              <w:bottom w:val="single" w:sz="4" w:space="0" w:color="auto"/>
              <w:right w:val="single" w:sz="4" w:space="0" w:color="auto"/>
            </w:tcBorders>
            <w:hideMark/>
          </w:tcPr>
          <w:p w14:paraId="141E5A06" w14:textId="77777777" w:rsidR="000D7ED1" w:rsidRPr="006A0354" w:rsidRDefault="000D7ED1" w:rsidP="006A0354">
            <w:pPr>
              <w:pStyle w:val="26"/>
              <w:shd w:val="clear" w:color="auto" w:fill="auto"/>
              <w:spacing w:before="0" w:after="0" w:line="240" w:lineRule="auto"/>
              <w:rPr>
                <w:b w:val="0"/>
                <w:i/>
                <w:sz w:val="24"/>
                <w:szCs w:val="24"/>
              </w:rPr>
            </w:pPr>
            <w:r w:rsidRPr="006A0354">
              <w:rPr>
                <w:rStyle w:val="29"/>
                <w:color w:val="auto"/>
              </w:rPr>
              <w:t>Категории студентов</w:t>
            </w:r>
          </w:p>
        </w:tc>
        <w:tc>
          <w:tcPr>
            <w:tcW w:w="3345" w:type="dxa"/>
            <w:tcBorders>
              <w:top w:val="single" w:sz="4" w:space="0" w:color="auto"/>
              <w:left w:val="single" w:sz="4" w:space="0" w:color="auto"/>
              <w:bottom w:val="single" w:sz="4" w:space="0" w:color="auto"/>
              <w:right w:val="single" w:sz="4" w:space="0" w:color="auto"/>
            </w:tcBorders>
            <w:hideMark/>
          </w:tcPr>
          <w:p w14:paraId="6B705ACA" w14:textId="77777777" w:rsidR="000D7ED1" w:rsidRPr="006A0354" w:rsidRDefault="000D7ED1" w:rsidP="006A0354">
            <w:pPr>
              <w:pStyle w:val="26"/>
              <w:shd w:val="clear" w:color="auto" w:fill="auto"/>
              <w:spacing w:before="0" w:after="0" w:line="240" w:lineRule="auto"/>
              <w:rPr>
                <w:b w:val="0"/>
                <w:i/>
                <w:sz w:val="24"/>
                <w:szCs w:val="24"/>
              </w:rPr>
            </w:pPr>
            <w:r w:rsidRPr="006A0354">
              <w:rPr>
                <w:rStyle w:val="29"/>
                <w:color w:val="auto"/>
              </w:rPr>
              <w:t>Виды оценочных средств</w:t>
            </w:r>
          </w:p>
        </w:tc>
        <w:tc>
          <w:tcPr>
            <w:tcW w:w="3499" w:type="dxa"/>
            <w:tcBorders>
              <w:top w:val="single" w:sz="4" w:space="0" w:color="auto"/>
              <w:left w:val="single" w:sz="4" w:space="0" w:color="auto"/>
              <w:bottom w:val="single" w:sz="4" w:space="0" w:color="auto"/>
              <w:right w:val="single" w:sz="4" w:space="0" w:color="auto"/>
            </w:tcBorders>
            <w:hideMark/>
          </w:tcPr>
          <w:p w14:paraId="5057E394" w14:textId="77777777" w:rsidR="000D7ED1" w:rsidRPr="006A0354" w:rsidRDefault="000D7ED1" w:rsidP="006A0354">
            <w:pPr>
              <w:pStyle w:val="26"/>
              <w:shd w:val="clear" w:color="auto" w:fill="auto"/>
              <w:spacing w:before="0" w:after="0" w:line="240" w:lineRule="auto"/>
              <w:rPr>
                <w:b w:val="0"/>
                <w:i/>
                <w:sz w:val="24"/>
                <w:szCs w:val="24"/>
              </w:rPr>
            </w:pPr>
            <w:r w:rsidRPr="006A0354">
              <w:rPr>
                <w:rStyle w:val="29"/>
                <w:color w:val="auto"/>
              </w:rPr>
              <w:t>Форма контроля и оценки результатов обучения</w:t>
            </w:r>
          </w:p>
        </w:tc>
      </w:tr>
      <w:tr w:rsidR="006A0354" w:rsidRPr="006A0354" w14:paraId="4A0593D3" w14:textId="77777777" w:rsidTr="00AB0646">
        <w:tc>
          <w:tcPr>
            <w:tcW w:w="675" w:type="dxa"/>
            <w:tcBorders>
              <w:top w:val="single" w:sz="4" w:space="0" w:color="auto"/>
              <w:left w:val="single" w:sz="4" w:space="0" w:color="auto"/>
              <w:bottom w:val="single" w:sz="4" w:space="0" w:color="auto"/>
              <w:right w:val="single" w:sz="4" w:space="0" w:color="auto"/>
            </w:tcBorders>
            <w:hideMark/>
          </w:tcPr>
          <w:p w14:paraId="00293ED8" w14:textId="77777777" w:rsidR="000D7ED1" w:rsidRPr="006A0354" w:rsidRDefault="000D7ED1" w:rsidP="006A0354">
            <w:pPr>
              <w:spacing w:after="0" w:line="240" w:lineRule="auto"/>
              <w:jc w:val="center"/>
              <w:rPr>
                <w:rFonts w:ascii="Times New Roman" w:hAnsi="Times New Roman" w:cs="Times New Roman"/>
                <w:sz w:val="24"/>
                <w:szCs w:val="24"/>
              </w:rPr>
            </w:pPr>
            <w:r w:rsidRPr="006A0354">
              <w:rPr>
                <w:rFonts w:ascii="Times New Roman" w:hAnsi="Times New Roman" w:cs="Times New Roman"/>
                <w:sz w:val="24"/>
                <w:szCs w:val="24"/>
              </w:rPr>
              <w:t>1</w:t>
            </w:r>
          </w:p>
        </w:tc>
        <w:tc>
          <w:tcPr>
            <w:tcW w:w="1946" w:type="dxa"/>
            <w:tcBorders>
              <w:top w:val="single" w:sz="4" w:space="0" w:color="auto"/>
              <w:left w:val="single" w:sz="4" w:space="0" w:color="auto"/>
              <w:bottom w:val="single" w:sz="4" w:space="0" w:color="auto"/>
              <w:right w:val="single" w:sz="4" w:space="0" w:color="auto"/>
            </w:tcBorders>
            <w:hideMark/>
          </w:tcPr>
          <w:p w14:paraId="495C9B64" w14:textId="77777777" w:rsidR="000D7ED1" w:rsidRPr="006A0354" w:rsidRDefault="000D7ED1" w:rsidP="006A0354">
            <w:pPr>
              <w:pStyle w:val="26"/>
              <w:shd w:val="clear" w:color="auto" w:fill="auto"/>
              <w:spacing w:before="0" w:after="0" w:line="240" w:lineRule="auto"/>
              <w:rPr>
                <w:b w:val="0"/>
                <w:sz w:val="24"/>
                <w:szCs w:val="24"/>
              </w:rPr>
            </w:pPr>
            <w:r w:rsidRPr="006A0354">
              <w:rPr>
                <w:b w:val="0"/>
                <w:sz w:val="24"/>
                <w:szCs w:val="24"/>
              </w:rPr>
              <w:t>С нарушением слуха</w:t>
            </w:r>
          </w:p>
        </w:tc>
        <w:tc>
          <w:tcPr>
            <w:tcW w:w="3345" w:type="dxa"/>
            <w:tcBorders>
              <w:top w:val="single" w:sz="4" w:space="0" w:color="auto"/>
              <w:left w:val="single" w:sz="4" w:space="0" w:color="auto"/>
              <w:bottom w:val="single" w:sz="4" w:space="0" w:color="auto"/>
              <w:right w:val="single" w:sz="4" w:space="0" w:color="auto"/>
            </w:tcBorders>
            <w:hideMark/>
          </w:tcPr>
          <w:p w14:paraId="00C22AA4" w14:textId="77777777" w:rsidR="000D7ED1" w:rsidRPr="006A0354" w:rsidRDefault="000D7ED1" w:rsidP="006A0354">
            <w:pPr>
              <w:pStyle w:val="26"/>
              <w:shd w:val="clear" w:color="auto" w:fill="auto"/>
              <w:spacing w:before="0" w:after="0" w:line="240" w:lineRule="auto"/>
              <w:jc w:val="both"/>
              <w:rPr>
                <w:b w:val="0"/>
                <w:sz w:val="24"/>
                <w:szCs w:val="24"/>
              </w:rPr>
            </w:pPr>
            <w:r w:rsidRPr="006A0354">
              <w:rPr>
                <w:b w:val="0"/>
                <w:sz w:val="24"/>
                <w:szCs w:val="24"/>
              </w:rPr>
              <w:t xml:space="preserve"> письменные работы, вопросы к зачету, реферат, те</w:t>
            </w:r>
            <w:r w:rsidR="000E54BB" w:rsidRPr="006A0354">
              <w:rPr>
                <w:b w:val="0"/>
                <w:sz w:val="24"/>
                <w:szCs w:val="24"/>
              </w:rPr>
              <w:t>ст, доклад в презентации, эссе</w:t>
            </w:r>
          </w:p>
        </w:tc>
        <w:tc>
          <w:tcPr>
            <w:tcW w:w="3499" w:type="dxa"/>
            <w:tcBorders>
              <w:top w:val="single" w:sz="4" w:space="0" w:color="auto"/>
              <w:left w:val="single" w:sz="4" w:space="0" w:color="auto"/>
              <w:bottom w:val="single" w:sz="4" w:space="0" w:color="auto"/>
              <w:right w:val="single" w:sz="4" w:space="0" w:color="auto"/>
            </w:tcBorders>
            <w:hideMark/>
          </w:tcPr>
          <w:p w14:paraId="33EA993D" w14:textId="77777777" w:rsidR="000D7ED1" w:rsidRPr="006A0354" w:rsidRDefault="000D7ED1" w:rsidP="006A0354">
            <w:pPr>
              <w:pStyle w:val="26"/>
              <w:shd w:val="clear" w:color="auto" w:fill="auto"/>
              <w:spacing w:before="0" w:after="0" w:line="240" w:lineRule="auto"/>
              <w:rPr>
                <w:b w:val="0"/>
                <w:sz w:val="24"/>
                <w:szCs w:val="24"/>
              </w:rPr>
            </w:pPr>
            <w:r w:rsidRPr="006A0354">
              <w:rPr>
                <w:b w:val="0"/>
                <w:sz w:val="24"/>
                <w:szCs w:val="24"/>
              </w:rPr>
              <w:t>Преимущественно письменная проверка</w:t>
            </w:r>
          </w:p>
        </w:tc>
      </w:tr>
      <w:tr w:rsidR="006A0354" w:rsidRPr="006A0354" w14:paraId="719A98A8" w14:textId="77777777" w:rsidTr="00AB0646">
        <w:tc>
          <w:tcPr>
            <w:tcW w:w="675" w:type="dxa"/>
            <w:tcBorders>
              <w:top w:val="single" w:sz="4" w:space="0" w:color="auto"/>
              <w:left w:val="single" w:sz="4" w:space="0" w:color="auto"/>
              <w:bottom w:val="single" w:sz="4" w:space="0" w:color="auto"/>
              <w:right w:val="single" w:sz="4" w:space="0" w:color="auto"/>
            </w:tcBorders>
            <w:hideMark/>
          </w:tcPr>
          <w:p w14:paraId="5304E2C0" w14:textId="77777777" w:rsidR="000D7ED1" w:rsidRPr="006A0354" w:rsidRDefault="000D7ED1" w:rsidP="006A0354">
            <w:pPr>
              <w:spacing w:after="0" w:line="240" w:lineRule="auto"/>
              <w:jc w:val="center"/>
              <w:rPr>
                <w:rFonts w:ascii="Times New Roman" w:hAnsi="Times New Roman" w:cs="Times New Roman"/>
                <w:sz w:val="24"/>
                <w:szCs w:val="24"/>
              </w:rPr>
            </w:pPr>
            <w:r w:rsidRPr="006A0354">
              <w:rPr>
                <w:rFonts w:ascii="Times New Roman" w:hAnsi="Times New Roman" w:cs="Times New Roman"/>
                <w:sz w:val="24"/>
                <w:szCs w:val="24"/>
              </w:rPr>
              <w:t>2</w:t>
            </w:r>
          </w:p>
        </w:tc>
        <w:tc>
          <w:tcPr>
            <w:tcW w:w="1946" w:type="dxa"/>
            <w:tcBorders>
              <w:top w:val="single" w:sz="4" w:space="0" w:color="auto"/>
              <w:left w:val="single" w:sz="4" w:space="0" w:color="auto"/>
              <w:bottom w:val="single" w:sz="4" w:space="0" w:color="auto"/>
              <w:right w:val="single" w:sz="4" w:space="0" w:color="auto"/>
            </w:tcBorders>
            <w:hideMark/>
          </w:tcPr>
          <w:p w14:paraId="7D7BC0DB" w14:textId="77777777" w:rsidR="000D7ED1" w:rsidRPr="006A0354" w:rsidRDefault="000D7ED1" w:rsidP="006A0354">
            <w:pPr>
              <w:pStyle w:val="26"/>
              <w:shd w:val="clear" w:color="auto" w:fill="auto"/>
              <w:spacing w:before="0" w:after="0" w:line="240" w:lineRule="auto"/>
              <w:rPr>
                <w:b w:val="0"/>
                <w:sz w:val="24"/>
                <w:szCs w:val="24"/>
              </w:rPr>
            </w:pPr>
            <w:r w:rsidRPr="006A0354">
              <w:rPr>
                <w:b w:val="0"/>
                <w:sz w:val="24"/>
                <w:szCs w:val="24"/>
              </w:rPr>
              <w:t>С нарушением зрения</w:t>
            </w:r>
          </w:p>
        </w:tc>
        <w:tc>
          <w:tcPr>
            <w:tcW w:w="3345" w:type="dxa"/>
            <w:tcBorders>
              <w:top w:val="single" w:sz="4" w:space="0" w:color="auto"/>
              <w:left w:val="single" w:sz="4" w:space="0" w:color="auto"/>
              <w:bottom w:val="single" w:sz="4" w:space="0" w:color="auto"/>
              <w:right w:val="single" w:sz="4" w:space="0" w:color="auto"/>
            </w:tcBorders>
            <w:hideMark/>
          </w:tcPr>
          <w:p w14:paraId="0FA27AFC" w14:textId="77777777" w:rsidR="000D7ED1" w:rsidRPr="006A0354" w:rsidRDefault="000D7ED1" w:rsidP="006A0354">
            <w:pPr>
              <w:pStyle w:val="26"/>
              <w:shd w:val="clear" w:color="auto" w:fill="auto"/>
              <w:spacing w:before="0" w:after="0" w:line="240" w:lineRule="auto"/>
              <w:jc w:val="both"/>
              <w:rPr>
                <w:b w:val="0"/>
                <w:sz w:val="24"/>
                <w:szCs w:val="24"/>
              </w:rPr>
            </w:pPr>
            <w:r w:rsidRPr="006A0354">
              <w:rPr>
                <w:b w:val="0"/>
                <w:sz w:val="24"/>
                <w:szCs w:val="24"/>
              </w:rPr>
              <w:t>устный опрос, 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hideMark/>
          </w:tcPr>
          <w:p w14:paraId="6754DEE6" w14:textId="77777777" w:rsidR="000D7ED1" w:rsidRPr="006A0354" w:rsidRDefault="000D7ED1" w:rsidP="006A0354">
            <w:pPr>
              <w:pStyle w:val="26"/>
              <w:shd w:val="clear" w:color="auto" w:fill="auto"/>
              <w:spacing w:before="0" w:after="0" w:line="240" w:lineRule="auto"/>
              <w:rPr>
                <w:b w:val="0"/>
                <w:sz w:val="24"/>
                <w:szCs w:val="24"/>
              </w:rPr>
            </w:pPr>
            <w:r w:rsidRPr="006A0354">
              <w:rPr>
                <w:b w:val="0"/>
                <w:sz w:val="24"/>
                <w:szCs w:val="24"/>
              </w:rPr>
              <w:t>Преимущественно устная проверка</w:t>
            </w:r>
          </w:p>
          <w:p w14:paraId="3DF81717" w14:textId="77777777" w:rsidR="000D7ED1" w:rsidRPr="006A0354" w:rsidRDefault="000D7ED1" w:rsidP="006A0354">
            <w:pPr>
              <w:pStyle w:val="26"/>
              <w:shd w:val="clear" w:color="auto" w:fill="auto"/>
              <w:spacing w:before="0" w:after="0" w:line="240" w:lineRule="auto"/>
              <w:rPr>
                <w:b w:val="0"/>
                <w:sz w:val="24"/>
                <w:szCs w:val="24"/>
              </w:rPr>
            </w:pPr>
            <w:r w:rsidRPr="006A0354">
              <w:rPr>
                <w:b w:val="0"/>
                <w:sz w:val="24"/>
                <w:szCs w:val="24"/>
              </w:rPr>
              <w:t>(индивидуально)</w:t>
            </w:r>
          </w:p>
        </w:tc>
      </w:tr>
      <w:tr w:rsidR="006A0354" w:rsidRPr="006A0354" w14:paraId="14CEC272" w14:textId="77777777" w:rsidTr="00AB0646">
        <w:tc>
          <w:tcPr>
            <w:tcW w:w="675" w:type="dxa"/>
            <w:tcBorders>
              <w:top w:val="single" w:sz="4" w:space="0" w:color="auto"/>
              <w:left w:val="single" w:sz="4" w:space="0" w:color="auto"/>
              <w:bottom w:val="single" w:sz="4" w:space="0" w:color="auto"/>
              <w:right w:val="single" w:sz="4" w:space="0" w:color="auto"/>
            </w:tcBorders>
            <w:hideMark/>
          </w:tcPr>
          <w:p w14:paraId="52DF53ED" w14:textId="77777777" w:rsidR="000D7ED1" w:rsidRPr="006A0354" w:rsidRDefault="000D7ED1" w:rsidP="006A0354">
            <w:pPr>
              <w:spacing w:after="0" w:line="240" w:lineRule="auto"/>
              <w:jc w:val="center"/>
              <w:rPr>
                <w:rFonts w:ascii="Times New Roman" w:hAnsi="Times New Roman" w:cs="Times New Roman"/>
                <w:sz w:val="24"/>
                <w:szCs w:val="24"/>
              </w:rPr>
            </w:pPr>
            <w:r w:rsidRPr="006A0354">
              <w:rPr>
                <w:rFonts w:ascii="Times New Roman" w:hAnsi="Times New Roman" w:cs="Times New Roman"/>
                <w:sz w:val="24"/>
                <w:szCs w:val="24"/>
              </w:rPr>
              <w:t>3</w:t>
            </w:r>
          </w:p>
        </w:tc>
        <w:tc>
          <w:tcPr>
            <w:tcW w:w="1946" w:type="dxa"/>
            <w:tcBorders>
              <w:top w:val="single" w:sz="4" w:space="0" w:color="auto"/>
              <w:left w:val="single" w:sz="4" w:space="0" w:color="auto"/>
              <w:bottom w:val="single" w:sz="4" w:space="0" w:color="auto"/>
              <w:right w:val="single" w:sz="4" w:space="0" w:color="auto"/>
            </w:tcBorders>
            <w:hideMark/>
          </w:tcPr>
          <w:p w14:paraId="5CA37E57" w14:textId="77777777" w:rsidR="000D7ED1" w:rsidRPr="006A0354" w:rsidRDefault="000D7ED1" w:rsidP="006A0354">
            <w:pPr>
              <w:pStyle w:val="26"/>
              <w:shd w:val="clear" w:color="auto" w:fill="auto"/>
              <w:spacing w:before="0" w:after="0" w:line="240" w:lineRule="auto"/>
              <w:rPr>
                <w:b w:val="0"/>
                <w:sz w:val="24"/>
                <w:szCs w:val="24"/>
              </w:rPr>
            </w:pPr>
            <w:r w:rsidRPr="006A0354">
              <w:rPr>
                <w:b w:val="0"/>
                <w:sz w:val="24"/>
                <w:szCs w:val="24"/>
              </w:rPr>
              <w:t>С нарушением опорно</w:t>
            </w:r>
            <w:r w:rsidRPr="006A0354">
              <w:rPr>
                <w:b w:val="0"/>
                <w:sz w:val="24"/>
                <w:szCs w:val="24"/>
              </w:rPr>
              <w:softHyphen/>
              <w:t>двигательного аппарата</w:t>
            </w:r>
          </w:p>
        </w:tc>
        <w:tc>
          <w:tcPr>
            <w:tcW w:w="3345" w:type="dxa"/>
            <w:tcBorders>
              <w:top w:val="single" w:sz="4" w:space="0" w:color="auto"/>
              <w:left w:val="single" w:sz="4" w:space="0" w:color="auto"/>
              <w:bottom w:val="single" w:sz="4" w:space="0" w:color="auto"/>
              <w:right w:val="single" w:sz="4" w:space="0" w:color="auto"/>
            </w:tcBorders>
            <w:hideMark/>
          </w:tcPr>
          <w:p w14:paraId="0732C83E" w14:textId="77777777" w:rsidR="000D7ED1" w:rsidRPr="006A0354" w:rsidRDefault="000D7ED1" w:rsidP="006A0354">
            <w:pPr>
              <w:pStyle w:val="26"/>
              <w:shd w:val="clear" w:color="auto" w:fill="auto"/>
              <w:spacing w:before="0" w:after="0" w:line="240" w:lineRule="auto"/>
              <w:jc w:val="both"/>
              <w:rPr>
                <w:b w:val="0"/>
                <w:sz w:val="24"/>
                <w:szCs w:val="24"/>
              </w:rPr>
            </w:pPr>
            <w:r w:rsidRPr="006A0354">
              <w:rPr>
                <w:b w:val="0"/>
                <w:sz w:val="24"/>
                <w:szCs w:val="24"/>
              </w:rPr>
              <w:t xml:space="preserve">Реферат, доклад, эссе, тест, </w:t>
            </w:r>
            <w:r w:rsidR="000E54BB" w:rsidRPr="006A0354">
              <w:rPr>
                <w:b w:val="0"/>
                <w:sz w:val="24"/>
                <w:szCs w:val="24"/>
              </w:rPr>
              <w:t xml:space="preserve"> </w:t>
            </w:r>
            <w:r w:rsidRPr="006A0354">
              <w:rPr>
                <w:b w:val="0"/>
                <w:sz w:val="24"/>
                <w:szCs w:val="24"/>
              </w:rPr>
              <w:t>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hideMark/>
          </w:tcPr>
          <w:p w14:paraId="4238B6EF" w14:textId="77777777" w:rsidR="000D7ED1" w:rsidRPr="006A0354" w:rsidRDefault="000D7ED1" w:rsidP="006A0354">
            <w:pPr>
              <w:pStyle w:val="26"/>
              <w:shd w:val="clear" w:color="auto" w:fill="auto"/>
              <w:spacing w:before="0" w:after="0" w:line="240" w:lineRule="auto"/>
              <w:rPr>
                <w:b w:val="0"/>
                <w:sz w:val="24"/>
                <w:szCs w:val="24"/>
              </w:rPr>
            </w:pPr>
            <w:r w:rsidRPr="006A0354">
              <w:rPr>
                <w:b w:val="0"/>
                <w:sz w:val="24"/>
                <w:szCs w:val="24"/>
              </w:rPr>
              <w:t>Организация взаимодействия с обучающимися посредством электронной почты, письменная проверка</w:t>
            </w:r>
          </w:p>
        </w:tc>
      </w:tr>
    </w:tbl>
    <w:p w14:paraId="5B065E2A" w14:textId="77777777" w:rsidR="000D7ED1" w:rsidRPr="006A0354" w:rsidRDefault="000D7ED1" w:rsidP="006A0354">
      <w:pPr>
        <w:widowControl w:val="0"/>
        <w:spacing w:after="0" w:line="360" w:lineRule="auto"/>
        <w:ind w:firstLine="709"/>
        <w:jc w:val="both"/>
        <w:rPr>
          <w:rStyle w:val="4Exact"/>
          <w:rFonts w:eastAsiaTheme="minorHAnsi"/>
          <w:sz w:val="24"/>
          <w:szCs w:val="24"/>
        </w:rPr>
      </w:pPr>
      <w:r w:rsidRPr="006A0354">
        <w:rPr>
          <w:rStyle w:val="4Exact"/>
          <w:rFonts w:eastAsiaTheme="minorHAnsi"/>
          <w:sz w:val="24"/>
          <w:szCs w:val="24"/>
        </w:rPr>
        <w:t>Данный перечень может быть конкретизирован в зависимости от контингента обучающихся.</w:t>
      </w:r>
    </w:p>
    <w:p w14:paraId="1E57476D" w14:textId="77777777" w:rsidR="000D7ED1" w:rsidRPr="006A0354" w:rsidRDefault="000D7ED1" w:rsidP="006A0354">
      <w:pPr>
        <w:widowControl w:val="0"/>
        <w:spacing w:after="0" w:line="360" w:lineRule="auto"/>
        <w:ind w:firstLine="709"/>
        <w:jc w:val="both"/>
        <w:rPr>
          <w:rFonts w:ascii="Times New Roman" w:hAnsi="Times New Roman" w:cs="Times New Roman"/>
          <w:sz w:val="24"/>
          <w:szCs w:val="24"/>
        </w:rPr>
      </w:pPr>
      <w:r w:rsidRPr="006A0354">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155BF618" w14:textId="77777777" w:rsidR="000D7ED1" w:rsidRPr="006A0354" w:rsidRDefault="000D7ED1" w:rsidP="006A0354">
      <w:pPr>
        <w:pStyle w:val="26"/>
        <w:shd w:val="clear" w:color="auto" w:fill="auto"/>
        <w:tabs>
          <w:tab w:val="left" w:pos="330"/>
          <w:tab w:val="left" w:pos="993"/>
        </w:tabs>
        <w:spacing w:before="0" w:after="0" w:line="360" w:lineRule="auto"/>
        <w:ind w:firstLine="709"/>
        <w:jc w:val="both"/>
        <w:rPr>
          <w:b w:val="0"/>
          <w:sz w:val="24"/>
          <w:szCs w:val="24"/>
        </w:rPr>
      </w:pPr>
      <w:r w:rsidRPr="006A0354">
        <w:rPr>
          <w:b w:val="0"/>
          <w:sz w:val="24"/>
          <w:szCs w:val="24"/>
        </w:rPr>
        <w:t>а)</w:t>
      </w:r>
      <w:r w:rsidRPr="006A0354">
        <w:rPr>
          <w:b w:val="0"/>
          <w:sz w:val="24"/>
          <w:szCs w:val="24"/>
        </w:rPr>
        <w:tab/>
        <w:t>инструкция по порядку проведения процедуры оценивания предоставляется в доступной форме (устно, в письменной форме);</w:t>
      </w:r>
    </w:p>
    <w:p w14:paraId="03FCB3DD" w14:textId="77777777" w:rsidR="000D7ED1" w:rsidRPr="006A0354" w:rsidRDefault="000D7ED1" w:rsidP="006A0354">
      <w:pPr>
        <w:pStyle w:val="26"/>
        <w:shd w:val="clear" w:color="auto" w:fill="auto"/>
        <w:tabs>
          <w:tab w:val="left" w:pos="337"/>
          <w:tab w:val="left" w:pos="993"/>
        </w:tabs>
        <w:spacing w:before="0" w:after="0" w:line="360" w:lineRule="auto"/>
        <w:ind w:firstLine="709"/>
        <w:jc w:val="both"/>
        <w:rPr>
          <w:b w:val="0"/>
          <w:sz w:val="24"/>
          <w:szCs w:val="24"/>
        </w:rPr>
      </w:pPr>
      <w:r w:rsidRPr="006A0354">
        <w:rPr>
          <w:b w:val="0"/>
          <w:sz w:val="24"/>
          <w:szCs w:val="24"/>
        </w:rPr>
        <w:t>б)</w:t>
      </w:r>
      <w:r w:rsidRPr="006A0354">
        <w:rPr>
          <w:b w:val="0"/>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108CE128" w14:textId="77777777" w:rsidR="000D7ED1" w:rsidRPr="006A0354" w:rsidRDefault="000D7ED1" w:rsidP="006A0354">
      <w:pPr>
        <w:pStyle w:val="26"/>
        <w:shd w:val="clear" w:color="auto" w:fill="auto"/>
        <w:tabs>
          <w:tab w:val="left" w:pos="337"/>
          <w:tab w:val="left" w:pos="993"/>
        </w:tabs>
        <w:spacing w:before="0" w:after="0" w:line="360" w:lineRule="auto"/>
        <w:ind w:firstLine="709"/>
        <w:jc w:val="both"/>
        <w:rPr>
          <w:b w:val="0"/>
          <w:sz w:val="24"/>
          <w:szCs w:val="24"/>
        </w:rPr>
      </w:pPr>
      <w:r w:rsidRPr="006A0354">
        <w:rPr>
          <w:b w:val="0"/>
          <w:sz w:val="24"/>
          <w:szCs w:val="24"/>
        </w:rPr>
        <w:t>в)</w:t>
      </w:r>
      <w:r w:rsidRPr="006A0354">
        <w:rPr>
          <w:b w:val="0"/>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07A67408" w14:textId="77777777" w:rsidR="000D7ED1" w:rsidRPr="006A0354" w:rsidRDefault="000D7ED1" w:rsidP="006A0354">
      <w:pPr>
        <w:pStyle w:val="26"/>
        <w:shd w:val="clear" w:color="auto" w:fill="auto"/>
        <w:spacing w:before="0" w:after="0" w:line="360" w:lineRule="auto"/>
        <w:ind w:firstLine="709"/>
        <w:jc w:val="both"/>
        <w:rPr>
          <w:b w:val="0"/>
          <w:sz w:val="24"/>
          <w:szCs w:val="24"/>
        </w:rPr>
      </w:pPr>
      <w:r w:rsidRPr="006A0354">
        <w:rPr>
          <w:b w:val="0"/>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17BE08BD" w14:textId="77777777" w:rsidR="002838C8" w:rsidRPr="006A0354" w:rsidRDefault="000D7ED1" w:rsidP="006A0354">
      <w:pPr>
        <w:pStyle w:val="26"/>
        <w:shd w:val="clear" w:color="auto" w:fill="auto"/>
        <w:spacing w:before="0" w:after="0" w:line="360" w:lineRule="auto"/>
        <w:ind w:firstLine="709"/>
        <w:jc w:val="both"/>
        <w:rPr>
          <w:b w:val="0"/>
          <w:sz w:val="24"/>
          <w:szCs w:val="24"/>
        </w:rPr>
      </w:pPr>
      <w:r w:rsidRPr="006A0354">
        <w:rPr>
          <w:b w:val="0"/>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w:t>
      </w:r>
      <w:r w:rsidR="000B1C0E" w:rsidRPr="006A0354">
        <w:rPr>
          <w:b w:val="0"/>
          <w:sz w:val="24"/>
          <w:szCs w:val="24"/>
        </w:rPr>
        <w:t>онных образовательных технологий.</w:t>
      </w:r>
    </w:p>
    <w:p w14:paraId="7061E61E" w14:textId="77777777" w:rsidR="000D7ED1" w:rsidRPr="006A0354" w:rsidRDefault="000D7ED1" w:rsidP="006A0354">
      <w:pPr>
        <w:spacing w:after="0" w:line="360" w:lineRule="auto"/>
        <w:rPr>
          <w:rFonts w:ascii="Times New Roman" w:hAnsi="Times New Roman" w:cs="Times New Roman"/>
          <w:sz w:val="24"/>
          <w:szCs w:val="24"/>
        </w:rPr>
      </w:pPr>
    </w:p>
    <w:p w14:paraId="76C5F439" w14:textId="77777777" w:rsidR="001676AC" w:rsidRPr="006A0354" w:rsidRDefault="001676AC" w:rsidP="006A0354">
      <w:pPr>
        <w:spacing w:after="0" w:line="360" w:lineRule="auto"/>
        <w:rPr>
          <w:rFonts w:ascii="Times New Roman" w:hAnsi="Times New Roman" w:cs="Times New Roman"/>
          <w:sz w:val="24"/>
          <w:szCs w:val="24"/>
        </w:rPr>
      </w:pPr>
    </w:p>
    <w:p w14:paraId="23371B21" w14:textId="77777777" w:rsidR="00BF3789" w:rsidRPr="006A0354" w:rsidRDefault="00BF3789" w:rsidP="006A0354">
      <w:pPr>
        <w:spacing w:after="0" w:line="360" w:lineRule="auto"/>
        <w:rPr>
          <w:rFonts w:ascii="Times New Roman" w:hAnsi="Times New Roman" w:cs="Times New Roman"/>
          <w:sz w:val="24"/>
          <w:szCs w:val="24"/>
        </w:rPr>
      </w:pPr>
    </w:p>
    <w:p w14:paraId="14189489" w14:textId="77777777" w:rsidR="00BF3789" w:rsidRPr="006A0354" w:rsidRDefault="00BF3789" w:rsidP="006A0354">
      <w:pPr>
        <w:spacing w:after="0" w:line="360" w:lineRule="auto"/>
        <w:rPr>
          <w:rFonts w:ascii="Times New Roman" w:hAnsi="Times New Roman" w:cs="Times New Roman"/>
          <w:sz w:val="24"/>
          <w:szCs w:val="24"/>
        </w:rPr>
      </w:pPr>
    </w:p>
    <w:p w14:paraId="0E07138E" w14:textId="77777777" w:rsidR="000D7ED1" w:rsidRPr="006A0354" w:rsidRDefault="000D7ED1" w:rsidP="006A0354">
      <w:pPr>
        <w:spacing w:after="0" w:line="240" w:lineRule="auto"/>
        <w:rPr>
          <w:rFonts w:ascii="Times New Roman" w:hAnsi="Times New Roman" w:cs="Times New Roman"/>
          <w:sz w:val="24"/>
          <w:szCs w:val="24"/>
        </w:rPr>
      </w:pPr>
    </w:p>
    <w:p w14:paraId="4085E283" w14:textId="77777777" w:rsidR="000D7ED1" w:rsidRPr="006A0354" w:rsidRDefault="000D7ED1" w:rsidP="006A0354">
      <w:pPr>
        <w:pStyle w:val="af2"/>
        <w:numPr>
          <w:ilvl w:val="0"/>
          <w:numId w:val="5"/>
        </w:numPr>
        <w:ind w:left="0"/>
        <w:jc w:val="both"/>
        <w:rPr>
          <w:b/>
          <w:bCs/>
        </w:rPr>
      </w:pPr>
      <w:r w:rsidRPr="006A0354">
        <w:rPr>
          <w:b/>
          <w:bCs/>
        </w:rPr>
        <w:lastRenderedPageBreak/>
        <w:t>ЛИСТ ВНЕСЕНИЯ ИЗМЕНЕНИЙ В РАБОЧУЮ ПРОГРАММУ УЧЕБНОЙ ДИСЦИПЛИНЫ</w:t>
      </w:r>
    </w:p>
    <w:p w14:paraId="6B4F90B5" w14:textId="77777777" w:rsidR="000D7ED1" w:rsidRPr="006A0354" w:rsidRDefault="000D7ED1" w:rsidP="006A0354">
      <w:pPr>
        <w:pStyle w:val="af2"/>
        <w:ind w:left="0"/>
        <w:jc w:val="center"/>
        <w:rPr>
          <w:b/>
          <w:bCs/>
        </w:rPr>
      </w:pPr>
    </w:p>
    <w:p w14:paraId="666F56C7" w14:textId="77777777" w:rsidR="000D7ED1" w:rsidRPr="006A0354" w:rsidRDefault="000D7ED1" w:rsidP="006A0354">
      <w:pPr>
        <w:spacing w:after="0" w:line="240" w:lineRule="auto"/>
        <w:jc w:val="both"/>
        <w:rPr>
          <w:rFonts w:ascii="Times New Roman" w:eastAsia="Calibri" w:hAnsi="Times New Roman" w:cs="Times New Roman"/>
          <w:sz w:val="24"/>
          <w:szCs w:val="24"/>
          <w:lang w:eastAsia="ru-RU"/>
        </w:rPr>
      </w:pPr>
      <w:r w:rsidRPr="006A0354">
        <w:rPr>
          <w:rFonts w:ascii="Times New Roman" w:hAnsi="Times New Roman" w:cs="Times New Roman"/>
          <w:sz w:val="24"/>
          <w:szCs w:val="24"/>
        </w:rPr>
        <w:t>Дополнения и изменения в программу учебной дисциплины «</w:t>
      </w:r>
      <w:r w:rsidR="00D317A9" w:rsidRPr="006A0354">
        <w:rPr>
          <w:rFonts w:ascii="Times New Roman" w:hAnsi="Times New Roman" w:cs="Times New Roman"/>
          <w:sz w:val="24"/>
          <w:szCs w:val="24"/>
        </w:rPr>
        <w:t>Физическая культура и спорт</w:t>
      </w:r>
      <w:r w:rsidRPr="006A0354">
        <w:rPr>
          <w:rFonts w:ascii="Times New Roman" w:hAnsi="Times New Roman" w:cs="Times New Roman"/>
          <w:sz w:val="24"/>
          <w:szCs w:val="24"/>
        </w:rPr>
        <w:t xml:space="preserve">                по направлению подготовки</w:t>
      </w:r>
      <w:r w:rsidRPr="006A0354">
        <w:rPr>
          <w:rFonts w:ascii="Times New Roman" w:eastAsia="Calibri" w:hAnsi="Times New Roman" w:cs="Times New Roman"/>
          <w:sz w:val="24"/>
          <w:szCs w:val="24"/>
          <w:lang w:eastAsia="ru-RU"/>
        </w:rPr>
        <w:t xml:space="preserve"> 38.03.01 «Экономика» </w:t>
      </w:r>
      <w:r w:rsidRPr="006A0354">
        <w:rPr>
          <w:rFonts w:ascii="Times New Roman" w:hAnsi="Times New Roman" w:cs="Times New Roman"/>
          <w:sz w:val="24"/>
          <w:szCs w:val="24"/>
        </w:rPr>
        <w:t xml:space="preserve">на _______ учебный год. </w:t>
      </w:r>
    </w:p>
    <w:p w14:paraId="58610734" w14:textId="77777777" w:rsidR="000D7ED1" w:rsidRPr="006A0354" w:rsidRDefault="000D7ED1" w:rsidP="006A0354">
      <w:pPr>
        <w:pStyle w:val="af2"/>
        <w:ind w:left="0" w:firstLine="720"/>
        <w:jc w:val="both"/>
      </w:pPr>
    </w:p>
    <w:p w14:paraId="1D5E39D9" w14:textId="77777777" w:rsidR="000D7ED1" w:rsidRPr="006A0354" w:rsidRDefault="000D7ED1" w:rsidP="006A0354">
      <w:pPr>
        <w:pStyle w:val="af2"/>
        <w:ind w:left="0" w:firstLine="720"/>
        <w:jc w:val="both"/>
      </w:pPr>
      <w:r w:rsidRPr="006A0354">
        <w:t xml:space="preserve">В программу учебной дисциплины вносятся следующие изменения: </w:t>
      </w:r>
    </w:p>
    <w:p w14:paraId="42DDF926" w14:textId="77777777" w:rsidR="000D7ED1" w:rsidRPr="006A0354" w:rsidRDefault="000D7ED1" w:rsidP="006A0354">
      <w:pPr>
        <w:pStyle w:val="af2"/>
        <w:ind w:left="0" w:firstLine="720"/>
        <w:jc w:val="both"/>
      </w:pPr>
      <w:r w:rsidRPr="006A0354">
        <w:t xml:space="preserve">1. </w:t>
      </w:r>
    </w:p>
    <w:p w14:paraId="58ABECF0" w14:textId="77777777" w:rsidR="000D7ED1" w:rsidRPr="006A0354" w:rsidRDefault="000D7ED1" w:rsidP="006A0354">
      <w:pPr>
        <w:pStyle w:val="af2"/>
        <w:ind w:left="0" w:firstLine="720"/>
        <w:jc w:val="both"/>
      </w:pPr>
    </w:p>
    <w:p w14:paraId="56AD8DA0" w14:textId="77777777" w:rsidR="000D7ED1" w:rsidRPr="006A0354" w:rsidRDefault="000D7ED1" w:rsidP="006A0354">
      <w:pPr>
        <w:pStyle w:val="af2"/>
        <w:ind w:left="0" w:firstLine="720"/>
        <w:jc w:val="both"/>
      </w:pPr>
      <w:r w:rsidRPr="006A0354">
        <w:t>Изменения в рабочую программу учебной дисциплины внесены:</w:t>
      </w:r>
    </w:p>
    <w:p w14:paraId="5B1F162E" w14:textId="77777777" w:rsidR="000D7ED1" w:rsidRPr="006A0354" w:rsidRDefault="000D7ED1" w:rsidP="006A0354">
      <w:pPr>
        <w:pStyle w:val="af2"/>
        <w:ind w:left="0" w:firstLine="720"/>
        <w:jc w:val="both"/>
      </w:pPr>
      <w:r w:rsidRPr="006A0354">
        <w:t xml:space="preserve">Должность, </w:t>
      </w:r>
    </w:p>
    <w:p w14:paraId="52A2C17F" w14:textId="77777777" w:rsidR="000D7ED1" w:rsidRPr="006A0354" w:rsidRDefault="000D7ED1" w:rsidP="006A0354">
      <w:pPr>
        <w:pStyle w:val="af2"/>
        <w:ind w:left="0" w:firstLine="720"/>
        <w:jc w:val="both"/>
      </w:pPr>
      <w:r w:rsidRPr="006A0354">
        <w:t>Звание преподавателя                               ________________ ФИО</w:t>
      </w:r>
    </w:p>
    <w:p w14:paraId="48E5F65C" w14:textId="77777777" w:rsidR="000D7ED1" w:rsidRPr="006A0354" w:rsidRDefault="000D7ED1" w:rsidP="006A0354">
      <w:pPr>
        <w:pStyle w:val="af2"/>
        <w:ind w:left="0" w:firstLine="720"/>
        <w:jc w:val="both"/>
      </w:pPr>
    </w:p>
    <w:p w14:paraId="3928FD5E" w14:textId="77777777" w:rsidR="000D7ED1" w:rsidRPr="006A0354" w:rsidRDefault="000D7ED1" w:rsidP="006A0354">
      <w:pPr>
        <w:pStyle w:val="af2"/>
        <w:ind w:left="0" w:firstLine="720"/>
        <w:jc w:val="both"/>
      </w:pPr>
      <w:r w:rsidRPr="006A0354">
        <w:t>Внесение изменений в рабочую программу учебной дисциплины утверждены на заседании кафедры «                     »</w:t>
      </w:r>
    </w:p>
    <w:p w14:paraId="748CBFBC" w14:textId="77777777" w:rsidR="000D7ED1" w:rsidRPr="006A0354" w:rsidRDefault="000D7ED1" w:rsidP="006A0354">
      <w:pPr>
        <w:pStyle w:val="af2"/>
        <w:ind w:left="0" w:firstLine="720"/>
        <w:jc w:val="both"/>
      </w:pPr>
      <w:r w:rsidRPr="006A0354">
        <w:t>Протокол № __ от __.__. 20__ года.</w:t>
      </w:r>
    </w:p>
    <w:p w14:paraId="56A47F2A" w14:textId="77777777" w:rsidR="000D7ED1" w:rsidRPr="006A0354" w:rsidRDefault="000D7ED1" w:rsidP="006A0354">
      <w:pPr>
        <w:pStyle w:val="af2"/>
        <w:ind w:left="0" w:firstLine="720"/>
        <w:jc w:val="both"/>
      </w:pPr>
    </w:p>
    <w:p w14:paraId="7FAF4F70" w14:textId="77777777" w:rsidR="000D7ED1" w:rsidRPr="006A0354" w:rsidRDefault="000D7ED1" w:rsidP="006A0354">
      <w:pPr>
        <w:pStyle w:val="af2"/>
        <w:ind w:left="0" w:firstLine="720"/>
        <w:jc w:val="both"/>
      </w:pPr>
      <w:r w:rsidRPr="006A0354">
        <w:t>Зав. кафедрой               _______________________________ ФИО</w:t>
      </w:r>
    </w:p>
    <w:p w14:paraId="03876C15" w14:textId="77777777" w:rsidR="000D7ED1" w:rsidRPr="006A0354" w:rsidRDefault="000D7ED1" w:rsidP="006A0354">
      <w:pPr>
        <w:pStyle w:val="af2"/>
        <w:spacing w:line="360" w:lineRule="auto"/>
        <w:ind w:left="0" w:firstLine="720"/>
        <w:jc w:val="both"/>
      </w:pPr>
    </w:p>
    <w:p w14:paraId="7D4A26C9" w14:textId="77777777" w:rsidR="00DE21B7" w:rsidRPr="006A0354" w:rsidRDefault="00DE21B7" w:rsidP="006A0354">
      <w:pPr>
        <w:spacing w:after="0"/>
        <w:rPr>
          <w:rFonts w:ascii="Times New Roman" w:hAnsi="Times New Roman" w:cs="Times New Roman"/>
          <w:sz w:val="24"/>
          <w:szCs w:val="24"/>
        </w:rPr>
      </w:pPr>
    </w:p>
    <w:sectPr w:rsidR="00DE21B7" w:rsidRPr="006A0354" w:rsidSect="001676AC">
      <w:footerReference w:type="default" r:id="rId25"/>
      <w:pgSz w:w="11906" w:h="16838"/>
      <w:pgMar w:top="1134" w:right="850" w:bottom="1134" w:left="1843"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8DD4CF" w14:textId="77777777" w:rsidR="002A1759" w:rsidRDefault="002A1759" w:rsidP="001676AC">
      <w:pPr>
        <w:spacing w:after="0" w:line="240" w:lineRule="auto"/>
      </w:pPr>
      <w:r>
        <w:separator/>
      </w:r>
    </w:p>
  </w:endnote>
  <w:endnote w:type="continuationSeparator" w:id="0">
    <w:p w14:paraId="31AC8923" w14:textId="77777777" w:rsidR="002A1759" w:rsidRDefault="002A1759" w:rsidP="00167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56437886"/>
      <w:docPartObj>
        <w:docPartGallery w:val="Page Numbers (Bottom of Page)"/>
        <w:docPartUnique/>
      </w:docPartObj>
    </w:sdtPr>
    <w:sdtEndPr/>
    <w:sdtContent>
      <w:p w14:paraId="5D505E1C" w14:textId="5453D7CE" w:rsidR="00082881" w:rsidRDefault="00082881">
        <w:pPr>
          <w:pStyle w:val="aa"/>
          <w:jc w:val="right"/>
        </w:pPr>
        <w:r>
          <w:fldChar w:fldCharType="begin"/>
        </w:r>
        <w:r>
          <w:instrText>PAGE   \* MERGEFORMAT</w:instrText>
        </w:r>
        <w:r>
          <w:fldChar w:fldCharType="separate"/>
        </w:r>
        <w:r w:rsidR="000C7A32">
          <w:rPr>
            <w:noProof/>
          </w:rPr>
          <w:t>6</w:t>
        </w:r>
        <w:r>
          <w:fldChar w:fldCharType="end"/>
        </w:r>
      </w:p>
    </w:sdtContent>
  </w:sdt>
  <w:p w14:paraId="6F3730A9" w14:textId="77777777" w:rsidR="00082881" w:rsidRDefault="00082881">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9D49E9" w14:textId="77777777" w:rsidR="002A1759" w:rsidRDefault="002A1759" w:rsidP="001676AC">
      <w:pPr>
        <w:spacing w:after="0" w:line="240" w:lineRule="auto"/>
      </w:pPr>
      <w:r>
        <w:separator/>
      </w:r>
    </w:p>
  </w:footnote>
  <w:footnote w:type="continuationSeparator" w:id="0">
    <w:p w14:paraId="622826DC" w14:textId="77777777" w:rsidR="002A1759" w:rsidRDefault="002A1759" w:rsidP="001676A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singleLevel"/>
    <w:tmpl w:val="00000003"/>
    <w:name w:val="WW8Num5"/>
    <w:lvl w:ilvl="0">
      <w:start w:val="1"/>
      <w:numFmt w:val="decimal"/>
      <w:lvlText w:val="%1."/>
      <w:lvlJc w:val="left"/>
      <w:pPr>
        <w:tabs>
          <w:tab w:val="num" w:pos="505"/>
        </w:tabs>
        <w:ind w:left="505" w:hanging="360"/>
      </w:pPr>
    </w:lvl>
  </w:abstractNum>
  <w:abstractNum w:abstractNumId="1">
    <w:nsid w:val="0000000F"/>
    <w:multiLevelType w:val="singleLevel"/>
    <w:tmpl w:val="0000000F"/>
    <w:name w:val="WW8Num18"/>
    <w:lvl w:ilvl="0">
      <w:start w:val="1"/>
      <w:numFmt w:val="decimal"/>
      <w:lvlText w:val="%1."/>
      <w:lvlJc w:val="left"/>
      <w:pPr>
        <w:tabs>
          <w:tab w:val="num" w:pos="720"/>
        </w:tabs>
        <w:ind w:left="720" w:hanging="360"/>
      </w:pPr>
      <w:rPr>
        <w:sz w:val="26"/>
        <w:szCs w:val="26"/>
      </w:rPr>
    </w:lvl>
  </w:abstractNum>
  <w:abstractNum w:abstractNumId="2">
    <w:nsid w:val="00000014"/>
    <w:multiLevelType w:val="singleLevel"/>
    <w:tmpl w:val="00000014"/>
    <w:name w:val="WW8Num27"/>
    <w:lvl w:ilvl="0">
      <w:start w:val="1"/>
      <w:numFmt w:val="decimal"/>
      <w:lvlText w:val="%1."/>
      <w:lvlJc w:val="left"/>
      <w:pPr>
        <w:tabs>
          <w:tab w:val="num" w:pos="720"/>
        </w:tabs>
        <w:ind w:left="720" w:hanging="360"/>
      </w:pPr>
    </w:lvl>
  </w:abstractNum>
  <w:abstractNum w:abstractNumId="3">
    <w:nsid w:val="04474864"/>
    <w:multiLevelType w:val="multilevel"/>
    <w:tmpl w:val="DC1A87E0"/>
    <w:lvl w:ilvl="0">
      <w:start w:val="1"/>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nsid w:val="0AE816F9"/>
    <w:multiLevelType w:val="hybridMultilevel"/>
    <w:tmpl w:val="6B1A35B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D6B683C"/>
    <w:multiLevelType w:val="multilevel"/>
    <w:tmpl w:val="17AED0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7C75E3C"/>
    <w:multiLevelType w:val="multilevel"/>
    <w:tmpl w:val="EBE8EB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D585CF4"/>
    <w:multiLevelType w:val="multilevel"/>
    <w:tmpl w:val="993AE61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3"/>
        <w:szCs w:val="23"/>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nsid w:val="1E2932A0"/>
    <w:multiLevelType w:val="multilevel"/>
    <w:tmpl w:val="DBE683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2D44F12"/>
    <w:multiLevelType w:val="hybridMultilevel"/>
    <w:tmpl w:val="5C70C7CE"/>
    <w:lvl w:ilvl="0" w:tplc="0419000F">
      <w:start w:val="1"/>
      <w:numFmt w:val="decimal"/>
      <w:lvlText w:val="%1."/>
      <w:lvlJc w:val="left"/>
      <w:pPr>
        <w:tabs>
          <w:tab w:val="num" w:pos="1155"/>
        </w:tabs>
        <w:ind w:left="115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25D22FD3"/>
    <w:multiLevelType w:val="hybridMultilevel"/>
    <w:tmpl w:val="76B68600"/>
    <w:lvl w:ilvl="0" w:tplc="CA5A816C">
      <w:start w:val="11"/>
      <w:numFmt w:val="decimal"/>
      <w:lvlText w:val="%1."/>
      <w:lvlJc w:val="left"/>
      <w:pPr>
        <w:tabs>
          <w:tab w:val="num" w:pos="762"/>
        </w:tabs>
        <w:ind w:left="762" w:hanging="405"/>
      </w:pPr>
      <w:rPr>
        <w:rFonts w:hint="default"/>
      </w:rPr>
    </w:lvl>
    <w:lvl w:ilvl="1" w:tplc="04190019" w:tentative="1">
      <w:start w:val="1"/>
      <w:numFmt w:val="lowerLetter"/>
      <w:lvlText w:val="%2."/>
      <w:lvlJc w:val="left"/>
      <w:pPr>
        <w:tabs>
          <w:tab w:val="num" w:pos="1437"/>
        </w:tabs>
        <w:ind w:left="1437" w:hanging="360"/>
      </w:pPr>
    </w:lvl>
    <w:lvl w:ilvl="2" w:tplc="0419001B" w:tentative="1">
      <w:start w:val="1"/>
      <w:numFmt w:val="lowerRoman"/>
      <w:lvlText w:val="%3."/>
      <w:lvlJc w:val="right"/>
      <w:pPr>
        <w:tabs>
          <w:tab w:val="num" w:pos="2157"/>
        </w:tabs>
        <w:ind w:left="2157" w:hanging="180"/>
      </w:pPr>
    </w:lvl>
    <w:lvl w:ilvl="3" w:tplc="0419000F" w:tentative="1">
      <w:start w:val="1"/>
      <w:numFmt w:val="decimal"/>
      <w:lvlText w:val="%4."/>
      <w:lvlJc w:val="left"/>
      <w:pPr>
        <w:tabs>
          <w:tab w:val="num" w:pos="2877"/>
        </w:tabs>
        <w:ind w:left="2877" w:hanging="360"/>
      </w:pPr>
    </w:lvl>
    <w:lvl w:ilvl="4" w:tplc="04190019" w:tentative="1">
      <w:start w:val="1"/>
      <w:numFmt w:val="lowerLetter"/>
      <w:lvlText w:val="%5."/>
      <w:lvlJc w:val="left"/>
      <w:pPr>
        <w:tabs>
          <w:tab w:val="num" w:pos="3597"/>
        </w:tabs>
        <w:ind w:left="3597" w:hanging="360"/>
      </w:pPr>
    </w:lvl>
    <w:lvl w:ilvl="5" w:tplc="0419001B" w:tentative="1">
      <w:start w:val="1"/>
      <w:numFmt w:val="lowerRoman"/>
      <w:lvlText w:val="%6."/>
      <w:lvlJc w:val="right"/>
      <w:pPr>
        <w:tabs>
          <w:tab w:val="num" w:pos="4317"/>
        </w:tabs>
        <w:ind w:left="4317" w:hanging="180"/>
      </w:pPr>
    </w:lvl>
    <w:lvl w:ilvl="6" w:tplc="0419000F" w:tentative="1">
      <w:start w:val="1"/>
      <w:numFmt w:val="decimal"/>
      <w:lvlText w:val="%7."/>
      <w:lvlJc w:val="left"/>
      <w:pPr>
        <w:tabs>
          <w:tab w:val="num" w:pos="5037"/>
        </w:tabs>
        <w:ind w:left="5037" w:hanging="360"/>
      </w:pPr>
    </w:lvl>
    <w:lvl w:ilvl="7" w:tplc="04190019" w:tentative="1">
      <w:start w:val="1"/>
      <w:numFmt w:val="lowerLetter"/>
      <w:lvlText w:val="%8."/>
      <w:lvlJc w:val="left"/>
      <w:pPr>
        <w:tabs>
          <w:tab w:val="num" w:pos="5757"/>
        </w:tabs>
        <w:ind w:left="5757" w:hanging="360"/>
      </w:pPr>
    </w:lvl>
    <w:lvl w:ilvl="8" w:tplc="0419001B" w:tentative="1">
      <w:start w:val="1"/>
      <w:numFmt w:val="lowerRoman"/>
      <w:lvlText w:val="%9."/>
      <w:lvlJc w:val="right"/>
      <w:pPr>
        <w:tabs>
          <w:tab w:val="num" w:pos="6477"/>
        </w:tabs>
        <w:ind w:left="6477" w:hanging="180"/>
      </w:pPr>
    </w:lvl>
  </w:abstractNum>
  <w:abstractNum w:abstractNumId="11">
    <w:nsid w:val="2A8F7A65"/>
    <w:multiLevelType w:val="multilevel"/>
    <w:tmpl w:val="9822B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EEF3A63"/>
    <w:multiLevelType w:val="hybridMultilevel"/>
    <w:tmpl w:val="50A8D7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32DB2D12"/>
    <w:multiLevelType w:val="multilevel"/>
    <w:tmpl w:val="8DDCD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37B23C8"/>
    <w:multiLevelType w:val="multilevel"/>
    <w:tmpl w:val="E5B8582A"/>
    <w:lvl w:ilvl="0">
      <w:start w:val="10"/>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5E256EC"/>
    <w:multiLevelType w:val="multilevel"/>
    <w:tmpl w:val="D3F275B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6EF21A5"/>
    <w:multiLevelType w:val="hybridMultilevel"/>
    <w:tmpl w:val="E76CD0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80F508F"/>
    <w:multiLevelType w:val="hybridMultilevel"/>
    <w:tmpl w:val="6DA4976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88512D8"/>
    <w:multiLevelType w:val="multilevel"/>
    <w:tmpl w:val="2D78E4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D1F7F5A"/>
    <w:multiLevelType w:val="multilevel"/>
    <w:tmpl w:val="EBD2647E"/>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45727862"/>
    <w:multiLevelType w:val="multilevel"/>
    <w:tmpl w:val="23C839B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6C11FB4"/>
    <w:multiLevelType w:val="multilevel"/>
    <w:tmpl w:val="DC1A87E0"/>
    <w:lvl w:ilvl="0">
      <w:start w:val="1"/>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2">
    <w:nsid w:val="47067E16"/>
    <w:multiLevelType w:val="singleLevel"/>
    <w:tmpl w:val="CF4ADDCE"/>
    <w:lvl w:ilvl="0">
      <w:numFmt w:val="bullet"/>
      <w:lvlText w:val="-"/>
      <w:lvlJc w:val="left"/>
      <w:pPr>
        <w:tabs>
          <w:tab w:val="num" w:pos="660"/>
        </w:tabs>
        <w:ind w:left="660" w:hanging="360"/>
      </w:pPr>
    </w:lvl>
  </w:abstractNum>
  <w:abstractNum w:abstractNumId="23">
    <w:nsid w:val="480E7AD1"/>
    <w:multiLevelType w:val="hybridMultilevel"/>
    <w:tmpl w:val="5B8A13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52C35936"/>
    <w:multiLevelType w:val="hybridMultilevel"/>
    <w:tmpl w:val="A9129010"/>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5BB3729"/>
    <w:multiLevelType w:val="hybridMultilevel"/>
    <w:tmpl w:val="81065E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E291FB4"/>
    <w:multiLevelType w:val="hybridMultilevel"/>
    <w:tmpl w:val="520E64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1985D93"/>
    <w:multiLevelType w:val="multilevel"/>
    <w:tmpl w:val="19C29CC0"/>
    <w:lvl w:ilvl="0">
      <w:start w:val="1"/>
      <w:numFmt w:val="decimal"/>
      <w:lvlText w:val="%1."/>
      <w:lvlJc w:val="left"/>
      <w:pPr>
        <w:ind w:left="360" w:hanging="360"/>
      </w:pPr>
    </w:lvl>
    <w:lvl w:ilvl="1">
      <w:start w:val="1"/>
      <w:numFmt w:val="decimal"/>
      <w:lvlText w:val="%1.%2."/>
      <w:lvlJc w:val="left"/>
      <w:pPr>
        <w:ind w:left="435" w:hanging="360"/>
      </w:pPr>
    </w:lvl>
    <w:lvl w:ilvl="2">
      <w:start w:val="1"/>
      <w:numFmt w:val="decimal"/>
      <w:lvlText w:val="%1.%2.%3."/>
      <w:lvlJc w:val="left"/>
      <w:pPr>
        <w:ind w:left="870" w:hanging="720"/>
      </w:pPr>
    </w:lvl>
    <w:lvl w:ilvl="3">
      <w:start w:val="1"/>
      <w:numFmt w:val="decimal"/>
      <w:lvlText w:val="%1.%2.%3.%4."/>
      <w:lvlJc w:val="left"/>
      <w:pPr>
        <w:ind w:left="945" w:hanging="720"/>
      </w:pPr>
    </w:lvl>
    <w:lvl w:ilvl="4">
      <w:start w:val="1"/>
      <w:numFmt w:val="decimal"/>
      <w:lvlText w:val="%1.%2.%3.%4.%5."/>
      <w:lvlJc w:val="left"/>
      <w:pPr>
        <w:ind w:left="1380" w:hanging="1080"/>
      </w:pPr>
    </w:lvl>
    <w:lvl w:ilvl="5">
      <w:start w:val="1"/>
      <w:numFmt w:val="decimal"/>
      <w:lvlText w:val="%1.%2.%3.%4.%5.%6."/>
      <w:lvlJc w:val="left"/>
      <w:pPr>
        <w:ind w:left="1455" w:hanging="1080"/>
      </w:pPr>
    </w:lvl>
    <w:lvl w:ilvl="6">
      <w:start w:val="1"/>
      <w:numFmt w:val="decimal"/>
      <w:lvlText w:val="%1.%2.%3.%4.%5.%6.%7."/>
      <w:lvlJc w:val="left"/>
      <w:pPr>
        <w:ind w:left="1890" w:hanging="1440"/>
      </w:pPr>
    </w:lvl>
    <w:lvl w:ilvl="7">
      <w:start w:val="1"/>
      <w:numFmt w:val="decimal"/>
      <w:lvlText w:val="%1.%2.%3.%4.%5.%6.%7.%8."/>
      <w:lvlJc w:val="left"/>
      <w:pPr>
        <w:ind w:left="1965" w:hanging="1440"/>
      </w:pPr>
    </w:lvl>
    <w:lvl w:ilvl="8">
      <w:start w:val="1"/>
      <w:numFmt w:val="decimal"/>
      <w:lvlText w:val="%1.%2.%3.%4.%5.%6.%7.%8.%9."/>
      <w:lvlJc w:val="left"/>
      <w:pPr>
        <w:ind w:left="2400" w:hanging="1800"/>
      </w:pPr>
    </w:lvl>
  </w:abstractNum>
  <w:abstractNum w:abstractNumId="29">
    <w:nsid w:val="63BD1836"/>
    <w:multiLevelType w:val="hybridMultilevel"/>
    <w:tmpl w:val="D004A9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6F0A2008"/>
    <w:multiLevelType w:val="multilevel"/>
    <w:tmpl w:val="08DE6C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76851557"/>
    <w:multiLevelType w:val="hybridMultilevel"/>
    <w:tmpl w:val="5B8A13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8650F0D"/>
    <w:multiLevelType w:val="hybridMultilevel"/>
    <w:tmpl w:val="93BC3B64"/>
    <w:lvl w:ilvl="0" w:tplc="0419000F">
      <w:start w:val="1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nsid w:val="7A3A56B2"/>
    <w:multiLevelType w:val="multilevel"/>
    <w:tmpl w:val="798C7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lvlOverride w:ilvl="1">
      <w:startOverride w:val="1"/>
    </w:lvlOverride>
    <w:lvlOverride w:ilvl="2">
      <w:startOverride w:val="1"/>
    </w:lvlOverride>
    <w:lvlOverride w:ilvl="3"/>
    <w:lvlOverride w:ilvl="4"/>
    <w:lvlOverride w:ilvl="5"/>
    <w:lvlOverride w:ilvl="6"/>
    <w:lvlOverride w:ilvl="7"/>
    <w:lvlOverride w:ilvl="8"/>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31"/>
  </w:num>
  <w:num w:numId="8">
    <w:abstractNumId w:val="23"/>
  </w:num>
  <w:num w:numId="9">
    <w:abstractNumId w:val="9"/>
  </w:num>
  <w:num w:numId="10">
    <w:abstractNumId w:val="22"/>
  </w:num>
  <w:num w:numId="11">
    <w:abstractNumId w:val="30"/>
  </w:num>
  <w:num w:numId="12">
    <w:abstractNumId w:val="5"/>
  </w:num>
  <w:num w:numId="13">
    <w:abstractNumId w:val="11"/>
  </w:num>
  <w:num w:numId="14">
    <w:abstractNumId w:val="13"/>
  </w:num>
  <w:num w:numId="15">
    <w:abstractNumId w:val="6"/>
  </w:num>
  <w:num w:numId="16">
    <w:abstractNumId w:val="8"/>
  </w:num>
  <w:num w:numId="17">
    <w:abstractNumId w:val="18"/>
  </w:num>
  <w:num w:numId="18">
    <w:abstractNumId w:val="33"/>
  </w:num>
  <w:num w:numId="19">
    <w:abstractNumId w:val="20"/>
  </w:num>
  <w:num w:numId="20">
    <w:abstractNumId w:val="15"/>
  </w:num>
  <w:num w:numId="21">
    <w:abstractNumId w:val="21"/>
  </w:num>
  <w:num w:numId="22">
    <w:abstractNumId w:val="17"/>
  </w:num>
  <w:num w:numId="23">
    <w:abstractNumId w:val="4"/>
  </w:num>
  <w:num w:numId="24">
    <w:abstractNumId w:val="25"/>
  </w:num>
  <w:num w:numId="25">
    <w:abstractNumId w:val="29"/>
  </w:num>
  <w:num w:numId="26">
    <w:abstractNumId w:val="10"/>
  </w:num>
  <w:num w:numId="27">
    <w:abstractNumId w:val="26"/>
  </w:num>
  <w:num w:numId="28">
    <w:abstractNumId w:val="27"/>
  </w:num>
  <w:num w:numId="29">
    <w:abstractNumId w:val="16"/>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ED1"/>
    <w:rsid w:val="000055F3"/>
    <w:rsid w:val="000167BD"/>
    <w:rsid w:val="00021D2D"/>
    <w:rsid w:val="000235E1"/>
    <w:rsid w:val="00037773"/>
    <w:rsid w:val="000475A0"/>
    <w:rsid w:val="00053AE2"/>
    <w:rsid w:val="00082881"/>
    <w:rsid w:val="000B0F5B"/>
    <w:rsid w:val="000B1C0E"/>
    <w:rsid w:val="000C3FB3"/>
    <w:rsid w:val="000C7A32"/>
    <w:rsid w:val="000D7ED1"/>
    <w:rsid w:val="000E54BB"/>
    <w:rsid w:val="00163E94"/>
    <w:rsid w:val="00164504"/>
    <w:rsid w:val="001676AC"/>
    <w:rsid w:val="001812EA"/>
    <w:rsid w:val="001C5063"/>
    <w:rsid w:val="00200B30"/>
    <w:rsid w:val="0022634A"/>
    <w:rsid w:val="0022649A"/>
    <w:rsid w:val="00226E9A"/>
    <w:rsid w:val="002838C8"/>
    <w:rsid w:val="00287BBE"/>
    <w:rsid w:val="002A1759"/>
    <w:rsid w:val="002A51E1"/>
    <w:rsid w:val="003124B0"/>
    <w:rsid w:val="003208DC"/>
    <w:rsid w:val="003527E3"/>
    <w:rsid w:val="00353223"/>
    <w:rsid w:val="003D4FF3"/>
    <w:rsid w:val="003E3F81"/>
    <w:rsid w:val="004008A6"/>
    <w:rsid w:val="004013D5"/>
    <w:rsid w:val="00405892"/>
    <w:rsid w:val="00423A53"/>
    <w:rsid w:val="0042565D"/>
    <w:rsid w:val="00442922"/>
    <w:rsid w:val="00450285"/>
    <w:rsid w:val="00467829"/>
    <w:rsid w:val="00475E7F"/>
    <w:rsid w:val="004765AD"/>
    <w:rsid w:val="004872AB"/>
    <w:rsid w:val="00497354"/>
    <w:rsid w:val="004B53E2"/>
    <w:rsid w:val="004D2751"/>
    <w:rsid w:val="004E4D95"/>
    <w:rsid w:val="00545F6D"/>
    <w:rsid w:val="00552387"/>
    <w:rsid w:val="005E0BCB"/>
    <w:rsid w:val="0062181A"/>
    <w:rsid w:val="00622131"/>
    <w:rsid w:val="00667282"/>
    <w:rsid w:val="006A0354"/>
    <w:rsid w:val="006B3427"/>
    <w:rsid w:val="006C16F1"/>
    <w:rsid w:val="006D7D63"/>
    <w:rsid w:val="006F0F0A"/>
    <w:rsid w:val="006F49EF"/>
    <w:rsid w:val="006F74A1"/>
    <w:rsid w:val="00712D7B"/>
    <w:rsid w:val="007451AF"/>
    <w:rsid w:val="0075304E"/>
    <w:rsid w:val="007576E5"/>
    <w:rsid w:val="00772F65"/>
    <w:rsid w:val="00777B20"/>
    <w:rsid w:val="00780185"/>
    <w:rsid w:val="00794C84"/>
    <w:rsid w:val="007D74C1"/>
    <w:rsid w:val="00832951"/>
    <w:rsid w:val="00841580"/>
    <w:rsid w:val="00852E29"/>
    <w:rsid w:val="00870B6E"/>
    <w:rsid w:val="00881F6D"/>
    <w:rsid w:val="008B20D4"/>
    <w:rsid w:val="008C3C1C"/>
    <w:rsid w:val="008C6AB2"/>
    <w:rsid w:val="008F1649"/>
    <w:rsid w:val="0095086E"/>
    <w:rsid w:val="00963FDD"/>
    <w:rsid w:val="00966A13"/>
    <w:rsid w:val="009772DF"/>
    <w:rsid w:val="009B729B"/>
    <w:rsid w:val="009B7C18"/>
    <w:rsid w:val="00A3061E"/>
    <w:rsid w:val="00A40112"/>
    <w:rsid w:val="00A90D2E"/>
    <w:rsid w:val="00AA3959"/>
    <w:rsid w:val="00AA5F9C"/>
    <w:rsid w:val="00AB0646"/>
    <w:rsid w:val="00AF6209"/>
    <w:rsid w:val="00B12DB2"/>
    <w:rsid w:val="00B9106E"/>
    <w:rsid w:val="00B924E0"/>
    <w:rsid w:val="00BF0DA5"/>
    <w:rsid w:val="00BF3789"/>
    <w:rsid w:val="00C12C22"/>
    <w:rsid w:val="00C2297F"/>
    <w:rsid w:val="00C31DF2"/>
    <w:rsid w:val="00C500E8"/>
    <w:rsid w:val="00C563C0"/>
    <w:rsid w:val="00C71DCC"/>
    <w:rsid w:val="00C73CEC"/>
    <w:rsid w:val="00C754F8"/>
    <w:rsid w:val="00C9058E"/>
    <w:rsid w:val="00C95451"/>
    <w:rsid w:val="00CC47FF"/>
    <w:rsid w:val="00D0273E"/>
    <w:rsid w:val="00D0548B"/>
    <w:rsid w:val="00D22BCE"/>
    <w:rsid w:val="00D3062B"/>
    <w:rsid w:val="00D317A9"/>
    <w:rsid w:val="00D57843"/>
    <w:rsid w:val="00D76A3C"/>
    <w:rsid w:val="00DB0868"/>
    <w:rsid w:val="00DB5C2B"/>
    <w:rsid w:val="00DE09F7"/>
    <w:rsid w:val="00DE21B7"/>
    <w:rsid w:val="00DE5FA5"/>
    <w:rsid w:val="00DF562A"/>
    <w:rsid w:val="00E06205"/>
    <w:rsid w:val="00E43AA9"/>
    <w:rsid w:val="00E62653"/>
    <w:rsid w:val="00E8567C"/>
    <w:rsid w:val="00EA37B5"/>
    <w:rsid w:val="00EA5F7B"/>
    <w:rsid w:val="00EB484E"/>
    <w:rsid w:val="00ED5F92"/>
    <w:rsid w:val="00F147C7"/>
    <w:rsid w:val="00F15411"/>
    <w:rsid w:val="00F24034"/>
    <w:rsid w:val="00F3058D"/>
    <w:rsid w:val="00F310CE"/>
    <w:rsid w:val="00F54BB0"/>
    <w:rsid w:val="00F62E07"/>
    <w:rsid w:val="00F81B0F"/>
    <w:rsid w:val="00FC088D"/>
    <w:rsid w:val="00FD1445"/>
    <w:rsid w:val="00FE04D1"/>
    <w:rsid w:val="00FE5941"/>
    <w:rsid w:val="00FE61E6"/>
    <w:rsid w:val="00FF65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CDF13"/>
  <w15:docId w15:val="{DAD0B7C1-9AD7-4204-830F-FDF0C8088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7ED1"/>
    <w:pPr>
      <w:spacing w:line="256" w:lineRule="auto"/>
    </w:pPr>
  </w:style>
  <w:style w:type="paragraph" w:styleId="2">
    <w:name w:val="heading 2"/>
    <w:basedOn w:val="a0"/>
    <w:next w:val="a0"/>
    <w:link w:val="20"/>
    <w:semiHidden/>
    <w:unhideWhenUsed/>
    <w:qFormat/>
    <w:rsid w:val="000D7ED1"/>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0"/>
    <w:next w:val="a0"/>
    <w:link w:val="30"/>
    <w:uiPriority w:val="9"/>
    <w:unhideWhenUsed/>
    <w:qFormat/>
    <w:rsid w:val="000D7E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0"/>
    <w:uiPriority w:val="9"/>
    <w:semiHidden/>
    <w:unhideWhenUsed/>
    <w:qFormat/>
    <w:rsid w:val="006F74A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semiHidden/>
    <w:rsid w:val="000D7ED1"/>
    <w:rPr>
      <w:rFonts w:ascii="Times New Roman" w:eastAsia="Times New Roman" w:hAnsi="Times New Roman" w:cs="Times New Roman"/>
      <w:sz w:val="28"/>
      <w:szCs w:val="24"/>
      <w:lang w:eastAsia="ru-RU"/>
    </w:rPr>
  </w:style>
  <w:style w:type="character" w:customStyle="1" w:styleId="30">
    <w:name w:val="Заголовок 3 Знак"/>
    <w:basedOn w:val="a1"/>
    <w:link w:val="3"/>
    <w:uiPriority w:val="9"/>
    <w:rsid w:val="000D7ED1"/>
    <w:rPr>
      <w:rFonts w:asciiTheme="majorHAnsi" w:eastAsiaTheme="majorEastAsia" w:hAnsiTheme="majorHAnsi" w:cstheme="majorBidi"/>
      <w:color w:val="1F4D78" w:themeColor="accent1" w:themeShade="7F"/>
      <w:sz w:val="24"/>
      <w:szCs w:val="24"/>
    </w:rPr>
  </w:style>
  <w:style w:type="character" w:styleId="a4">
    <w:name w:val="Hyperlink"/>
    <w:basedOn w:val="a1"/>
    <w:unhideWhenUsed/>
    <w:rsid w:val="000D7ED1"/>
    <w:rPr>
      <w:color w:val="0000FF"/>
      <w:u w:val="single"/>
    </w:rPr>
  </w:style>
  <w:style w:type="character" w:customStyle="1" w:styleId="a5">
    <w:name w:val="Текст примечания Знак"/>
    <w:basedOn w:val="a1"/>
    <w:link w:val="a6"/>
    <w:uiPriority w:val="99"/>
    <w:semiHidden/>
    <w:rsid w:val="000D7ED1"/>
    <w:rPr>
      <w:rFonts w:ascii="Times New Roman" w:eastAsia="Calibri" w:hAnsi="Times New Roman" w:cs="Times New Roman"/>
      <w:sz w:val="20"/>
      <w:szCs w:val="20"/>
      <w:lang w:eastAsia="ru-RU"/>
    </w:rPr>
  </w:style>
  <w:style w:type="paragraph" w:styleId="a6">
    <w:name w:val="annotation text"/>
    <w:basedOn w:val="a0"/>
    <w:link w:val="a5"/>
    <w:uiPriority w:val="99"/>
    <w:semiHidden/>
    <w:unhideWhenUsed/>
    <w:rsid w:val="000D7ED1"/>
    <w:pPr>
      <w:spacing w:after="0" w:line="240" w:lineRule="auto"/>
    </w:pPr>
    <w:rPr>
      <w:rFonts w:ascii="Times New Roman" w:eastAsia="Calibri" w:hAnsi="Times New Roman" w:cs="Times New Roman"/>
      <w:sz w:val="20"/>
      <w:szCs w:val="20"/>
      <w:lang w:eastAsia="ru-RU"/>
    </w:rPr>
  </w:style>
  <w:style w:type="character" w:customStyle="1" w:styleId="a7">
    <w:name w:val="Верхний колонтитул Знак"/>
    <w:basedOn w:val="a1"/>
    <w:link w:val="a8"/>
    <w:rsid w:val="000D7ED1"/>
    <w:rPr>
      <w:rFonts w:ascii="Times New Roman" w:eastAsia="Calibri" w:hAnsi="Times New Roman" w:cs="Times New Roman"/>
      <w:sz w:val="24"/>
      <w:szCs w:val="24"/>
      <w:lang w:eastAsia="ru-RU"/>
    </w:rPr>
  </w:style>
  <w:style w:type="paragraph" w:styleId="a8">
    <w:name w:val="header"/>
    <w:basedOn w:val="a0"/>
    <w:link w:val="a7"/>
    <w:unhideWhenUsed/>
    <w:rsid w:val="000D7ED1"/>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9">
    <w:name w:val="Нижний колонтитул Знак"/>
    <w:basedOn w:val="a1"/>
    <w:link w:val="aa"/>
    <w:uiPriority w:val="99"/>
    <w:rsid w:val="000D7ED1"/>
  </w:style>
  <w:style w:type="paragraph" w:styleId="aa">
    <w:name w:val="footer"/>
    <w:basedOn w:val="a0"/>
    <w:link w:val="a9"/>
    <w:uiPriority w:val="99"/>
    <w:unhideWhenUsed/>
    <w:rsid w:val="000D7ED1"/>
    <w:pPr>
      <w:tabs>
        <w:tab w:val="center" w:pos="4677"/>
        <w:tab w:val="right" w:pos="9355"/>
      </w:tabs>
      <w:spacing w:after="0" w:line="240" w:lineRule="auto"/>
    </w:pPr>
  </w:style>
  <w:style w:type="character" w:customStyle="1" w:styleId="ab">
    <w:name w:val="Основной текст Знак"/>
    <w:aliases w:val="Знак2 Знак"/>
    <w:basedOn w:val="a1"/>
    <w:link w:val="ac"/>
    <w:locked/>
    <w:rsid w:val="000D7ED1"/>
    <w:rPr>
      <w:rFonts w:ascii="Times New Roman" w:eastAsia="Calibri" w:hAnsi="Times New Roman" w:cs="Times New Roman"/>
      <w:sz w:val="24"/>
      <w:szCs w:val="24"/>
      <w:lang w:eastAsia="ru-RU"/>
    </w:rPr>
  </w:style>
  <w:style w:type="paragraph" w:styleId="ac">
    <w:name w:val="Body Text"/>
    <w:aliases w:val="Знак2"/>
    <w:basedOn w:val="a0"/>
    <w:link w:val="ab"/>
    <w:unhideWhenUsed/>
    <w:rsid w:val="000D7ED1"/>
    <w:pPr>
      <w:spacing w:after="120" w:line="240" w:lineRule="auto"/>
    </w:pPr>
    <w:rPr>
      <w:rFonts w:ascii="Times New Roman" w:eastAsia="Calibri" w:hAnsi="Times New Roman" w:cs="Times New Roman"/>
      <w:sz w:val="24"/>
      <w:szCs w:val="24"/>
      <w:lang w:eastAsia="ru-RU"/>
    </w:rPr>
  </w:style>
  <w:style w:type="character" w:customStyle="1" w:styleId="1">
    <w:name w:val="Основной текст Знак1"/>
    <w:aliases w:val="Знак2 Знак1"/>
    <w:basedOn w:val="a1"/>
    <w:semiHidden/>
    <w:rsid w:val="000D7ED1"/>
  </w:style>
  <w:style w:type="paragraph" w:styleId="21">
    <w:name w:val="Body Text 2"/>
    <w:basedOn w:val="a0"/>
    <w:link w:val="22"/>
    <w:uiPriority w:val="99"/>
    <w:unhideWhenUsed/>
    <w:rsid w:val="000D7ED1"/>
    <w:pPr>
      <w:spacing w:after="120" w:line="480" w:lineRule="auto"/>
    </w:pPr>
  </w:style>
  <w:style w:type="character" w:customStyle="1" w:styleId="22">
    <w:name w:val="Основной текст 2 Знак"/>
    <w:basedOn w:val="a1"/>
    <w:link w:val="21"/>
    <w:uiPriority w:val="99"/>
    <w:rsid w:val="000D7ED1"/>
  </w:style>
  <w:style w:type="paragraph" w:styleId="23">
    <w:name w:val="Body Text Indent 2"/>
    <w:basedOn w:val="a0"/>
    <w:link w:val="24"/>
    <w:uiPriority w:val="99"/>
    <w:unhideWhenUsed/>
    <w:rsid w:val="000D7ED1"/>
    <w:pPr>
      <w:spacing w:after="120" w:line="480" w:lineRule="auto"/>
      <w:ind w:left="283"/>
    </w:pPr>
  </w:style>
  <w:style w:type="character" w:customStyle="1" w:styleId="24">
    <w:name w:val="Основной текст с отступом 2 Знак"/>
    <w:basedOn w:val="a1"/>
    <w:link w:val="23"/>
    <w:uiPriority w:val="99"/>
    <w:rsid w:val="000D7ED1"/>
  </w:style>
  <w:style w:type="paragraph" w:styleId="31">
    <w:name w:val="Body Text Indent 3"/>
    <w:basedOn w:val="a0"/>
    <w:link w:val="32"/>
    <w:uiPriority w:val="99"/>
    <w:semiHidden/>
    <w:unhideWhenUsed/>
    <w:rsid w:val="000D7ED1"/>
    <w:pPr>
      <w:spacing w:after="120"/>
      <w:ind w:left="283"/>
    </w:pPr>
    <w:rPr>
      <w:sz w:val="16"/>
      <w:szCs w:val="16"/>
    </w:rPr>
  </w:style>
  <w:style w:type="character" w:customStyle="1" w:styleId="32">
    <w:name w:val="Основной текст с отступом 3 Знак"/>
    <w:basedOn w:val="a1"/>
    <w:link w:val="31"/>
    <w:uiPriority w:val="99"/>
    <w:semiHidden/>
    <w:rsid w:val="000D7ED1"/>
    <w:rPr>
      <w:sz w:val="16"/>
      <w:szCs w:val="16"/>
    </w:rPr>
  </w:style>
  <w:style w:type="character" w:customStyle="1" w:styleId="ad">
    <w:name w:val="Тема примечания Знак"/>
    <w:basedOn w:val="a5"/>
    <w:link w:val="ae"/>
    <w:uiPriority w:val="99"/>
    <w:semiHidden/>
    <w:rsid w:val="000D7ED1"/>
    <w:rPr>
      <w:rFonts w:ascii="Times New Roman" w:eastAsia="Calibri" w:hAnsi="Times New Roman" w:cs="Times New Roman"/>
      <w:b/>
      <w:bCs/>
      <w:sz w:val="20"/>
      <w:szCs w:val="20"/>
      <w:lang w:eastAsia="ru-RU"/>
    </w:rPr>
  </w:style>
  <w:style w:type="paragraph" w:styleId="ae">
    <w:name w:val="annotation subject"/>
    <w:basedOn w:val="a6"/>
    <w:next w:val="a6"/>
    <w:link w:val="ad"/>
    <w:uiPriority w:val="99"/>
    <w:semiHidden/>
    <w:unhideWhenUsed/>
    <w:rsid w:val="000D7ED1"/>
    <w:rPr>
      <w:b/>
      <w:bCs/>
    </w:rPr>
  </w:style>
  <w:style w:type="character" w:customStyle="1" w:styleId="af">
    <w:name w:val="Текст выноски Знак"/>
    <w:basedOn w:val="a1"/>
    <w:link w:val="af0"/>
    <w:uiPriority w:val="99"/>
    <w:semiHidden/>
    <w:rsid w:val="000D7ED1"/>
    <w:rPr>
      <w:rFonts w:ascii="Tahoma" w:eastAsia="Calibri" w:hAnsi="Tahoma" w:cs="Tahoma"/>
      <w:sz w:val="16"/>
      <w:szCs w:val="16"/>
      <w:lang w:eastAsia="ru-RU"/>
    </w:rPr>
  </w:style>
  <w:style w:type="paragraph" w:styleId="af0">
    <w:name w:val="Balloon Text"/>
    <w:basedOn w:val="a0"/>
    <w:link w:val="af"/>
    <w:uiPriority w:val="99"/>
    <w:semiHidden/>
    <w:unhideWhenUsed/>
    <w:rsid w:val="000D7ED1"/>
    <w:pPr>
      <w:spacing w:after="0" w:line="240" w:lineRule="auto"/>
    </w:pPr>
    <w:rPr>
      <w:rFonts w:ascii="Tahoma" w:eastAsia="Calibri" w:hAnsi="Tahoma" w:cs="Tahoma"/>
      <w:sz w:val="16"/>
      <w:szCs w:val="16"/>
      <w:lang w:eastAsia="ru-RU"/>
    </w:rPr>
  </w:style>
  <w:style w:type="paragraph" w:styleId="af1">
    <w:name w:val="No Spacing"/>
    <w:uiPriority w:val="99"/>
    <w:qFormat/>
    <w:rsid w:val="000D7ED1"/>
    <w:pPr>
      <w:suppressAutoHyphens/>
      <w:spacing w:after="0" w:line="240" w:lineRule="auto"/>
    </w:pPr>
    <w:rPr>
      <w:rFonts w:ascii="Calibri" w:eastAsia="Calibri" w:hAnsi="Calibri" w:cs="Calibri"/>
      <w:lang w:eastAsia="ar-SA"/>
    </w:rPr>
  </w:style>
  <w:style w:type="paragraph" w:styleId="af2">
    <w:name w:val="List Paragraph"/>
    <w:basedOn w:val="a0"/>
    <w:uiPriority w:val="34"/>
    <w:qFormat/>
    <w:rsid w:val="000D7ED1"/>
    <w:pPr>
      <w:spacing w:after="0" w:line="240" w:lineRule="auto"/>
      <w:ind w:left="720"/>
      <w:contextualSpacing/>
    </w:pPr>
    <w:rPr>
      <w:rFonts w:ascii="Times New Roman" w:eastAsia="Calibri" w:hAnsi="Times New Roman" w:cs="Times New Roman"/>
      <w:sz w:val="24"/>
      <w:szCs w:val="24"/>
      <w:lang w:eastAsia="ru-RU"/>
    </w:rPr>
  </w:style>
  <w:style w:type="paragraph" w:customStyle="1" w:styleId="af3">
    <w:name w:val="Знак Знак Знак Знак"/>
    <w:basedOn w:val="a0"/>
    <w:uiPriority w:val="99"/>
    <w:rsid w:val="000D7ED1"/>
    <w:pPr>
      <w:tabs>
        <w:tab w:val="num" w:pos="720"/>
      </w:tabs>
      <w:spacing w:line="240" w:lineRule="exact"/>
      <w:ind w:left="720" w:hanging="360"/>
      <w:jc w:val="both"/>
    </w:pPr>
    <w:rPr>
      <w:rFonts w:ascii="Verdana" w:eastAsia="Times New Roman" w:hAnsi="Verdana" w:cs="Verdana"/>
      <w:sz w:val="20"/>
      <w:szCs w:val="20"/>
      <w:lang w:val="en-US"/>
    </w:rPr>
  </w:style>
  <w:style w:type="paragraph" w:customStyle="1" w:styleId="10">
    <w:name w:val="Абзац списка1"/>
    <w:basedOn w:val="a0"/>
    <w:uiPriority w:val="99"/>
    <w:rsid w:val="000D7ED1"/>
    <w:pPr>
      <w:spacing w:after="200" w:line="276" w:lineRule="auto"/>
      <w:ind w:left="720"/>
    </w:pPr>
    <w:rPr>
      <w:rFonts w:ascii="Calibri" w:eastAsia="Times New Roman" w:hAnsi="Calibri" w:cs="Times New Roman"/>
    </w:rPr>
  </w:style>
  <w:style w:type="character" w:customStyle="1" w:styleId="25">
    <w:name w:val="Основной текст (2)_"/>
    <w:link w:val="26"/>
    <w:locked/>
    <w:rsid w:val="000D7ED1"/>
    <w:rPr>
      <w:rFonts w:ascii="Times New Roman" w:eastAsia="Times New Roman" w:hAnsi="Times New Roman" w:cs="Times New Roman"/>
      <w:b/>
      <w:bCs/>
      <w:shd w:val="clear" w:color="auto" w:fill="FFFFFF"/>
    </w:rPr>
  </w:style>
  <w:style w:type="paragraph" w:customStyle="1" w:styleId="26">
    <w:name w:val="Основной текст (2)"/>
    <w:basedOn w:val="a0"/>
    <w:link w:val="25"/>
    <w:rsid w:val="000D7ED1"/>
    <w:pPr>
      <w:widowControl w:val="0"/>
      <w:shd w:val="clear" w:color="auto" w:fill="FFFFFF"/>
      <w:spacing w:before="260" w:after="260" w:line="244" w:lineRule="exact"/>
    </w:pPr>
    <w:rPr>
      <w:rFonts w:ascii="Times New Roman" w:eastAsia="Times New Roman" w:hAnsi="Times New Roman" w:cs="Times New Roman"/>
      <w:b/>
      <w:bCs/>
    </w:rPr>
  </w:style>
  <w:style w:type="character" w:customStyle="1" w:styleId="3Exact">
    <w:name w:val="Подпись к таблице (3) Exact"/>
    <w:basedOn w:val="a1"/>
    <w:link w:val="33"/>
    <w:locked/>
    <w:rsid w:val="000D7ED1"/>
    <w:rPr>
      <w:rFonts w:ascii="Times New Roman" w:eastAsia="Times New Roman" w:hAnsi="Times New Roman" w:cs="Times New Roman"/>
      <w:b/>
      <w:bCs/>
      <w:shd w:val="clear" w:color="auto" w:fill="FFFFFF"/>
    </w:rPr>
  </w:style>
  <w:style w:type="paragraph" w:customStyle="1" w:styleId="33">
    <w:name w:val="Подпись к таблице (3)"/>
    <w:basedOn w:val="a0"/>
    <w:link w:val="3Exact"/>
    <w:rsid w:val="000D7ED1"/>
    <w:pPr>
      <w:widowControl w:val="0"/>
      <w:shd w:val="clear" w:color="auto" w:fill="FFFFFF"/>
      <w:spacing w:after="0" w:line="266" w:lineRule="exact"/>
    </w:pPr>
    <w:rPr>
      <w:rFonts w:ascii="Times New Roman" w:eastAsia="Times New Roman" w:hAnsi="Times New Roman" w:cs="Times New Roman"/>
      <w:b/>
      <w:bCs/>
    </w:rPr>
  </w:style>
  <w:style w:type="paragraph" w:customStyle="1" w:styleId="100">
    <w:name w:val="Основной текст10"/>
    <w:basedOn w:val="a0"/>
    <w:uiPriority w:val="99"/>
    <w:rsid w:val="000D7ED1"/>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27">
    <w:name w:val="Заголовок №2_"/>
    <w:basedOn w:val="a1"/>
    <w:link w:val="28"/>
    <w:locked/>
    <w:rsid w:val="000D7ED1"/>
    <w:rPr>
      <w:rFonts w:ascii="Times New Roman" w:eastAsia="Times New Roman" w:hAnsi="Times New Roman" w:cs="Times New Roman"/>
      <w:sz w:val="23"/>
      <w:szCs w:val="23"/>
      <w:shd w:val="clear" w:color="auto" w:fill="FFFFFF"/>
    </w:rPr>
  </w:style>
  <w:style w:type="paragraph" w:customStyle="1" w:styleId="28">
    <w:name w:val="Заголовок №2"/>
    <w:basedOn w:val="a0"/>
    <w:link w:val="27"/>
    <w:rsid w:val="000D7ED1"/>
    <w:pPr>
      <w:shd w:val="clear" w:color="auto" w:fill="FFFFFF"/>
      <w:spacing w:before="180" w:after="420" w:line="0" w:lineRule="atLeast"/>
      <w:outlineLvl w:val="1"/>
    </w:pPr>
    <w:rPr>
      <w:rFonts w:ascii="Times New Roman" w:eastAsia="Times New Roman" w:hAnsi="Times New Roman" w:cs="Times New Roman"/>
      <w:sz w:val="23"/>
      <w:szCs w:val="23"/>
    </w:rPr>
  </w:style>
  <w:style w:type="character" w:customStyle="1" w:styleId="13">
    <w:name w:val="Основной текст (13)_"/>
    <w:basedOn w:val="a1"/>
    <w:link w:val="130"/>
    <w:locked/>
    <w:rsid w:val="000D7ED1"/>
    <w:rPr>
      <w:rFonts w:ascii="Times New Roman" w:eastAsia="Times New Roman" w:hAnsi="Times New Roman" w:cs="Times New Roman"/>
      <w:sz w:val="23"/>
      <w:szCs w:val="23"/>
      <w:shd w:val="clear" w:color="auto" w:fill="FFFFFF"/>
    </w:rPr>
  </w:style>
  <w:style w:type="paragraph" w:customStyle="1" w:styleId="130">
    <w:name w:val="Основной текст (13)"/>
    <w:basedOn w:val="a0"/>
    <w:link w:val="13"/>
    <w:rsid w:val="000D7ED1"/>
    <w:pPr>
      <w:shd w:val="clear" w:color="auto" w:fill="FFFFFF"/>
      <w:spacing w:after="0" w:line="274" w:lineRule="exact"/>
    </w:pPr>
    <w:rPr>
      <w:rFonts w:ascii="Times New Roman" w:eastAsia="Times New Roman" w:hAnsi="Times New Roman" w:cs="Times New Roman"/>
      <w:sz w:val="23"/>
      <w:szCs w:val="23"/>
    </w:rPr>
  </w:style>
  <w:style w:type="character" w:customStyle="1" w:styleId="14">
    <w:name w:val="Основной текст (14)_"/>
    <w:basedOn w:val="a1"/>
    <w:link w:val="140"/>
    <w:locked/>
    <w:rsid w:val="000D7ED1"/>
    <w:rPr>
      <w:rFonts w:ascii="Times New Roman" w:eastAsia="Times New Roman" w:hAnsi="Times New Roman" w:cs="Times New Roman"/>
      <w:sz w:val="23"/>
      <w:szCs w:val="23"/>
      <w:shd w:val="clear" w:color="auto" w:fill="FFFFFF"/>
    </w:rPr>
  </w:style>
  <w:style w:type="paragraph" w:customStyle="1" w:styleId="140">
    <w:name w:val="Основной текст (14)"/>
    <w:basedOn w:val="a0"/>
    <w:link w:val="14"/>
    <w:rsid w:val="000D7ED1"/>
    <w:pPr>
      <w:shd w:val="clear" w:color="auto" w:fill="FFFFFF"/>
      <w:spacing w:after="0" w:line="0" w:lineRule="atLeast"/>
      <w:jc w:val="both"/>
    </w:pPr>
    <w:rPr>
      <w:rFonts w:ascii="Times New Roman" w:eastAsia="Times New Roman" w:hAnsi="Times New Roman" w:cs="Times New Roman"/>
      <w:sz w:val="23"/>
      <w:szCs w:val="23"/>
    </w:rPr>
  </w:style>
  <w:style w:type="paragraph" w:customStyle="1" w:styleId="ConsPlusTitle">
    <w:name w:val="ConsPlusTitle"/>
    <w:uiPriority w:val="99"/>
    <w:rsid w:val="000D7ED1"/>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Normal">
    <w:name w:val="ConsPlusNormal"/>
    <w:uiPriority w:val="99"/>
    <w:rsid w:val="000D7ED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9">
    <w:name w:val="Основной текст (2) + Курсив"/>
    <w:basedOn w:val="25"/>
    <w:rsid w:val="000D7ED1"/>
    <w:rPr>
      <w:rFonts w:ascii="Times New Roman" w:eastAsia="Times New Roman" w:hAnsi="Times New Roman" w:cs="Times New Roman"/>
      <w:b w:val="0"/>
      <w:bCs w:val="0"/>
      <w:i/>
      <w:iCs/>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4Exact">
    <w:name w:val="Подпись к таблице (4) Exact"/>
    <w:basedOn w:val="a1"/>
    <w:rsid w:val="000D7ED1"/>
    <w:rPr>
      <w:rFonts w:ascii="Times New Roman" w:eastAsia="Times New Roman" w:hAnsi="Times New Roman" w:cs="Times New Roman" w:hint="default"/>
      <w:b w:val="0"/>
      <w:bCs w:val="0"/>
      <w:i w:val="0"/>
      <w:iCs w:val="0"/>
      <w:smallCaps w:val="0"/>
      <w:strike w:val="0"/>
      <w:dstrike w:val="0"/>
      <w:u w:val="none"/>
      <w:effect w:val="none"/>
    </w:rPr>
  </w:style>
  <w:style w:type="table" w:styleId="af4">
    <w:name w:val="Table Grid"/>
    <w:basedOn w:val="a2"/>
    <w:uiPriority w:val="39"/>
    <w:rsid w:val="000D7E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_"/>
    <w:basedOn w:val="a1"/>
    <w:link w:val="12"/>
    <w:rsid w:val="00D3062B"/>
    <w:rPr>
      <w:rFonts w:ascii="Times New Roman" w:eastAsia="Times New Roman" w:hAnsi="Times New Roman" w:cs="Times New Roman"/>
      <w:b/>
      <w:bCs/>
      <w:shd w:val="clear" w:color="auto" w:fill="FFFFFF"/>
    </w:rPr>
  </w:style>
  <w:style w:type="character" w:customStyle="1" w:styleId="2Consolas115pt">
    <w:name w:val="Основной текст (2) + Consolas;11;5 pt;Курсив"/>
    <w:basedOn w:val="25"/>
    <w:rsid w:val="00D3062B"/>
    <w:rPr>
      <w:rFonts w:ascii="Consolas" w:eastAsia="Consolas" w:hAnsi="Consolas" w:cs="Consolas"/>
      <w:b w:val="0"/>
      <w:bCs w:val="0"/>
      <w:i/>
      <w:iCs/>
      <w:color w:val="000000"/>
      <w:spacing w:val="0"/>
      <w:w w:val="100"/>
      <w:position w:val="0"/>
      <w:sz w:val="23"/>
      <w:szCs w:val="23"/>
      <w:shd w:val="clear" w:color="auto" w:fill="FFFFFF"/>
      <w:lang w:val="ru-RU" w:eastAsia="ru-RU" w:bidi="ru-RU"/>
    </w:rPr>
  </w:style>
  <w:style w:type="character" w:customStyle="1" w:styleId="210pt">
    <w:name w:val="Основной текст (2) + 10 pt"/>
    <w:basedOn w:val="25"/>
    <w:rsid w:val="00D3062B"/>
    <w:rPr>
      <w:rFonts w:ascii="Times New Roman" w:eastAsia="Times New Roman" w:hAnsi="Times New Roman" w:cs="Times New Roman"/>
      <w:b w:val="0"/>
      <w:bCs w:val="0"/>
      <w:color w:val="000000"/>
      <w:spacing w:val="0"/>
      <w:w w:val="100"/>
      <w:position w:val="0"/>
      <w:sz w:val="20"/>
      <w:szCs w:val="20"/>
      <w:shd w:val="clear" w:color="auto" w:fill="FFFFFF"/>
      <w:lang w:val="en-US" w:eastAsia="en-US" w:bidi="en-US"/>
    </w:rPr>
  </w:style>
  <w:style w:type="paragraph" w:customStyle="1" w:styleId="12">
    <w:name w:val="Заголовок №1"/>
    <w:basedOn w:val="a0"/>
    <w:link w:val="11"/>
    <w:rsid w:val="00D3062B"/>
    <w:pPr>
      <w:widowControl w:val="0"/>
      <w:shd w:val="clear" w:color="auto" w:fill="FFFFFF"/>
      <w:spacing w:after="0" w:line="302" w:lineRule="exact"/>
      <w:ind w:hanging="2000"/>
      <w:outlineLvl w:val="0"/>
    </w:pPr>
    <w:rPr>
      <w:rFonts w:ascii="Times New Roman" w:eastAsia="Times New Roman" w:hAnsi="Times New Roman" w:cs="Times New Roman"/>
      <w:b/>
      <w:bCs/>
    </w:rPr>
  </w:style>
  <w:style w:type="paragraph" w:styleId="af5">
    <w:name w:val="Body Text Indent"/>
    <w:basedOn w:val="a0"/>
    <w:link w:val="af6"/>
    <w:uiPriority w:val="99"/>
    <w:unhideWhenUsed/>
    <w:rsid w:val="001812EA"/>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1"/>
    <w:link w:val="af5"/>
    <w:uiPriority w:val="99"/>
    <w:rsid w:val="001812EA"/>
    <w:rPr>
      <w:rFonts w:ascii="Times New Roman" w:eastAsia="Times New Roman" w:hAnsi="Times New Roman" w:cs="Times New Roman"/>
      <w:sz w:val="24"/>
      <w:szCs w:val="24"/>
      <w:lang w:eastAsia="ru-RU"/>
    </w:rPr>
  </w:style>
  <w:style w:type="character" w:customStyle="1" w:styleId="40">
    <w:name w:val="Заголовок 4 Знак"/>
    <w:basedOn w:val="a1"/>
    <w:link w:val="4"/>
    <w:uiPriority w:val="9"/>
    <w:semiHidden/>
    <w:rsid w:val="006F74A1"/>
    <w:rPr>
      <w:rFonts w:asciiTheme="majorHAnsi" w:eastAsiaTheme="majorEastAsia" w:hAnsiTheme="majorHAnsi" w:cstheme="majorBidi"/>
      <w:i/>
      <w:iCs/>
      <w:color w:val="2E74B5" w:themeColor="accent1" w:themeShade="BF"/>
    </w:rPr>
  </w:style>
  <w:style w:type="paragraph" w:styleId="a">
    <w:name w:val="Normal (Web)"/>
    <w:basedOn w:val="a0"/>
    <w:link w:val="af7"/>
    <w:uiPriority w:val="99"/>
    <w:rsid w:val="006F74A1"/>
    <w:pPr>
      <w:numPr>
        <w:numId w:val="6"/>
      </w:numP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character" w:customStyle="1" w:styleId="af7">
    <w:name w:val="Обычный (веб) Знак"/>
    <w:basedOn w:val="a1"/>
    <w:link w:val="a"/>
    <w:uiPriority w:val="99"/>
    <w:rsid w:val="006F74A1"/>
    <w:rPr>
      <w:rFonts w:ascii="Times New Roman" w:eastAsia="Times New Roman" w:hAnsi="Times New Roman" w:cs="Times New Roman"/>
      <w:sz w:val="24"/>
      <w:szCs w:val="24"/>
      <w:lang w:eastAsia="ru-RU"/>
    </w:rPr>
  </w:style>
  <w:style w:type="paragraph" w:styleId="af8">
    <w:name w:val="Plain Text"/>
    <w:basedOn w:val="a0"/>
    <w:link w:val="af9"/>
    <w:uiPriority w:val="99"/>
    <w:unhideWhenUsed/>
    <w:rsid w:val="00353223"/>
    <w:pPr>
      <w:spacing w:after="0" w:line="240" w:lineRule="auto"/>
    </w:pPr>
    <w:rPr>
      <w:rFonts w:ascii="Consolas" w:hAnsi="Consolas" w:cs="Courier New"/>
      <w:sz w:val="21"/>
      <w:szCs w:val="21"/>
    </w:rPr>
  </w:style>
  <w:style w:type="character" w:customStyle="1" w:styleId="af9">
    <w:name w:val="Текст Знак"/>
    <w:basedOn w:val="a1"/>
    <w:link w:val="af8"/>
    <w:uiPriority w:val="99"/>
    <w:rsid w:val="00353223"/>
    <w:rPr>
      <w:rFonts w:ascii="Consolas" w:hAnsi="Consolas" w:cs="Courier New"/>
      <w:sz w:val="21"/>
      <w:szCs w:val="21"/>
    </w:rPr>
  </w:style>
  <w:style w:type="paragraph" w:customStyle="1" w:styleId="p2">
    <w:name w:val="p2"/>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3">
    <w:name w:val="ft3"/>
    <w:basedOn w:val="a1"/>
    <w:rsid w:val="00DE09F7"/>
  </w:style>
  <w:style w:type="paragraph" w:customStyle="1" w:styleId="p3">
    <w:name w:val="p3"/>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
    <w:name w:val="ft2"/>
    <w:basedOn w:val="a1"/>
    <w:rsid w:val="00DE09F7"/>
  </w:style>
  <w:style w:type="paragraph" w:customStyle="1" w:styleId="p4">
    <w:name w:val="p4"/>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19">
    <w:name w:val="ft19"/>
    <w:basedOn w:val="a1"/>
    <w:rsid w:val="00DE09F7"/>
  </w:style>
  <w:style w:type="paragraph" w:customStyle="1" w:styleId="p55">
    <w:name w:val="p55"/>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4">
    <w:name w:val="ft4"/>
    <w:basedOn w:val="a1"/>
    <w:rsid w:val="00DE09F7"/>
  </w:style>
  <w:style w:type="paragraph" w:customStyle="1" w:styleId="p56">
    <w:name w:val="p56"/>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7">
    <w:name w:val="p57"/>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a">
    <w:name w:val="Strong"/>
    <w:basedOn w:val="a1"/>
    <w:uiPriority w:val="22"/>
    <w:qFormat/>
    <w:rsid w:val="00C95451"/>
    <w:rPr>
      <w:b/>
      <w:bCs/>
    </w:rPr>
  </w:style>
  <w:style w:type="character" w:styleId="afb">
    <w:name w:val="FollowedHyperlink"/>
    <w:basedOn w:val="a1"/>
    <w:uiPriority w:val="99"/>
    <w:semiHidden/>
    <w:unhideWhenUsed/>
    <w:rsid w:val="00475E7F"/>
    <w:rPr>
      <w:color w:val="954F72" w:themeColor="followedHyperlink"/>
      <w:u w:val="single"/>
    </w:rPr>
  </w:style>
  <w:style w:type="character" w:customStyle="1" w:styleId="greenurl1">
    <w:name w:val="green_url1"/>
    <w:rsid w:val="00D76A3C"/>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6081578">
      <w:bodyDiv w:val="1"/>
      <w:marLeft w:val="0"/>
      <w:marRight w:val="0"/>
      <w:marTop w:val="0"/>
      <w:marBottom w:val="0"/>
      <w:divBdr>
        <w:top w:val="none" w:sz="0" w:space="0" w:color="auto"/>
        <w:left w:val="none" w:sz="0" w:space="0" w:color="auto"/>
        <w:bottom w:val="none" w:sz="0" w:space="0" w:color="auto"/>
        <w:right w:val="none" w:sz="0" w:space="0" w:color="auto"/>
      </w:divBdr>
    </w:div>
    <w:div w:id="319776622">
      <w:bodyDiv w:val="1"/>
      <w:marLeft w:val="0"/>
      <w:marRight w:val="0"/>
      <w:marTop w:val="0"/>
      <w:marBottom w:val="0"/>
      <w:divBdr>
        <w:top w:val="none" w:sz="0" w:space="0" w:color="auto"/>
        <w:left w:val="none" w:sz="0" w:space="0" w:color="auto"/>
        <w:bottom w:val="none" w:sz="0" w:space="0" w:color="auto"/>
        <w:right w:val="none" w:sz="0" w:space="0" w:color="auto"/>
      </w:divBdr>
      <w:divsChild>
        <w:div w:id="1582791969">
          <w:marLeft w:val="0"/>
          <w:marRight w:val="0"/>
          <w:marTop w:val="0"/>
          <w:marBottom w:val="0"/>
          <w:divBdr>
            <w:top w:val="none" w:sz="0" w:space="0" w:color="auto"/>
            <w:left w:val="none" w:sz="0" w:space="0" w:color="auto"/>
            <w:bottom w:val="none" w:sz="0" w:space="0" w:color="auto"/>
            <w:right w:val="none" w:sz="0" w:space="0" w:color="auto"/>
          </w:divBdr>
        </w:div>
        <w:div w:id="2093427993">
          <w:marLeft w:val="0"/>
          <w:marRight w:val="0"/>
          <w:marTop w:val="0"/>
          <w:marBottom w:val="0"/>
          <w:divBdr>
            <w:top w:val="none" w:sz="0" w:space="0" w:color="auto"/>
            <w:left w:val="none" w:sz="0" w:space="0" w:color="auto"/>
            <w:bottom w:val="none" w:sz="0" w:space="0" w:color="auto"/>
            <w:right w:val="none" w:sz="0" w:space="0" w:color="auto"/>
          </w:divBdr>
        </w:div>
        <w:div w:id="660158086">
          <w:marLeft w:val="0"/>
          <w:marRight w:val="0"/>
          <w:marTop w:val="0"/>
          <w:marBottom w:val="0"/>
          <w:divBdr>
            <w:top w:val="none" w:sz="0" w:space="0" w:color="auto"/>
            <w:left w:val="none" w:sz="0" w:space="0" w:color="auto"/>
            <w:bottom w:val="none" w:sz="0" w:space="0" w:color="auto"/>
            <w:right w:val="none" w:sz="0" w:space="0" w:color="auto"/>
          </w:divBdr>
        </w:div>
        <w:div w:id="991786090">
          <w:marLeft w:val="0"/>
          <w:marRight w:val="0"/>
          <w:marTop w:val="0"/>
          <w:marBottom w:val="0"/>
          <w:divBdr>
            <w:top w:val="none" w:sz="0" w:space="0" w:color="auto"/>
            <w:left w:val="none" w:sz="0" w:space="0" w:color="auto"/>
            <w:bottom w:val="none" w:sz="0" w:space="0" w:color="auto"/>
            <w:right w:val="none" w:sz="0" w:space="0" w:color="auto"/>
          </w:divBdr>
        </w:div>
        <w:div w:id="823275905">
          <w:marLeft w:val="0"/>
          <w:marRight w:val="0"/>
          <w:marTop w:val="0"/>
          <w:marBottom w:val="0"/>
          <w:divBdr>
            <w:top w:val="none" w:sz="0" w:space="0" w:color="auto"/>
            <w:left w:val="none" w:sz="0" w:space="0" w:color="auto"/>
            <w:bottom w:val="none" w:sz="0" w:space="0" w:color="auto"/>
            <w:right w:val="none" w:sz="0" w:space="0" w:color="auto"/>
          </w:divBdr>
        </w:div>
        <w:div w:id="960723599">
          <w:marLeft w:val="0"/>
          <w:marRight w:val="0"/>
          <w:marTop w:val="0"/>
          <w:marBottom w:val="0"/>
          <w:divBdr>
            <w:top w:val="none" w:sz="0" w:space="0" w:color="auto"/>
            <w:left w:val="none" w:sz="0" w:space="0" w:color="auto"/>
            <w:bottom w:val="none" w:sz="0" w:space="0" w:color="auto"/>
            <w:right w:val="none" w:sz="0" w:space="0" w:color="auto"/>
          </w:divBdr>
        </w:div>
        <w:div w:id="1749494543">
          <w:marLeft w:val="0"/>
          <w:marRight w:val="0"/>
          <w:marTop w:val="0"/>
          <w:marBottom w:val="0"/>
          <w:divBdr>
            <w:top w:val="none" w:sz="0" w:space="0" w:color="auto"/>
            <w:left w:val="none" w:sz="0" w:space="0" w:color="auto"/>
            <w:bottom w:val="none" w:sz="0" w:space="0" w:color="auto"/>
            <w:right w:val="none" w:sz="0" w:space="0" w:color="auto"/>
          </w:divBdr>
        </w:div>
        <w:div w:id="1685159680">
          <w:marLeft w:val="0"/>
          <w:marRight w:val="0"/>
          <w:marTop w:val="0"/>
          <w:marBottom w:val="0"/>
          <w:divBdr>
            <w:top w:val="none" w:sz="0" w:space="0" w:color="auto"/>
            <w:left w:val="none" w:sz="0" w:space="0" w:color="auto"/>
            <w:bottom w:val="none" w:sz="0" w:space="0" w:color="auto"/>
            <w:right w:val="none" w:sz="0" w:space="0" w:color="auto"/>
          </w:divBdr>
        </w:div>
        <w:div w:id="1426147502">
          <w:marLeft w:val="0"/>
          <w:marRight w:val="0"/>
          <w:marTop w:val="0"/>
          <w:marBottom w:val="0"/>
          <w:divBdr>
            <w:top w:val="none" w:sz="0" w:space="0" w:color="auto"/>
            <w:left w:val="none" w:sz="0" w:space="0" w:color="auto"/>
            <w:bottom w:val="none" w:sz="0" w:space="0" w:color="auto"/>
            <w:right w:val="none" w:sz="0" w:space="0" w:color="auto"/>
          </w:divBdr>
        </w:div>
        <w:div w:id="1651641404">
          <w:marLeft w:val="0"/>
          <w:marRight w:val="0"/>
          <w:marTop w:val="0"/>
          <w:marBottom w:val="0"/>
          <w:divBdr>
            <w:top w:val="none" w:sz="0" w:space="0" w:color="auto"/>
            <w:left w:val="none" w:sz="0" w:space="0" w:color="auto"/>
            <w:bottom w:val="none" w:sz="0" w:space="0" w:color="auto"/>
            <w:right w:val="none" w:sz="0" w:space="0" w:color="auto"/>
          </w:divBdr>
        </w:div>
        <w:div w:id="1573854141">
          <w:marLeft w:val="0"/>
          <w:marRight w:val="0"/>
          <w:marTop w:val="0"/>
          <w:marBottom w:val="0"/>
          <w:divBdr>
            <w:top w:val="none" w:sz="0" w:space="0" w:color="auto"/>
            <w:left w:val="none" w:sz="0" w:space="0" w:color="auto"/>
            <w:bottom w:val="none" w:sz="0" w:space="0" w:color="auto"/>
            <w:right w:val="none" w:sz="0" w:space="0" w:color="auto"/>
          </w:divBdr>
        </w:div>
        <w:div w:id="1106537148">
          <w:marLeft w:val="0"/>
          <w:marRight w:val="0"/>
          <w:marTop w:val="0"/>
          <w:marBottom w:val="0"/>
          <w:divBdr>
            <w:top w:val="none" w:sz="0" w:space="0" w:color="auto"/>
            <w:left w:val="none" w:sz="0" w:space="0" w:color="auto"/>
            <w:bottom w:val="none" w:sz="0" w:space="0" w:color="auto"/>
            <w:right w:val="none" w:sz="0" w:space="0" w:color="auto"/>
          </w:divBdr>
        </w:div>
        <w:div w:id="1501122285">
          <w:marLeft w:val="0"/>
          <w:marRight w:val="0"/>
          <w:marTop w:val="0"/>
          <w:marBottom w:val="0"/>
          <w:divBdr>
            <w:top w:val="none" w:sz="0" w:space="0" w:color="auto"/>
            <w:left w:val="none" w:sz="0" w:space="0" w:color="auto"/>
            <w:bottom w:val="none" w:sz="0" w:space="0" w:color="auto"/>
            <w:right w:val="none" w:sz="0" w:space="0" w:color="auto"/>
          </w:divBdr>
        </w:div>
        <w:div w:id="35741511">
          <w:marLeft w:val="0"/>
          <w:marRight w:val="0"/>
          <w:marTop w:val="0"/>
          <w:marBottom w:val="0"/>
          <w:divBdr>
            <w:top w:val="none" w:sz="0" w:space="0" w:color="auto"/>
            <w:left w:val="none" w:sz="0" w:space="0" w:color="auto"/>
            <w:bottom w:val="none" w:sz="0" w:space="0" w:color="auto"/>
            <w:right w:val="none" w:sz="0" w:space="0" w:color="auto"/>
          </w:divBdr>
        </w:div>
        <w:div w:id="1210798718">
          <w:marLeft w:val="0"/>
          <w:marRight w:val="0"/>
          <w:marTop w:val="0"/>
          <w:marBottom w:val="0"/>
          <w:divBdr>
            <w:top w:val="none" w:sz="0" w:space="0" w:color="auto"/>
            <w:left w:val="none" w:sz="0" w:space="0" w:color="auto"/>
            <w:bottom w:val="none" w:sz="0" w:space="0" w:color="auto"/>
            <w:right w:val="none" w:sz="0" w:space="0" w:color="auto"/>
          </w:divBdr>
        </w:div>
        <w:div w:id="1091436814">
          <w:marLeft w:val="0"/>
          <w:marRight w:val="0"/>
          <w:marTop w:val="0"/>
          <w:marBottom w:val="0"/>
          <w:divBdr>
            <w:top w:val="none" w:sz="0" w:space="0" w:color="auto"/>
            <w:left w:val="none" w:sz="0" w:space="0" w:color="auto"/>
            <w:bottom w:val="none" w:sz="0" w:space="0" w:color="auto"/>
            <w:right w:val="none" w:sz="0" w:space="0" w:color="auto"/>
          </w:divBdr>
        </w:div>
        <w:div w:id="2114544405">
          <w:marLeft w:val="0"/>
          <w:marRight w:val="0"/>
          <w:marTop w:val="0"/>
          <w:marBottom w:val="0"/>
          <w:divBdr>
            <w:top w:val="none" w:sz="0" w:space="0" w:color="auto"/>
            <w:left w:val="none" w:sz="0" w:space="0" w:color="auto"/>
            <w:bottom w:val="none" w:sz="0" w:space="0" w:color="auto"/>
            <w:right w:val="none" w:sz="0" w:space="0" w:color="auto"/>
          </w:divBdr>
        </w:div>
        <w:div w:id="1188954379">
          <w:marLeft w:val="0"/>
          <w:marRight w:val="0"/>
          <w:marTop w:val="0"/>
          <w:marBottom w:val="0"/>
          <w:divBdr>
            <w:top w:val="none" w:sz="0" w:space="0" w:color="auto"/>
            <w:left w:val="none" w:sz="0" w:space="0" w:color="auto"/>
            <w:bottom w:val="none" w:sz="0" w:space="0" w:color="auto"/>
            <w:right w:val="none" w:sz="0" w:space="0" w:color="auto"/>
          </w:divBdr>
        </w:div>
        <w:div w:id="268004714">
          <w:marLeft w:val="0"/>
          <w:marRight w:val="0"/>
          <w:marTop w:val="0"/>
          <w:marBottom w:val="0"/>
          <w:divBdr>
            <w:top w:val="none" w:sz="0" w:space="0" w:color="auto"/>
            <w:left w:val="none" w:sz="0" w:space="0" w:color="auto"/>
            <w:bottom w:val="none" w:sz="0" w:space="0" w:color="auto"/>
            <w:right w:val="none" w:sz="0" w:space="0" w:color="auto"/>
          </w:divBdr>
        </w:div>
        <w:div w:id="670182058">
          <w:marLeft w:val="0"/>
          <w:marRight w:val="0"/>
          <w:marTop w:val="0"/>
          <w:marBottom w:val="0"/>
          <w:divBdr>
            <w:top w:val="none" w:sz="0" w:space="0" w:color="auto"/>
            <w:left w:val="none" w:sz="0" w:space="0" w:color="auto"/>
            <w:bottom w:val="none" w:sz="0" w:space="0" w:color="auto"/>
            <w:right w:val="none" w:sz="0" w:space="0" w:color="auto"/>
          </w:divBdr>
        </w:div>
        <w:div w:id="1166507386">
          <w:marLeft w:val="0"/>
          <w:marRight w:val="0"/>
          <w:marTop w:val="0"/>
          <w:marBottom w:val="0"/>
          <w:divBdr>
            <w:top w:val="none" w:sz="0" w:space="0" w:color="auto"/>
            <w:left w:val="none" w:sz="0" w:space="0" w:color="auto"/>
            <w:bottom w:val="none" w:sz="0" w:space="0" w:color="auto"/>
            <w:right w:val="none" w:sz="0" w:space="0" w:color="auto"/>
          </w:divBdr>
        </w:div>
        <w:div w:id="1624994434">
          <w:marLeft w:val="0"/>
          <w:marRight w:val="0"/>
          <w:marTop w:val="0"/>
          <w:marBottom w:val="0"/>
          <w:divBdr>
            <w:top w:val="none" w:sz="0" w:space="0" w:color="auto"/>
            <w:left w:val="none" w:sz="0" w:space="0" w:color="auto"/>
            <w:bottom w:val="none" w:sz="0" w:space="0" w:color="auto"/>
            <w:right w:val="none" w:sz="0" w:space="0" w:color="auto"/>
          </w:divBdr>
        </w:div>
        <w:div w:id="431514610">
          <w:marLeft w:val="0"/>
          <w:marRight w:val="0"/>
          <w:marTop w:val="0"/>
          <w:marBottom w:val="0"/>
          <w:divBdr>
            <w:top w:val="none" w:sz="0" w:space="0" w:color="auto"/>
            <w:left w:val="none" w:sz="0" w:space="0" w:color="auto"/>
            <w:bottom w:val="none" w:sz="0" w:space="0" w:color="auto"/>
            <w:right w:val="none" w:sz="0" w:space="0" w:color="auto"/>
          </w:divBdr>
        </w:div>
        <w:div w:id="1663578642">
          <w:marLeft w:val="0"/>
          <w:marRight w:val="0"/>
          <w:marTop w:val="0"/>
          <w:marBottom w:val="0"/>
          <w:divBdr>
            <w:top w:val="none" w:sz="0" w:space="0" w:color="auto"/>
            <w:left w:val="none" w:sz="0" w:space="0" w:color="auto"/>
            <w:bottom w:val="none" w:sz="0" w:space="0" w:color="auto"/>
            <w:right w:val="none" w:sz="0" w:space="0" w:color="auto"/>
          </w:divBdr>
        </w:div>
        <w:div w:id="1713504831">
          <w:marLeft w:val="0"/>
          <w:marRight w:val="0"/>
          <w:marTop w:val="0"/>
          <w:marBottom w:val="0"/>
          <w:divBdr>
            <w:top w:val="none" w:sz="0" w:space="0" w:color="auto"/>
            <w:left w:val="none" w:sz="0" w:space="0" w:color="auto"/>
            <w:bottom w:val="none" w:sz="0" w:space="0" w:color="auto"/>
            <w:right w:val="none" w:sz="0" w:space="0" w:color="auto"/>
          </w:divBdr>
        </w:div>
        <w:div w:id="557861819">
          <w:marLeft w:val="0"/>
          <w:marRight w:val="0"/>
          <w:marTop w:val="0"/>
          <w:marBottom w:val="0"/>
          <w:divBdr>
            <w:top w:val="none" w:sz="0" w:space="0" w:color="auto"/>
            <w:left w:val="none" w:sz="0" w:space="0" w:color="auto"/>
            <w:bottom w:val="none" w:sz="0" w:space="0" w:color="auto"/>
            <w:right w:val="none" w:sz="0" w:space="0" w:color="auto"/>
          </w:divBdr>
        </w:div>
        <w:div w:id="1936404319">
          <w:marLeft w:val="0"/>
          <w:marRight w:val="0"/>
          <w:marTop w:val="0"/>
          <w:marBottom w:val="0"/>
          <w:divBdr>
            <w:top w:val="none" w:sz="0" w:space="0" w:color="auto"/>
            <w:left w:val="none" w:sz="0" w:space="0" w:color="auto"/>
            <w:bottom w:val="none" w:sz="0" w:space="0" w:color="auto"/>
            <w:right w:val="none" w:sz="0" w:space="0" w:color="auto"/>
          </w:divBdr>
        </w:div>
        <w:div w:id="1598978481">
          <w:marLeft w:val="0"/>
          <w:marRight w:val="0"/>
          <w:marTop w:val="0"/>
          <w:marBottom w:val="0"/>
          <w:divBdr>
            <w:top w:val="none" w:sz="0" w:space="0" w:color="auto"/>
            <w:left w:val="none" w:sz="0" w:space="0" w:color="auto"/>
            <w:bottom w:val="none" w:sz="0" w:space="0" w:color="auto"/>
            <w:right w:val="none" w:sz="0" w:space="0" w:color="auto"/>
          </w:divBdr>
        </w:div>
        <w:div w:id="685862590">
          <w:marLeft w:val="0"/>
          <w:marRight w:val="0"/>
          <w:marTop w:val="0"/>
          <w:marBottom w:val="0"/>
          <w:divBdr>
            <w:top w:val="none" w:sz="0" w:space="0" w:color="auto"/>
            <w:left w:val="none" w:sz="0" w:space="0" w:color="auto"/>
            <w:bottom w:val="none" w:sz="0" w:space="0" w:color="auto"/>
            <w:right w:val="none" w:sz="0" w:space="0" w:color="auto"/>
          </w:divBdr>
        </w:div>
        <w:div w:id="535585276">
          <w:marLeft w:val="0"/>
          <w:marRight w:val="0"/>
          <w:marTop w:val="0"/>
          <w:marBottom w:val="0"/>
          <w:divBdr>
            <w:top w:val="none" w:sz="0" w:space="0" w:color="auto"/>
            <w:left w:val="none" w:sz="0" w:space="0" w:color="auto"/>
            <w:bottom w:val="none" w:sz="0" w:space="0" w:color="auto"/>
            <w:right w:val="none" w:sz="0" w:space="0" w:color="auto"/>
          </w:divBdr>
        </w:div>
      </w:divsChild>
    </w:div>
    <w:div w:id="426318337">
      <w:bodyDiv w:val="1"/>
      <w:marLeft w:val="0"/>
      <w:marRight w:val="0"/>
      <w:marTop w:val="0"/>
      <w:marBottom w:val="0"/>
      <w:divBdr>
        <w:top w:val="none" w:sz="0" w:space="0" w:color="auto"/>
        <w:left w:val="none" w:sz="0" w:space="0" w:color="auto"/>
        <w:bottom w:val="none" w:sz="0" w:space="0" w:color="auto"/>
        <w:right w:val="none" w:sz="0" w:space="0" w:color="auto"/>
      </w:divBdr>
    </w:div>
    <w:div w:id="524682138">
      <w:bodyDiv w:val="1"/>
      <w:marLeft w:val="0"/>
      <w:marRight w:val="0"/>
      <w:marTop w:val="0"/>
      <w:marBottom w:val="0"/>
      <w:divBdr>
        <w:top w:val="none" w:sz="0" w:space="0" w:color="auto"/>
        <w:left w:val="none" w:sz="0" w:space="0" w:color="auto"/>
        <w:bottom w:val="none" w:sz="0" w:space="0" w:color="auto"/>
        <w:right w:val="none" w:sz="0" w:space="0" w:color="auto"/>
      </w:divBdr>
    </w:div>
    <w:div w:id="799304136">
      <w:bodyDiv w:val="1"/>
      <w:marLeft w:val="0"/>
      <w:marRight w:val="0"/>
      <w:marTop w:val="0"/>
      <w:marBottom w:val="0"/>
      <w:divBdr>
        <w:top w:val="none" w:sz="0" w:space="0" w:color="auto"/>
        <w:left w:val="none" w:sz="0" w:space="0" w:color="auto"/>
        <w:bottom w:val="none" w:sz="0" w:space="0" w:color="auto"/>
        <w:right w:val="none" w:sz="0" w:space="0" w:color="auto"/>
      </w:divBdr>
      <w:divsChild>
        <w:div w:id="982612754">
          <w:marLeft w:val="0"/>
          <w:marRight w:val="0"/>
          <w:marTop w:val="0"/>
          <w:marBottom w:val="0"/>
          <w:divBdr>
            <w:top w:val="none" w:sz="0" w:space="0" w:color="auto"/>
            <w:left w:val="none" w:sz="0" w:space="0" w:color="auto"/>
            <w:bottom w:val="none" w:sz="0" w:space="0" w:color="auto"/>
            <w:right w:val="none" w:sz="0" w:space="0" w:color="auto"/>
          </w:divBdr>
        </w:div>
        <w:div w:id="199510893">
          <w:marLeft w:val="0"/>
          <w:marRight w:val="0"/>
          <w:marTop w:val="0"/>
          <w:marBottom w:val="0"/>
          <w:divBdr>
            <w:top w:val="none" w:sz="0" w:space="0" w:color="auto"/>
            <w:left w:val="none" w:sz="0" w:space="0" w:color="auto"/>
            <w:bottom w:val="none" w:sz="0" w:space="0" w:color="auto"/>
            <w:right w:val="none" w:sz="0" w:space="0" w:color="auto"/>
          </w:divBdr>
        </w:div>
        <w:div w:id="860508941">
          <w:marLeft w:val="0"/>
          <w:marRight w:val="0"/>
          <w:marTop w:val="0"/>
          <w:marBottom w:val="0"/>
          <w:divBdr>
            <w:top w:val="none" w:sz="0" w:space="0" w:color="auto"/>
            <w:left w:val="none" w:sz="0" w:space="0" w:color="auto"/>
            <w:bottom w:val="none" w:sz="0" w:space="0" w:color="auto"/>
            <w:right w:val="none" w:sz="0" w:space="0" w:color="auto"/>
          </w:divBdr>
        </w:div>
        <w:div w:id="1165432979">
          <w:marLeft w:val="0"/>
          <w:marRight w:val="0"/>
          <w:marTop w:val="0"/>
          <w:marBottom w:val="0"/>
          <w:divBdr>
            <w:top w:val="none" w:sz="0" w:space="0" w:color="auto"/>
            <w:left w:val="none" w:sz="0" w:space="0" w:color="auto"/>
            <w:bottom w:val="none" w:sz="0" w:space="0" w:color="auto"/>
            <w:right w:val="none" w:sz="0" w:space="0" w:color="auto"/>
          </w:divBdr>
        </w:div>
        <w:div w:id="1364287925">
          <w:marLeft w:val="0"/>
          <w:marRight w:val="0"/>
          <w:marTop w:val="0"/>
          <w:marBottom w:val="0"/>
          <w:divBdr>
            <w:top w:val="none" w:sz="0" w:space="0" w:color="auto"/>
            <w:left w:val="none" w:sz="0" w:space="0" w:color="auto"/>
            <w:bottom w:val="none" w:sz="0" w:space="0" w:color="auto"/>
            <w:right w:val="none" w:sz="0" w:space="0" w:color="auto"/>
          </w:divBdr>
        </w:div>
        <w:div w:id="120610383">
          <w:marLeft w:val="0"/>
          <w:marRight w:val="0"/>
          <w:marTop w:val="0"/>
          <w:marBottom w:val="0"/>
          <w:divBdr>
            <w:top w:val="none" w:sz="0" w:space="0" w:color="auto"/>
            <w:left w:val="none" w:sz="0" w:space="0" w:color="auto"/>
            <w:bottom w:val="none" w:sz="0" w:space="0" w:color="auto"/>
            <w:right w:val="none" w:sz="0" w:space="0" w:color="auto"/>
          </w:divBdr>
        </w:div>
        <w:div w:id="534540108">
          <w:marLeft w:val="0"/>
          <w:marRight w:val="0"/>
          <w:marTop w:val="0"/>
          <w:marBottom w:val="0"/>
          <w:divBdr>
            <w:top w:val="none" w:sz="0" w:space="0" w:color="auto"/>
            <w:left w:val="none" w:sz="0" w:space="0" w:color="auto"/>
            <w:bottom w:val="none" w:sz="0" w:space="0" w:color="auto"/>
            <w:right w:val="none" w:sz="0" w:space="0" w:color="auto"/>
          </w:divBdr>
        </w:div>
        <w:div w:id="1326394929">
          <w:marLeft w:val="0"/>
          <w:marRight w:val="0"/>
          <w:marTop w:val="0"/>
          <w:marBottom w:val="0"/>
          <w:divBdr>
            <w:top w:val="none" w:sz="0" w:space="0" w:color="auto"/>
            <w:left w:val="none" w:sz="0" w:space="0" w:color="auto"/>
            <w:bottom w:val="none" w:sz="0" w:space="0" w:color="auto"/>
            <w:right w:val="none" w:sz="0" w:space="0" w:color="auto"/>
          </w:divBdr>
        </w:div>
        <w:div w:id="704603384">
          <w:marLeft w:val="0"/>
          <w:marRight w:val="0"/>
          <w:marTop w:val="0"/>
          <w:marBottom w:val="0"/>
          <w:divBdr>
            <w:top w:val="none" w:sz="0" w:space="0" w:color="auto"/>
            <w:left w:val="none" w:sz="0" w:space="0" w:color="auto"/>
            <w:bottom w:val="none" w:sz="0" w:space="0" w:color="auto"/>
            <w:right w:val="none" w:sz="0" w:space="0" w:color="auto"/>
          </w:divBdr>
        </w:div>
        <w:div w:id="382600780">
          <w:marLeft w:val="0"/>
          <w:marRight w:val="0"/>
          <w:marTop w:val="0"/>
          <w:marBottom w:val="0"/>
          <w:divBdr>
            <w:top w:val="none" w:sz="0" w:space="0" w:color="auto"/>
            <w:left w:val="none" w:sz="0" w:space="0" w:color="auto"/>
            <w:bottom w:val="none" w:sz="0" w:space="0" w:color="auto"/>
            <w:right w:val="none" w:sz="0" w:space="0" w:color="auto"/>
          </w:divBdr>
        </w:div>
        <w:div w:id="563105658">
          <w:marLeft w:val="0"/>
          <w:marRight w:val="0"/>
          <w:marTop w:val="0"/>
          <w:marBottom w:val="0"/>
          <w:divBdr>
            <w:top w:val="none" w:sz="0" w:space="0" w:color="auto"/>
            <w:left w:val="none" w:sz="0" w:space="0" w:color="auto"/>
            <w:bottom w:val="none" w:sz="0" w:space="0" w:color="auto"/>
            <w:right w:val="none" w:sz="0" w:space="0" w:color="auto"/>
          </w:divBdr>
        </w:div>
        <w:div w:id="510921370">
          <w:marLeft w:val="0"/>
          <w:marRight w:val="0"/>
          <w:marTop w:val="0"/>
          <w:marBottom w:val="0"/>
          <w:divBdr>
            <w:top w:val="none" w:sz="0" w:space="0" w:color="auto"/>
            <w:left w:val="none" w:sz="0" w:space="0" w:color="auto"/>
            <w:bottom w:val="none" w:sz="0" w:space="0" w:color="auto"/>
            <w:right w:val="none" w:sz="0" w:space="0" w:color="auto"/>
          </w:divBdr>
        </w:div>
      </w:divsChild>
    </w:div>
    <w:div w:id="815758586">
      <w:bodyDiv w:val="1"/>
      <w:marLeft w:val="0"/>
      <w:marRight w:val="0"/>
      <w:marTop w:val="0"/>
      <w:marBottom w:val="0"/>
      <w:divBdr>
        <w:top w:val="none" w:sz="0" w:space="0" w:color="auto"/>
        <w:left w:val="none" w:sz="0" w:space="0" w:color="auto"/>
        <w:bottom w:val="none" w:sz="0" w:space="0" w:color="auto"/>
        <w:right w:val="none" w:sz="0" w:space="0" w:color="auto"/>
      </w:divBdr>
    </w:div>
    <w:div w:id="816844772">
      <w:bodyDiv w:val="1"/>
      <w:marLeft w:val="0"/>
      <w:marRight w:val="0"/>
      <w:marTop w:val="0"/>
      <w:marBottom w:val="0"/>
      <w:divBdr>
        <w:top w:val="none" w:sz="0" w:space="0" w:color="auto"/>
        <w:left w:val="none" w:sz="0" w:space="0" w:color="auto"/>
        <w:bottom w:val="none" w:sz="0" w:space="0" w:color="auto"/>
        <w:right w:val="none" w:sz="0" w:space="0" w:color="auto"/>
      </w:divBdr>
    </w:div>
    <w:div w:id="926769368">
      <w:bodyDiv w:val="1"/>
      <w:marLeft w:val="0"/>
      <w:marRight w:val="0"/>
      <w:marTop w:val="0"/>
      <w:marBottom w:val="0"/>
      <w:divBdr>
        <w:top w:val="none" w:sz="0" w:space="0" w:color="auto"/>
        <w:left w:val="none" w:sz="0" w:space="0" w:color="auto"/>
        <w:bottom w:val="none" w:sz="0" w:space="0" w:color="auto"/>
        <w:right w:val="none" w:sz="0" w:space="0" w:color="auto"/>
      </w:divBdr>
    </w:div>
    <w:div w:id="1009989812">
      <w:bodyDiv w:val="1"/>
      <w:marLeft w:val="0"/>
      <w:marRight w:val="0"/>
      <w:marTop w:val="0"/>
      <w:marBottom w:val="0"/>
      <w:divBdr>
        <w:top w:val="none" w:sz="0" w:space="0" w:color="auto"/>
        <w:left w:val="none" w:sz="0" w:space="0" w:color="auto"/>
        <w:bottom w:val="none" w:sz="0" w:space="0" w:color="auto"/>
        <w:right w:val="none" w:sz="0" w:space="0" w:color="auto"/>
      </w:divBdr>
    </w:div>
    <w:div w:id="1289318452">
      <w:bodyDiv w:val="1"/>
      <w:marLeft w:val="0"/>
      <w:marRight w:val="0"/>
      <w:marTop w:val="0"/>
      <w:marBottom w:val="0"/>
      <w:divBdr>
        <w:top w:val="none" w:sz="0" w:space="0" w:color="auto"/>
        <w:left w:val="none" w:sz="0" w:space="0" w:color="auto"/>
        <w:bottom w:val="none" w:sz="0" w:space="0" w:color="auto"/>
        <w:right w:val="none" w:sz="0" w:space="0" w:color="auto"/>
      </w:divBdr>
    </w:div>
    <w:div w:id="1323892965">
      <w:bodyDiv w:val="1"/>
      <w:marLeft w:val="0"/>
      <w:marRight w:val="0"/>
      <w:marTop w:val="0"/>
      <w:marBottom w:val="0"/>
      <w:divBdr>
        <w:top w:val="none" w:sz="0" w:space="0" w:color="auto"/>
        <w:left w:val="none" w:sz="0" w:space="0" w:color="auto"/>
        <w:bottom w:val="none" w:sz="0" w:space="0" w:color="auto"/>
        <w:right w:val="none" w:sz="0" w:space="0" w:color="auto"/>
      </w:divBdr>
    </w:div>
    <w:div w:id="1435705372">
      <w:bodyDiv w:val="1"/>
      <w:marLeft w:val="0"/>
      <w:marRight w:val="0"/>
      <w:marTop w:val="0"/>
      <w:marBottom w:val="0"/>
      <w:divBdr>
        <w:top w:val="none" w:sz="0" w:space="0" w:color="auto"/>
        <w:left w:val="none" w:sz="0" w:space="0" w:color="auto"/>
        <w:bottom w:val="none" w:sz="0" w:space="0" w:color="auto"/>
        <w:right w:val="none" w:sz="0" w:space="0" w:color="auto"/>
      </w:divBdr>
      <w:divsChild>
        <w:div w:id="2015764547">
          <w:marLeft w:val="0"/>
          <w:marRight w:val="0"/>
          <w:marTop w:val="0"/>
          <w:marBottom w:val="0"/>
          <w:divBdr>
            <w:top w:val="none" w:sz="0" w:space="0" w:color="auto"/>
            <w:left w:val="none" w:sz="0" w:space="0" w:color="auto"/>
            <w:bottom w:val="none" w:sz="0" w:space="0" w:color="auto"/>
            <w:right w:val="none" w:sz="0" w:space="0" w:color="auto"/>
          </w:divBdr>
        </w:div>
        <w:div w:id="846284900">
          <w:marLeft w:val="0"/>
          <w:marRight w:val="0"/>
          <w:marTop w:val="0"/>
          <w:marBottom w:val="0"/>
          <w:divBdr>
            <w:top w:val="none" w:sz="0" w:space="0" w:color="auto"/>
            <w:left w:val="none" w:sz="0" w:space="0" w:color="auto"/>
            <w:bottom w:val="none" w:sz="0" w:space="0" w:color="auto"/>
            <w:right w:val="none" w:sz="0" w:space="0" w:color="auto"/>
          </w:divBdr>
        </w:div>
        <w:div w:id="1065448939">
          <w:marLeft w:val="0"/>
          <w:marRight w:val="0"/>
          <w:marTop w:val="0"/>
          <w:marBottom w:val="0"/>
          <w:divBdr>
            <w:top w:val="none" w:sz="0" w:space="0" w:color="auto"/>
            <w:left w:val="none" w:sz="0" w:space="0" w:color="auto"/>
            <w:bottom w:val="none" w:sz="0" w:space="0" w:color="auto"/>
            <w:right w:val="none" w:sz="0" w:space="0" w:color="auto"/>
          </w:divBdr>
        </w:div>
      </w:divsChild>
    </w:div>
    <w:div w:id="1489636463">
      <w:bodyDiv w:val="1"/>
      <w:marLeft w:val="0"/>
      <w:marRight w:val="0"/>
      <w:marTop w:val="0"/>
      <w:marBottom w:val="0"/>
      <w:divBdr>
        <w:top w:val="none" w:sz="0" w:space="0" w:color="auto"/>
        <w:left w:val="none" w:sz="0" w:space="0" w:color="auto"/>
        <w:bottom w:val="none" w:sz="0" w:space="0" w:color="auto"/>
        <w:right w:val="none" w:sz="0" w:space="0" w:color="auto"/>
      </w:divBdr>
      <w:divsChild>
        <w:div w:id="332029002">
          <w:marLeft w:val="0"/>
          <w:marRight w:val="0"/>
          <w:marTop w:val="0"/>
          <w:marBottom w:val="0"/>
          <w:divBdr>
            <w:top w:val="none" w:sz="0" w:space="0" w:color="auto"/>
            <w:left w:val="none" w:sz="0" w:space="0" w:color="auto"/>
            <w:bottom w:val="none" w:sz="0" w:space="0" w:color="auto"/>
            <w:right w:val="none" w:sz="0" w:space="0" w:color="auto"/>
          </w:divBdr>
        </w:div>
        <w:div w:id="333265976">
          <w:marLeft w:val="0"/>
          <w:marRight w:val="0"/>
          <w:marTop w:val="0"/>
          <w:marBottom w:val="0"/>
          <w:divBdr>
            <w:top w:val="none" w:sz="0" w:space="0" w:color="auto"/>
            <w:left w:val="none" w:sz="0" w:space="0" w:color="auto"/>
            <w:bottom w:val="none" w:sz="0" w:space="0" w:color="auto"/>
            <w:right w:val="none" w:sz="0" w:space="0" w:color="auto"/>
          </w:divBdr>
        </w:div>
      </w:divsChild>
    </w:div>
    <w:div w:id="1615597957">
      <w:bodyDiv w:val="1"/>
      <w:marLeft w:val="0"/>
      <w:marRight w:val="0"/>
      <w:marTop w:val="0"/>
      <w:marBottom w:val="0"/>
      <w:divBdr>
        <w:top w:val="none" w:sz="0" w:space="0" w:color="auto"/>
        <w:left w:val="none" w:sz="0" w:space="0" w:color="auto"/>
        <w:bottom w:val="none" w:sz="0" w:space="0" w:color="auto"/>
        <w:right w:val="none" w:sz="0" w:space="0" w:color="auto"/>
      </w:divBdr>
    </w:div>
    <w:div w:id="1713000477">
      <w:bodyDiv w:val="1"/>
      <w:marLeft w:val="0"/>
      <w:marRight w:val="0"/>
      <w:marTop w:val="0"/>
      <w:marBottom w:val="0"/>
      <w:divBdr>
        <w:top w:val="none" w:sz="0" w:space="0" w:color="auto"/>
        <w:left w:val="none" w:sz="0" w:space="0" w:color="auto"/>
        <w:bottom w:val="none" w:sz="0" w:space="0" w:color="auto"/>
        <w:right w:val="none" w:sz="0" w:space="0" w:color="auto"/>
      </w:divBdr>
      <w:divsChild>
        <w:div w:id="879825288">
          <w:marLeft w:val="0"/>
          <w:marRight w:val="0"/>
          <w:marTop w:val="0"/>
          <w:marBottom w:val="0"/>
          <w:divBdr>
            <w:top w:val="none" w:sz="0" w:space="0" w:color="auto"/>
            <w:left w:val="none" w:sz="0" w:space="0" w:color="auto"/>
            <w:bottom w:val="none" w:sz="0" w:space="0" w:color="auto"/>
            <w:right w:val="none" w:sz="0" w:space="0" w:color="auto"/>
          </w:divBdr>
        </w:div>
        <w:div w:id="458035131">
          <w:marLeft w:val="0"/>
          <w:marRight w:val="0"/>
          <w:marTop w:val="0"/>
          <w:marBottom w:val="0"/>
          <w:divBdr>
            <w:top w:val="none" w:sz="0" w:space="0" w:color="auto"/>
            <w:left w:val="none" w:sz="0" w:space="0" w:color="auto"/>
            <w:bottom w:val="none" w:sz="0" w:space="0" w:color="auto"/>
            <w:right w:val="none" w:sz="0" w:space="0" w:color="auto"/>
          </w:divBdr>
        </w:div>
        <w:div w:id="1998995080">
          <w:marLeft w:val="0"/>
          <w:marRight w:val="0"/>
          <w:marTop w:val="0"/>
          <w:marBottom w:val="0"/>
          <w:divBdr>
            <w:top w:val="none" w:sz="0" w:space="0" w:color="auto"/>
            <w:left w:val="none" w:sz="0" w:space="0" w:color="auto"/>
            <w:bottom w:val="none" w:sz="0" w:space="0" w:color="auto"/>
            <w:right w:val="none" w:sz="0" w:space="0" w:color="auto"/>
          </w:divBdr>
        </w:div>
        <w:div w:id="89740459">
          <w:marLeft w:val="0"/>
          <w:marRight w:val="0"/>
          <w:marTop w:val="0"/>
          <w:marBottom w:val="0"/>
          <w:divBdr>
            <w:top w:val="none" w:sz="0" w:space="0" w:color="auto"/>
            <w:left w:val="none" w:sz="0" w:space="0" w:color="auto"/>
            <w:bottom w:val="none" w:sz="0" w:space="0" w:color="auto"/>
            <w:right w:val="none" w:sz="0" w:space="0" w:color="auto"/>
          </w:divBdr>
        </w:div>
        <w:div w:id="933509788">
          <w:marLeft w:val="0"/>
          <w:marRight w:val="0"/>
          <w:marTop w:val="0"/>
          <w:marBottom w:val="0"/>
          <w:divBdr>
            <w:top w:val="none" w:sz="0" w:space="0" w:color="auto"/>
            <w:left w:val="none" w:sz="0" w:space="0" w:color="auto"/>
            <w:bottom w:val="none" w:sz="0" w:space="0" w:color="auto"/>
            <w:right w:val="none" w:sz="0" w:space="0" w:color="auto"/>
          </w:divBdr>
        </w:div>
        <w:div w:id="2099591424">
          <w:marLeft w:val="0"/>
          <w:marRight w:val="0"/>
          <w:marTop w:val="0"/>
          <w:marBottom w:val="0"/>
          <w:divBdr>
            <w:top w:val="none" w:sz="0" w:space="0" w:color="auto"/>
            <w:left w:val="none" w:sz="0" w:space="0" w:color="auto"/>
            <w:bottom w:val="none" w:sz="0" w:space="0" w:color="auto"/>
            <w:right w:val="none" w:sz="0" w:space="0" w:color="auto"/>
          </w:divBdr>
        </w:div>
        <w:div w:id="1098139885">
          <w:marLeft w:val="0"/>
          <w:marRight w:val="0"/>
          <w:marTop w:val="0"/>
          <w:marBottom w:val="0"/>
          <w:divBdr>
            <w:top w:val="none" w:sz="0" w:space="0" w:color="auto"/>
            <w:left w:val="none" w:sz="0" w:space="0" w:color="auto"/>
            <w:bottom w:val="none" w:sz="0" w:space="0" w:color="auto"/>
            <w:right w:val="none" w:sz="0" w:space="0" w:color="auto"/>
          </w:divBdr>
        </w:div>
        <w:div w:id="1228878077">
          <w:marLeft w:val="0"/>
          <w:marRight w:val="0"/>
          <w:marTop w:val="0"/>
          <w:marBottom w:val="0"/>
          <w:divBdr>
            <w:top w:val="none" w:sz="0" w:space="0" w:color="auto"/>
            <w:left w:val="none" w:sz="0" w:space="0" w:color="auto"/>
            <w:bottom w:val="none" w:sz="0" w:space="0" w:color="auto"/>
            <w:right w:val="none" w:sz="0" w:space="0" w:color="auto"/>
          </w:divBdr>
        </w:div>
        <w:div w:id="1679965991">
          <w:marLeft w:val="0"/>
          <w:marRight w:val="0"/>
          <w:marTop w:val="0"/>
          <w:marBottom w:val="0"/>
          <w:divBdr>
            <w:top w:val="none" w:sz="0" w:space="0" w:color="auto"/>
            <w:left w:val="none" w:sz="0" w:space="0" w:color="auto"/>
            <w:bottom w:val="none" w:sz="0" w:space="0" w:color="auto"/>
            <w:right w:val="none" w:sz="0" w:space="0" w:color="auto"/>
          </w:divBdr>
        </w:div>
        <w:div w:id="1248541242">
          <w:marLeft w:val="0"/>
          <w:marRight w:val="0"/>
          <w:marTop w:val="0"/>
          <w:marBottom w:val="0"/>
          <w:divBdr>
            <w:top w:val="none" w:sz="0" w:space="0" w:color="auto"/>
            <w:left w:val="none" w:sz="0" w:space="0" w:color="auto"/>
            <w:bottom w:val="none" w:sz="0" w:space="0" w:color="auto"/>
            <w:right w:val="none" w:sz="0" w:space="0" w:color="auto"/>
          </w:divBdr>
        </w:div>
        <w:div w:id="1734428825">
          <w:marLeft w:val="0"/>
          <w:marRight w:val="0"/>
          <w:marTop w:val="0"/>
          <w:marBottom w:val="0"/>
          <w:divBdr>
            <w:top w:val="none" w:sz="0" w:space="0" w:color="auto"/>
            <w:left w:val="none" w:sz="0" w:space="0" w:color="auto"/>
            <w:bottom w:val="none" w:sz="0" w:space="0" w:color="auto"/>
            <w:right w:val="none" w:sz="0" w:space="0" w:color="auto"/>
          </w:divBdr>
        </w:div>
        <w:div w:id="768042140">
          <w:marLeft w:val="0"/>
          <w:marRight w:val="0"/>
          <w:marTop w:val="0"/>
          <w:marBottom w:val="0"/>
          <w:divBdr>
            <w:top w:val="none" w:sz="0" w:space="0" w:color="auto"/>
            <w:left w:val="none" w:sz="0" w:space="0" w:color="auto"/>
            <w:bottom w:val="none" w:sz="0" w:space="0" w:color="auto"/>
            <w:right w:val="none" w:sz="0" w:space="0" w:color="auto"/>
          </w:divBdr>
        </w:div>
        <w:div w:id="1468623093">
          <w:marLeft w:val="0"/>
          <w:marRight w:val="0"/>
          <w:marTop w:val="0"/>
          <w:marBottom w:val="0"/>
          <w:divBdr>
            <w:top w:val="none" w:sz="0" w:space="0" w:color="auto"/>
            <w:left w:val="none" w:sz="0" w:space="0" w:color="auto"/>
            <w:bottom w:val="none" w:sz="0" w:space="0" w:color="auto"/>
            <w:right w:val="none" w:sz="0" w:space="0" w:color="auto"/>
          </w:divBdr>
        </w:div>
        <w:div w:id="875657525">
          <w:marLeft w:val="0"/>
          <w:marRight w:val="0"/>
          <w:marTop w:val="0"/>
          <w:marBottom w:val="0"/>
          <w:divBdr>
            <w:top w:val="none" w:sz="0" w:space="0" w:color="auto"/>
            <w:left w:val="none" w:sz="0" w:space="0" w:color="auto"/>
            <w:bottom w:val="none" w:sz="0" w:space="0" w:color="auto"/>
            <w:right w:val="none" w:sz="0" w:space="0" w:color="auto"/>
          </w:divBdr>
        </w:div>
        <w:div w:id="139348034">
          <w:marLeft w:val="0"/>
          <w:marRight w:val="0"/>
          <w:marTop w:val="0"/>
          <w:marBottom w:val="0"/>
          <w:divBdr>
            <w:top w:val="none" w:sz="0" w:space="0" w:color="auto"/>
            <w:left w:val="none" w:sz="0" w:space="0" w:color="auto"/>
            <w:bottom w:val="none" w:sz="0" w:space="0" w:color="auto"/>
            <w:right w:val="none" w:sz="0" w:space="0" w:color="auto"/>
          </w:divBdr>
        </w:div>
        <w:div w:id="777338741">
          <w:marLeft w:val="0"/>
          <w:marRight w:val="0"/>
          <w:marTop w:val="0"/>
          <w:marBottom w:val="0"/>
          <w:divBdr>
            <w:top w:val="none" w:sz="0" w:space="0" w:color="auto"/>
            <w:left w:val="none" w:sz="0" w:space="0" w:color="auto"/>
            <w:bottom w:val="none" w:sz="0" w:space="0" w:color="auto"/>
            <w:right w:val="none" w:sz="0" w:space="0" w:color="auto"/>
          </w:divBdr>
        </w:div>
        <w:div w:id="366298466">
          <w:marLeft w:val="0"/>
          <w:marRight w:val="0"/>
          <w:marTop w:val="0"/>
          <w:marBottom w:val="0"/>
          <w:divBdr>
            <w:top w:val="none" w:sz="0" w:space="0" w:color="auto"/>
            <w:left w:val="none" w:sz="0" w:space="0" w:color="auto"/>
            <w:bottom w:val="none" w:sz="0" w:space="0" w:color="auto"/>
            <w:right w:val="none" w:sz="0" w:space="0" w:color="auto"/>
          </w:divBdr>
        </w:div>
      </w:divsChild>
    </w:div>
    <w:div w:id="1922441971">
      <w:bodyDiv w:val="1"/>
      <w:marLeft w:val="0"/>
      <w:marRight w:val="0"/>
      <w:marTop w:val="0"/>
      <w:marBottom w:val="0"/>
      <w:divBdr>
        <w:top w:val="none" w:sz="0" w:space="0" w:color="auto"/>
        <w:left w:val="none" w:sz="0" w:space="0" w:color="auto"/>
        <w:bottom w:val="none" w:sz="0" w:space="0" w:color="auto"/>
        <w:right w:val="none" w:sz="0" w:space="0" w:color="auto"/>
      </w:divBdr>
    </w:div>
    <w:div w:id="2002002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rosstat.gov.ru/statistic" TargetMode="External"/><Relationship Id="rId18" Type="http://schemas.openxmlformats.org/officeDocument/2006/relationships/hyperlink" Target="https://www.kamgov.ru/minsport/koncepcia-podgotovki-sportivnogo-rezerva-v-kamcatskom-krae-do-2025-goda/koncepcia-podgotovki-sportivnogo-rezerva-v-kamcatskom-krae-do-2025-goda"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portfiction.ru/papers/sport-i-pravo/" TargetMode="External"/><Relationship Id="rId7" Type="http://schemas.openxmlformats.org/officeDocument/2006/relationships/image" Target="media/image1.png"/><Relationship Id="rId12" Type="http://schemas.openxmlformats.org/officeDocument/2006/relationships/hyperlink" Target="https://rosstat.gov.ru" TargetMode="External"/><Relationship Id="rId17" Type="http://schemas.openxmlformats.org/officeDocument/2006/relationships/hyperlink" Target="https://www.kamgov.ru/minsport/general_information/status/izmenenia-v-polozenie-spartakiady-molodezi-kamcatskogo-kraa-po-boksu-5415"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kamgov.ru/minsport" TargetMode="External"/><Relationship Id="rId20" Type="http://schemas.openxmlformats.org/officeDocument/2006/relationships/hyperlink" Target="https://www.infosport.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nanium.com/catalog/document?id=341538" TargetMode="External"/><Relationship Id="rId24"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hyperlink" Target="https://minsport.gov.ru/" TargetMode="External"/><Relationship Id="rId23" Type="http://schemas.openxmlformats.org/officeDocument/2006/relationships/hyperlink" Target="http://dvf-vavt.ru/biblioteka1/help_stud/" TargetMode="External"/><Relationship Id="rId10" Type="http://schemas.openxmlformats.org/officeDocument/2006/relationships/hyperlink" Target="https://znanium.com/catalog/product/1020559" TargetMode="External"/><Relationship Id="rId19" Type="http://schemas.openxmlformats.org/officeDocument/2006/relationships/hyperlink" Target="https://www.olympichistory.info/" TargetMode="External"/><Relationship Id="rId4" Type="http://schemas.openxmlformats.org/officeDocument/2006/relationships/webSettings" Target="webSettings.xml"/><Relationship Id="rId9" Type="http://schemas.openxmlformats.org/officeDocument/2006/relationships/hyperlink" Target="https://znanium.com/catalog/product/1070927" TargetMode="External"/><Relationship Id="rId14" Type="http://schemas.openxmlformats.org/officeDocument/2006/relationships/hyperlink" Target="https://kamstat.gks.ru/official_publications" TargetMode="External"/><Relationship Id="rId22" Type="http://schemas.openxmlformats.org/officeDocument/2006/relationships/hyperlink" Target="http://teoriya.ru/ru"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915</TotalTime>
  <Pages>40</Pages>
  <Words>10480</Words>
  <Characters>59737</Characters>
  <Application>Microsoft Office Word</Application>
  <DocSecurity>0</DocSecurity>
  <Lines>497</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Knyazkina</dc:creator>
  <cp:keywords/>
  <dc:description/>
  <cp:lastModifiedBy>kab324-01</cp:lastModifiedBy>
  <cp:revision>80</cp:revision>
  <cp:lastPrinted>2021-03-22T03:35:00Z</cp:lastPrinted>
  <dcterms:created xsi:type="dcterms:W3CDTF">2018-11-21T01:20:00Z</dcterms:created>
  <dcterms:modified xsi:type="dcterms:W3CDTF">2025-05-12T22:43:00Z</dcterms:modified>
</cp:coreProperties>
</file>